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5D7" w:rsidRPr="00365321" w:rsidRDefault="006005D7" w:rsidP="006005D7">
      <w:pPr>
        <w:jc w:val="center"/>
        <w:rPr>
          <w:b/>
          <w:sz w:val="28"/>
          <w:szCs w:val="28"/>
        </w:rPr>
      </w:pPr>
      <w:r w:rsidRPr="00365321">
        <w:rPr>
          <w:b/>
          <w:sz w:val="28"/>
          <w:szCs w:val="28"/>
        </w:rPr>
        <w:t>Автономная некоммерческая организация высшего образования</w:t>
      </w:r>
    </w:p>
    <w:p w:rsidR="006005D7" w:rsidRPr="00365321" w:rsidRDefault="006005D7" w:rsidP="006005D7">
      <w:pPr>
        <w:jc w:val="center"/>
        <w:rPr>
          <w:b/>
          <w:sz w:val="28"/>
          <w:szCs w:val="28"/>
        </w:rPr>
      </w:pPr>
      <w:r w:rsidRPr="00365321">
        <w:rPr>
          <w:b/>
          <w:sz w:val="28"/>
          <w:szCs w:val="28"/>
        </w:rPr>
        <w:t>«Открытый университет экономики, управления и права»</w:t>
      </w:r>
    </w:p>
    <w:p w:rsidR="006005D7" w:rsidRPr="00365321" w:rsidRDefault="006005D7" w:rsidP="006005D7">
      <w:pPr>
        <w:jc w:val="center"/>
        <w:rPr>
          <w:sz w:val="28"/>
          <w:szCs w:val="28"/>
        </w:rPr>
      </w:pPr>
      <w:r w:rsidRPr="00365321">
        <w:rPr>
          <w:b/>
          <w:sz w:val="28"/>
          <w:szCs w:val="28"/>
        </w:rPr>
        <w:t>(АНО ВО ОУЭП)</w:t>
      </w:r>
    </w:p>
    <w:p w:rsidR="006005D7" w:rsidRPr="00365321" w:rsidRDefault="006005D7" w:rsidP="006005D7">
      <w:pPr>
        <w:tabs>
          <w:tab w:val="left" w:pos="900"/>
          <w:tab w:val="left" w:pos="1080"/>
        </w:tabs>
        <w:suppressAutoHyphens/>
        <w:ind w:firstLine="709"/>
        <w:jc w:val="both"/>
        <w:rPr>
          <w:b/>
          <w:sz w:val="20"/>
          <w:szCs w:val="20"/>
        </w:rPr>
      </w:pPr>
    </w:p>
    <w:p w:rsidR="006005D7" w:rsidRPr="00365321" w:rsidRDefault="006005D7" w:rsidP="006005D7">
      <w:pPr>
        <w:tabs>
          <w:tab w:val="left" w:pos="900"/>
          <w:tab w:val="left" w:pos="1080"/>
        </w:tabs>
        <w:suppressAutoHyphens/>
        <w:ind w:firstLine="709"/>
        <w:jc w:val="both"/>
        <w:rPr>
          <w:b/>
          <w:sz w:val="20"/>
          <w:szCs w:val="20"/>
        </w:rPr>
      </w:pPr>
    </w:p>
    <w:p w:rsidR="006005D7" w:rsidRPr="00365321" w:rsidRDefault="006005D7" w:rsidP="006005D7">
      <w:pPr>
        <w:tabs>
          <w:tab w:val="left" w:pos="900"/>
          <w:tab w:val="left" w:pos="1080"/>
        </w:tabs>
        <w:suppressAutoHyphens/>
        <w:ind w:firstLine="709"/>
        <w:jc w:val="both"/>
        <w:rPr>
          <w:b/>
          <w:sz w:val="20"/>
          <w:szCs w:val="20"/>
        </w:rPr>
      </w:pPr>
    </w:p>
    <w:p w:rsidR="006005D7" w:rsidRPr="00365321" w:rsidRDefault="006005D7" w:rsidP="006005D7">
      <w:pPr>
        <w:tabs>
          <w:tab w:val="left" w:pos="900"/>
          <w:tab w:val="left" w:pos="1080"/>
        </w:tabs>
        <w:suppressAutoHyphens/>
        <w:ind w:firstLine="709"/>
        <w:jc w:val="both"/>
        <w:rPr>
          <w:b/>
          <w:sz w:val="20"/>
          <w:szCs w:val="20"/>
        </w:rPr>
      </w:pPr>
    </w:p>
    <w:p w:rsidR="006005D7" w:rsidRPr="000C11EC" w:rsidRDefault="006005D7" w:rsidP="006005D7">
      <w:pPr>
        <w:tabs>
          <w:tab w:val="left" w:pos="900"/>
          <w:tab w:val="left" w:pos="1080"/>
        </w:tabs>
        <w:suppressAutoHyphens/>
        <w:ind w:firstLine="709"/>
        <w:jc w:val="right"/>
        <w:rPr>
          <w:b/>
          <w:sz w:val="20"/>
          <w:szCs w:val="20"/>
        </w:rPr>
      </w:pPr>
      <w:r w:rsidRPr="000C11EC">
        <w:rPr>
          <w:b/>
          <w:sz w:val="20"/>
          <w:szCs w:val="20"/>
        </w:rPr>
        <w:t>УТВЕРЖДАЮ:</w:t>
      </w:r>
    </w:p>
    <w:p w:rsidR="006005D7" w:rsidRPr="000C11EC" w:rsidRDefault="006005D7" w:rsidP="006005D7">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6005D7" w:rsidRPr="000C11EC" w:rsidRDefault="006005D7" w:rsidP="006005D7">
      <w:pPr>
        <w:tabs>
          <w:tab w:val="left" w:pos="900"/>
          <w:tab w:val="left" w:pos="1080"/>
        </w:tabs>
        <w:suppressAutoHyphens/>
        <w:ind w:firstLine="709"/>
        <w:jc w:val="right"/>
        <w:rPr>
          <w:sz w:val="20"/>
          <w:szCs w:val="20"/>
        </w:rPr>
      </w:pPr>
    </w:p>
    <w:p w:rsidR="006005D7" w:rsidRPr="000C11EC" w:rsidRDefault="006005D7" w:rsidP="006005D7">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005D7" w:rsidRPr="000C11EC" w:rsidRDefault="006005D7" w:rsidP="006005D7">
      <w:pPr>
        <w:tabs>
          <w:tab w:val="left" w:pos="900"/>
          <w:tab w:val="left" w:pos="1080"/>
        </w:tabs>
        <w:suppressAutoHyphens/>
        <w:ind w:firstLine="709"/>
        <w:jc w:val="right"/>
        <w:rPr>
          <w:sz w:val="20"/>
          <w:szCs w:val="20"/>
        </w:rPr>
      </w:pPr>
      <w:r w:rsidRPr="000C11EC">
        <w:rPr>
          <w:sz w:val="20"/>
          <w:szCs w:val="20"/>
        </w:rPr>
        <w:t>19 апреля 2023 г.</w:t>
      </w:r>
    </w:p>
    <w:p w:rsidR="006005D7" w:rsidRPr="000C11EC" w:rsidRDefault="006005D7" w:rsidP="006005D7">
      <w:pPr>
        <w:tabs>
          <w:tab w:val="left" w:pos="900"/>
          <w:tab w:val="left" w:pos="1080"/>
        </w:tabs>
        <w:suppressAutoHyphens/>
        <w:ind w:firstLine="709"/>
        <w:jc w:val="right"/>
        <w:rPr>
          <w:sz w:val="20"/>
          <w:szCs w:val="20"/>
        </w:rPr>
      </w:pPr>
    </w:p>
    <w:p w:rsidR="006005D7" w:rsidRPr="000C11EC" w:rsidRDefault="006005D7" w:rsidP="006005D7">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6005D7" w:rsidRPr="000C11EC" w:rsidRDefault="006005D7" w:rsidP="006005D7">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014BBB" w:rsidRDefault="00014BBB" w:rsidP="00936F23">
      <w:pPr>
        <w:tabs>
          <w:tab w:val="left" w:pos="900"/>
          <w:tab w:val="left" w:pos="1080"/>
        </w:tabs>
        <w:suppressAutoHyphens/>
        <w:ind w:firstLine="709"/>
        <w:jc w:val="right"/>
      </w:pPr>
      <w:r>
        <w:rPr>
          <w:b/>
          <w:sz w:val="20"/>
          <w:szCs w:val="20"/>
        </w:rPr>
        <w:t xml:space="preserve">                                                                                         </w:t>
      </w:r>
    </w:p>
    <w:p w:rsidR="00A35D3F" w:rsidRPr="00054D11" w:rsidRDefault="00A35D3F" w:rsidP="00A35D3F"/>
    <w:p w:rsidR="00A35D3F" w:rsidRPr="003D14DD" w:rsidRDefault="00A35D3F" w:rsidP="00A35D3F">
      <w:pPr>
        <w:jc w:val="center"/>
      </w:pPr>
    </w:p>
    <w:p w:rsidR="00A35D3F" w:rsidRPr="003D14DD" w:rsidRDefault="00A35D3F" w:rsidP="00A35D3F">
      <w:pPr>
        <w:tabs>
          <w:tab w:val="left" w:pos="900"/>
          <w:tab w:val="left" w:pos="1080"/>
        </w:tabs>
        <w:suppressAutoHyphens/>
        <w:ind w:firstLine="709"/>
        <w:jc w:val="center"/>
        <w:rPr>
          <w:b/>
        </w:rPr>
      </w:pPr>
      <w:r w:rsidRPr="003D14DD">
        <w:rPr>
          <w:b/>
        </w:rPr>
        <w:t>РАБОЧАЯ ПРОГРАММА</w:t>
      </w:r>
    </w:p>
    <w:p w:rsidR="00A35D3F" w:rsidRPr="003D14DD" w:rsidRDefault="00A35D3F" w:rsidP="00A35D3F">
      <w:pPr>
        <w:jc w:val="center"/>
      </w:pPr>
    </w:p>
    <w:p w:rsidR="00A35D3F" w:rsidRPr="003D14DD" w:rsidRDefault="00A35D3F" w:rsidP="00A35D3F">
      <w:pPr>
        <w:jc w:val="center"/>
        <w:rPr>
          <w:b/>
        </w:rPr>
      </w:pPr>
      <w:r w:rsidRPr="003D14DD">
        <w:rPr>
          <w:b/>
        </w:rPr>
        <w:t>по дисциплине</w:t>
      </w:r>
    </w:p>
    <w:p w:rsidR="00A35D3F" w:rsidRPr="003D14DD" w:rsidRDefault="00A35D3F" w:rsidP="00A35D3F">
      <w:pPr>
        <w:jc w:val="center"/>
      </w:pPr>
    </w:p>
    <w:p w:rsidR="00A35D3F" w:rsidRPr="003D14DD" w:rsidRDefault="00A35D3F" w:rsidP="00617E82">
      <w:pPr>
        <w:tabs>
          <w:tab w:val="left" w:pos="900"/>
          <w:tab w:val="left" w:pos="1080"/>
        </w:tabs>
        <w:suppressAutoHyphens/>
        <w:ind w:firstLine="709"/>
        <w:jc w:val="center"/>
      </w:pPr>
      <w:r w:rsidRPr="003D14DD">
        <w:t>Наименование дисциплины Б1.В.01 Обучение в электронной информационно-образовательной среде</w:t>
      </w:r>
    </w:p>
    <w:p w:rsidR="00A35D3F" w:rsidRPr="003D14DD" w:rsidRDefault="00A35D3F" w:rsidP="00617E82">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A35D3F" w:rsidRPr="003D14DD" w:rsidRDefault="00A35D3F" w:rsidP="00617E82">
      <w:pPr>
        <w:jc w:val="center"/>
      </w:pPr>
    </w:p>
    <w:p w:rsidR="00A35D3F" w:rsidRPr="003D14DD" w:rsidRDefault="00A35D3F" w:rsidP="00A35D3F">
      <w:pPr>
        <w:jc w:val="center"/>
      </w:pPr>
    </w:p>
    <w:p w:rsidR="00A35D3F" w:rsidRPr="003D14DD" w:rsidRDefault="00A35D3F" w:rsidP="00A35D3F">
      <w:pPr>
        <w:jc w:val="center"/>
      </w:pPr>
    </w:p>
    <w:p w:rsidR="00A35D3F" w:rsidRPr="003D14DD" w:rsidRDefault="00A35D3F" w:rsidP="00A35D3F">
      <w:pPr>
        <w:jc w:val="center"/>
      </w:pPr>
    </w:p>
    <w:p w:rsidR="00A35D3F" w:rsidRPr="003D14DD" w:rsidRDefault="00A35D3F" w:rsidP="00A35D3F">
      <w:pPr>
        <w:jc w:val="right"/>
      </w:pPr>
    </w:p>
    <w:p w:rsidR="00A35D3F" w:rsidRPr="003D14DD" w:rsidRDefault="006005D7" w:rsidP="00A35D3F">
      <w:pPr>
        <w:jc w:val="right"/>
        <w:rPr>
          <w:sz w:val="20"/>
          <w:szCs w:val="20"/>
        </w:rPr>
      </w:pPr>
      <w:r>
        <w:rPr>
          <w:sz w:val="20"/>
          <w:szCs w:val="20"/>
        </w:rPr>
        <w:t xml:space="preserve"> </w:t>
      </w:r>
    </w:p>
    <w:p w:rsidR="00A35D3F" w:rsidRPr="003D14DD" w:rsidRDefault="00A35D3F" w:rsidP="00A35D3F">
      <w:pPr>
        <w:tabs>
          <w:tab w:val="left" w:pos="900"/>
          <w:tab w:val="left" w:pos="1080"/>
        </w:tabs>
        <w:suppressAutoHyphens/>
        <w:ind w:firstLine="709"/>
        <w:jc w:val="right"/>
        <w:rPr>
          <w:sz w:val="20"/>
          <w:szCs w:val="20"/>
        </w:rPr>
      </w:pPr>
    </w:p>
    <w:p w:rsidR="00A35D3F" w:rsidRPr="008B55CD" w:rsidRDefault="00A35D3F" w:rsidP="00936F23">
      <w:pPr>
        <w:rPr>
          <w:u w:val="single"/>
        </w:rPr>
      </w:pPr>
    </w:p>
    <w:p w:rsidR="00A35D3F" w:rsidRPr="003D14DD" w:rsidRDefault="00A35D3F" w:rsidP="00A35D3F">
      <w:pPr>
        <w:jc w:val="right"/>
      </w:pPr>
    </w:p>
    <w:p w:rsidR="00A35D3F" w:rsidRPr="003D14DD" w:rsidRDefault="00A35D3F" w:rsidP="00A35D3F">
      <w:pPr>
        <w:jc w:val="right"/>
      </w:pPr>
    </w:p>
    <w:p w:rsidR="00A35D3F" w:rsidRPr="003D14DD" w:rsidRDefault="00A35D3F" w:rsidP="00A35D3F">
      <w:pPr>
        <w:jc w:val="right"/>
      </w:pPr>
    </w:p>
    <w:p w:rsidR="00A35D3F" w:rsidRPr="003D14DD" w:rsidRDefault="00A35D3F" w:rsidP="00A35D3F">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A35D3F" w:rsidRPr="003D14DD" w:rsidRDefault="00A35D3F" w:rsidP="00A35D3F">
      <w:pPr>
        <w:tabs>
          <w:tab w:val="left" w:pos="900"/>
          <w:tab w:val="left" w:pos="1080"/>
        </w:tabs>
        <w:suppressAutoHyphens/>
        <w:ind w:firstLine="709"/>
        <w:rPr>
          <w:sz w:val="20"/>
          <w:szCs w:val="20"/>
          <w:u w:val="single"/>
        </w:rPr>
      </w:pPr>
    </w:p>
    <w:p w:rsidR="00A35D3F" w:rsidRPr="003D14DD" w:rsidRDefault="00A35D3F" w:rsidP="00A35D3F">
      <w:pPr>
        <w:tabs>
          <w:tab w:val="left" w:pos="900"/>
          <w:tab w:val="left" w:pos="1080"/>
        </w:tabs>
        <w:suppressAutoHyphens/>
        <w:ind w:firstLine="709"/>
        <w:rPr>
          <w:sz w:val="20"/>
          <w:szCs w:val="20"/>
          <w:u w:val="single"/>
        </w:rPr>
      </w:pPr>
    </w:p>
    <w:p w:rsidR="00A35D3F" w:rsidRPr="003D14DD" w:rsidRDefault="00A35D3F" w:rsidP="00A35D3F">
      <w:pPr>
        <w:suppressAutoHyphens/>
        <w:ind w:firstLine="709"/>
        <w:rPr>
          <w:b/>
          <w:sz w:val="20"/>
          <w:szCs w:val="20"/>
        </w:rPr>
      </w:pPr>
      <w:r w:rsidRPr="003D14DD">
        <w:rPr>
          <w:b/>
          <w:sz w:val="20"/>
          <w:szCs w:val="20"/>
        </w:rPr>
        <w:t xml:space="preserve">Разработчик: </w:t>
      </w:r>
    </w:p>
    <w:p w:rsidR="00A35D3F" w:rsidRPr="003D14DD" w:rsidRDefault="00A35D3F" w:rsidP="00A35D3F">
      <w:pPr>
        <w:tabs>
          <w:tab w:val="left" w:pos="900"/>
          <w:tab w:val="left" w:pos="1080"/>
        </w:tabs>
        <w:suppressAutoHyphens/>
        <w:ind w:firstLine="709"/>
        <w:rPr>
          <w:sz w:val="20"/>
          <w:szCs w:val="20"/>
          <w:u w:val="single"/>
        </w:rPr>
      </w:pPr>
      <w:r w:rsidRPr="003D14DD">
        <w:rPr>
          <w:bCs/>
          <w:sz w:val="20"/>
          <w:szCs w:val="20"/>
        </w:rPr>
        <w:t xml:space="preserve">Глазырина И.Б., </w:t>
      </w:r>
      <w:proofErr w:type="spellStart"/>
      <w:r w:rsidRPr="003D14DD">
        <w:rPr>
          <w:bCs/>
          <w:sz w:val="20"/>
          <w:szCs w:val="20"/>
        </w:rPr>
        <w:t>к.пед.н</w:t>
      </w:r>
      <w:proofErr w:type="spellEnd"/>
      <w:r w:rsidRPr="003D14DD">
        <w:rPr>
          <w:bCs/>
          <w:sz w:val="20"/>
          <w:szCs w:val="20"/>
        </w:rPr>
        <w:t>., доц.</w:t>
      </w:r>
    </w:p>
    <w:p w:rsidR="00A35D3F" w:rsidRPr="003D14DD" w:rsidRDefault="00A35D3F" w:rsidP="00A35D3F">
      <w:pPr>
        <w:ind w:firstLine="720"/>
        <w:jc w:val="center"/>
        <w:rPr>
          <w:sz w:val="20"/>
          <w:szCs w:val="20"/>
        </w:rPr>
      </w:pPr>
    </w:p>
    <w:p w:rsidR="00A35D3F" w:rsidRPr="003D14DD" w:rsidRDefault="00A35D3F" w:rsidP="00A35D3F">
      <w:pPr>
        <w:ind w:firstLine="720"/>
        <w:jc w:val="center"/>
        <w:rPr>
          <w:sz w:val="20"/>
          <w:szCs w:val="20"/>
        </w:rPr>
      </w:pPr>
    </w:p>
    <w:p w:rsidR="00A35D3F" w:rsidRPr="008B55CD" w:rsidRDefault="00A35D3F" w:rsidP="00936F23">
      <w:pPr>
        <w:rPr>
          <w:sz w:val="20"/>
          <w:szCs w:val="20"/>
        </w:rPr>
      </w:pPr>
    </w:p>
    <w:p w:rsidR="00A35D3F" w:rsidRPr="008B55CD" w:rsidRDefault="00A35D3F" w:rsidP="00936F23">
      <w:pPr>
        <w:rPr>
          <w:sz w:val="20"/>
          <w:szCs w:val="20"/>
        </w:rPr>
      </w:pPr>
    </w:p>
    <w:p w:rsidR="00A35D3F" w:rsidRPr="003D14DD" w:rsidRDefault="00A35D3F" w:rsidP="00A35D3F">
      <w:pPr>
        <w:ind w:firstLine="720"/>
        <w:jc w:val="center"/>
        <w:rPr>
          <w:sz w:val="20"/>
          <w:szCs w:val="20"/>
        </w:rPr>
      </w:pPr>
    </w:p>
    <w:p w:rsidR="00A35D3F" w:rsidRPr="003D14DD" w:rsidRDefault="00A35D3F" w:rsidP="00A35D3F">
      <w:pPr>
        <w:ind w:firstLine="720"/>
        <w:jc w:val="center"/>
        <w:rPr>
          <w:sz w:val="20"/>
          <w:szCs w:val="20"/>
        </w:rPr>
      </w:pPr>
    </w:p>
    <w:p w:rsidR="00A35D3F" w:rsidRPr="003D14DD" w:rsidRDefault="00A35D3F" w:rsidP="00A35D3F">
      <w:pPr>
        <w:ind w:firstLine="720"/>
        <w:jc w:val="center"/>
        <w:rPr>
          <w:sz w:val="20"/>
          <w:szCs w:val="20"/>
        </w:rPr>
      </w:pPr>
    </w:p>
    <w:p w:rsidR="006005D7" w:rsidRDefault="00A35D3F" w:rsidP="00A35D3F">
      <w:pPr>
        <w:ind w:firstLine="709"/>
        <w:jc w:val="center"/>
        <w:rPr>
          <w:sz w:val="20"/>
          <w:szCs w:val="20"/>
        </w:rPr>
      </w:pPr>
      <w:r w:rsidRPr="003D14DD">
        <w:rPr>
          <w:sz w:val="20"/>
          <w:szCs w:val="20"/>
        </w:rPr>
        <w:t>Москва 202</w:t>
      </w:r>
      <w:r w:rsidR="006005D7">
        <w:rPr>
          <w:sz w:val="20"/>
          <w:szCs w:val="20"/>
        </w:rPr>
        <w:t>3</w:t>
      </w:r>
      <w:bookmarkStart w:id="0" w:name="_GoBack"/>
      <w:bookmarkEnd w:id="0"/>
    </w:p>
    <w:p w:rsidR="006005D7" w:rsidRDefault="006005D7">
      <w:pPr>
        <w:spacing w:after="160" w:line="259" w:lineRule="auto"/>
        <w:rPr>
          <w:sz w:val="20"/>
          <w:szCs w:val="20"/>
        </w:rPr>
      </w:pPr>
      <w:r>
        <w:rPr>
          <w:sz w:val="20"/>
          <w:szCs w:val="20"/>
        </w:rPr>
        <w:br w:type="page"/>
      </w:r>
    </w:p>
    <w:p w:rsidR="00544CA4" w:rsidRPr="003D14DD" w:rsidRDefault="00544CA4" w:rsidP="00A35D3F">
      <w:pPr>
        <w:ind w:firstLine="720"/>
        <w:jc w:val="center"/>
        <w:rPr>
          <w:sz w:val="20"/>
          <w:szCs w:val="20"/>
        </w:rPr>
      </w:pPr>
    </w:p>
    <w:p w:rsidR="00A35D3F" w:rsidRPr="003D14DD" w:rsidRDefault="00A35D3F" w:rsidP="00A35D3F">
      <w:pPr>
        <w:ind w:firstLine="720"/>
        <w:rPr>
          <w:sz w:val="20"/>
          <w:szCs w:val="20"/>
        </w:rPr>
      </w:pPr>
      <w:r w:rsidRPr="003D14DD">
        <w:rPr>
          <w:b/>
          <w:sz w:val="20"/>
          <w:szCs w:val="20"/>
        </w:rPr>
        <w:t>1. Цели и задачи дисциплины</w:t>
      </w:r>
    </w:p>
    <w:p w:rsidR="00A35D3F" w:rsidRPr="003D14DD" w:rsidRDefault="00A35D3F" w:rsidP="00A35D3F">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 современной электронной информационно-образовательной среде (ЭИОС), возможностях ее применения в учебном процессе образовательной организации.</w:t>
      </w:r>
    </w:p>
    <w:p w:rsidR="00A35D3F" w:rsidRPr="003D14DD" w:rsidRDefault="00A35D3F" w:rsidP="00A35D3F">
      <w:pPr>
        <w:tabs>
          <w:tab w:val="left" w:pos="1440"/>
        </w:tabs>
        <w:suppressAutoHyphens/>
        <w:ind w:firstLine="709"/>
        <w:jc w:val="both"/>
        <w:outlineLvl w:val="0"/>
        <w:rPr>
          <w:b/>
          <w:i/>
          <w:sz w:val="20"/>
          <w:szCs w:val="20"/>
        </w:rPr>
      </w:pPr>
      <w:r w:rsidRPr="003D14DD">
        <w:rPr>
          <w:b/>
          <w:i/>
          <w:sz w:val="20"/>
          <w:szCs w:val="20"/>
        </w:rPr>
        <w:t xml:space="preserve">Задачи дисциплины </w:t>
      </w:r>
    </w:p>
    <w:p w:rsidR="00A35D3F" w:rsidRPr="003D14DD" w:rsidRDefault="00A35D3F" w:rsidP="00A35D3F">
      <w:pPr>
        <w:numPr>
          <w:ilvl w:val="0"/>
          <w:numId w:val="21"/>
        </w:numPr>
        <w:tabs>
          <w:tab w:val="left" w:pos="993"/>
          <w:tab w:val="left" w:pos="1429"/>
        </w:tabs>
        <w:suppressAutoHyphens/>
        <w:ind w:left="0" w:firstLine="709"/>
        <w:jc w:val="both"/>
        <w:rPr>
          <w:sz w:val="20"/>
          <w:szCs w:val="20"/>
        </w:rPr>
      </w:pPr>
      <w:r w:rsidRPr="003D14DD">
        <w:rPr>
          <w:sz w:val="20"/>
          <w:szCs w:val="20"/>
        </w:rPr>
        <w:t xml:space="preserve">сформировать единую систему понятий, связанных с современной </w:t>
      </w:r>
      <w:r w:rsidRPr="003D14DD">
        <w:rPr>
          <w:sz w:val="20"/>
          <w:szCs w:val="20"/>
          <w:shd w:val="clear" w:color="auto" w:fill="FFFFFF"/>
        </w:rPr>
        <w:t xml:space="preserve">электронной </w:t>
      </w:r>
      <w:r w:rsidRPr="003D14DD">
        <w:rPr>
          <w:sz w:val="20"/>
          <w:szCs w:val="20"/>
        </w:rPr>
        <w:t>информационно-образовательной средой</w:t>
      </w:r>
    </w:p>
    <w:p w:rsidR="00A35D3F" w:rsidRPr="003D14DD" w:rsidRDefault="00A35D3F" w:rsidP="00A35D3F">
      <w:pPr>
        <w:pStyle w:val="afff3"/>
        <w:numPr>
          <w:ilvl w:val="0"/>
          <w:numId w:val="21"/>
        </w:numPr>
        <w:tabs>
          <w:tab w:val="left" w:pos="993"/>
          <w:tab w:val="left" w:pos="1429"/>
        </w:tabs>
        <w:spacing w:before="0" w:beforeAutospacing="0" w:after="0" w:afterAutospacing="0"/>
        <w:ind w:left="0" w:firstLine="709"/>
        <w:jc w:val="both"/>
        <w:textAlignment w:val="baseline"/>
        <w:rPr>
          <w:sz w:val="20"/>
          <w:szCs w:val="20"/>
          <w:lang w:bidi="ar-SA"/>
        </w:rPr>
      </w:pPr>
      <w:r w:rsidRPr="003D14DD">
        <w:rPr>
          <w:sz w:val="20"/>
          <w:szCs w:val="20"/>
          <w:lang w:bidi="ar-SA"/>
        </w:rPr>
        <w:t>ознакомить обучающийся с ЭИОС и ее составляющими</w:t>
      </w:r>
    </w:p>
    <w:p w:rsidR="00A35D3F" w:rsidRPr="003D14DD" w:rsidRDefault="00A35D3F" w:rsidP="00A35D3F">
      <w:pPr>
        <w:pStyle w:val="afff3"/>
        <w:numPr>
          <w:ilvl w:val="0"/>
          <w:numId w:val="21"/>
        </w:numPr>
        <w:tabs>
          <w:tab w:val="left" w:pos="993"/>
          <w:tab w:val="left" w:pos="1429"/>
        </w:tabs>
        <w:spacing w:before="0" w:beforeAutospacing="0" w:after="0" w:afterAutospacing="0"/>
        <w:ind w:left="0" w:firstLine="709"/>
        <w:jc w:val="both"/>
        <w:textAlignment w:val="baseline"/>
        <w:rPr>
          <w:sz w:val="20"/>
          <w:szCs w:val="20"/>
          <w:lang w:bidi="ar-SA"/>
        </w:rPr>
      </w:pPr>
      <w:r w:rsidRPr="003D14DD">
        <w:rPr>
          <w:sz w:val="20"/>
          <w:szCs w:val="20"/>
          <w:lang w:bidi="ar-SA"/>
        </w:rPr>
        <w:t>познакомить обучающихся с возможностями применения электронной информационно-образовательной среды (ЭИОС), в учебном процессе образовательной организации.</w:t>
      </w:r>
    </w:p>
    <w:p w:rsidR="00A35D3F" w:rsidRPr="003D14DD" w:rsidRDefault="00A35D3F" w:rsidP="00A35D3F">
      <w:pPr>
        <w:tabs>
          <w:tab w:val="left" w:pos="900"/>
        </w:tabs>
        <w:suppressAutoHyphens/>
        <w:ind w:firstLine="709"/>
        <w:jc w:val="both"/>
        <w:outlineLvl w:val="0"/>
        <w:rPr>
          <w:b/>
          <w:sz w:val="20"/>
          <w:szCs w:val="20"/>
        </w:rPr>
      </w:pPr>
    </w:p>
    <w:p w:rsidR="00A35D3F" w:rsidRPr="003D14DD" w:rsidRDefault="00A35D3F" w:rsidP="00A35D3F">
      <w:pPr>
        <w:tabs>
          <w:tab w:val="left" w:pos="900"/>
        </w:tabs>
        <w:suppressAutoHyphens/>
        <w:ind w:firstLine="709"/>
        <w:jc w:val="both"/>
        <w:outlineLvl w:val="0"/>
        <w:rPr>
          <w:b/>
          <w:sz w:val="20"/>
          <w:szCs w:val="20"/>
        </w:rPr>
      </w:pPr>
      <w:r w:rsidRPr="003D14DD">
        <w:rPr>
          <w:b/>
          <w:sz w:val="20"/>
          <w:szCs w:val="20"/>
        </w:rPr>
        <w:t>2. Место дисциплины в структуре ОП</w:t>
      </w:r>
    </w:p>
    <w:p w:rsidR="00A35D3F" w:rsidRPr="003D14DD" w:rsidRDefault="00A35D3F" w:rsidP="00A35D3F">
      <w:pPr>
        <w:tabs>
          <w:tab w:val="left" w:pos="900"/>
        </w:tabs>
        <w:suppressAutoHyphens/>
        <w:ind w:firstLine="709"/>
        <w:jc w:val="both"/>
        <w:rPr>
          <w:b/>
          <w:sz w:val="20"/>
          <w:szCs w:val="20"/>
        </w:rPr>
      </w:pPr>
      <w:r w:rsidRPr="003D14DD">
        <w:rPr>
          <w:sz w:val="20"/>
          <w:szCs w:val="20"/>
        </w:rPr>
        <w:t>Дисциплина «Обучение в электронной информационно-образовательной среде» относится к части, формируемой участниками образовательных отношений, Блока 1.</w:t>
      </w:r>
    </w:p>
    <w:p w:rsidR="00A35D3F" w:rsidRPr="003D14DD" w:rsidRDefault="00A35D3F" w:rsidP="00A35D3F">
      <w:pPr>
        <w:pStyle w:val="af3"/>
        <w:tabs>
          <w:tab w:val="left" w:pos="900"/>
        </w:tabs>
        <w:autoSpaceDE/>
        <w:adjustRightInd/>
        <w:ind w:firstLine="720"/>
        <w:jc w:val="both"/>
        <w:rPr>
          <w:rFonts w:ascii="Times New Roman" w:hAnsi="Times New Roman"/>
          <w:b/>
        </w:rPr>
      </w:pPr>
    </w:p>
    <w:p w:rsidR="00A35D3F" w:rsidRPr="003D14DD" w:rsidRDefault="00A35D3F" w:rsidP="00A35D3F">
      <w:pPr>
        <w:pStyle w:val="af3"/>
        <w:tabs>
          <w:tab w:val="left" w:pos="240"/>
          <w:tab w:val="left" w:pos="840"/>
          <w:tab w:val="left" w:pos="900"/>
        </w:tabs>
        <w:autoSpaceDE/>
        <w:adjustRightInd/>
        <w:ind w:firstLine="709"/>
        <w:jc w:val="both"/>
        <w:outlineLvl w:val="0"/>
        <w:rPr>
          <w:rFonts w:ascii="Times New Roman" w:hAnsi="Times New Roman"/>
          <w:b/>
        </w:rPr>
      </w:pPr>
      <w:r w:rsidRPr="003D14DD">
        <w:rPr>
          <w:rFonts w:ascii="Times New Roman" w:hAnsi="Times New Roman"/>
          <w:b/>
        </w:rPr>
        <w:t>3. Планируемые результаты обучения по дисциплине</w:t>
      </w:r>
    </w:p>
    <w:p w:rsidR="00A35D3F" w:rsidRPr="003D14DD" w:rsidRDefault="00A35D3F" w:rsidP="00A35D3F">
      <w:pPr>
        <w:tabs>
          <w:tab w:val="left" w:pos="900"/>
        </w:tabs>
        <w:suppressAutoHyphens/>
        <w:ind w:firstLine="709"/>
        <w:jc w:val="both"/>
        <w:rPr>
          <w:sz w:val="20"/>
          <w:szCs w:val="20"/>
        </w:rPr>
      </w:pPr>
      <w:r w:rsidRPr="003D14DD">
        <w:rPr>
          <w:sz w:val="20"/>
          <w:szCs w:val="20"/>
        </w:rPr>
        <w:t>В результате изучения дисциплины обучающийся должен освоить:</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35D3F" w:rsidRPr="003D14DD" w:rsidRDefault="00A35D3F" w:rsidP="00A35D3F">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35D3F" w:rsidRPr="003D14DD" w:rsidRDefault="00A35D3F" w:rsidP="00A35D3F">
      <w:pPr>
        <w:pStyle w:val="af3"/>
        <w:tabs>
          <w:tab w:val="left" w:pos="240"/>
          <w:tab w:val="left" w:pos="840"/>
          <w:tab w:val="left" w:pos="900"/>
        </w:tabs>
        <w:autoSpaceDE/>
        <w:adjustRightInd/>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A35D3F" w:rsidRPr="003D14DD" w:rsidTr="004D69F2">
        <w:tc>
          <w:tcPr>
            <w:tcW w:w="3348" w:type="dxa"/>
          </w:tcPr>
          <w:p w:rsidR="00A35D3F" w:rsidRPr="003D14DD" w:rsidRDefault="00A35D3F"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A35D3F" w:rsidRPr="003D14DD" w:rsidRDefault="00A35D3F"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A35D3F" w:rsidRPr="003D14DD" w:rsidRDefault="00A35D3F"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35D3F" w:rsidRPr="003D14DD" w:rsidTr="004D69F2">
        <w:trPr>
          <w:trHeight w:val="2114"/>
        </w:trPr>
        <w:tc>
          <w:tcPr>
            <w:tcW w:w="3348" w:type="dxa"/>
            <w:vMerge w:val="restart"/>
          </w:tcPr>
          <w:p w:rsidR="00A35D3F" w:rsidRPr="003D14DD" w:rsidRDefault="00A35D3F" w:rsidP="004D69F2">
            <w:pPr>
              <w:jc w:val="both"/>
              <w:rPr>
                <w:sz w:val="20"/>
                <w:szCs w:val="20"/>
              </w:rPr>
            </w:pPr>
            <w:r w:rsidRPr="003D14DD">
              <w:rPr>
                <w:sz w:val="20"/>
                <w:szCs w:val="20"/>
              </w:rPr>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A35D3F" w:rsidRPr="003D14DD" w:rsidRDefault="00A35D3F" w:rsidP="004D69F2">
            <w:pPr>
              <w:shd w:val="clear" w:color="auto" w:fill="FFFFFF"/>
              <w:rPr>
                <w:sz w:val="20"/>
                <w:szCs w:val="20"/>
              </w:rPr>
            </w:pPr>
            <w:r w:rsidRPr="003D14DD">
              <w:rPr>
                <w:sz w:val="20"/>
                <w:szCs w:val="20"/>
              </w:rPr>
              <w:t>ПК-1.1. Знать:</w:t>
            </w:r>
          </w:p>
          <w:p w:rsidR="00A35D3F" w:rsidRPr="003D14DD" w:rsidRDefault="00A35D3F"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A35D3F" w:rsidRPr="003D14DD" w:rsidRDefault="00A35D3F"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35D3F" w:rsidRPr="003D14DD" w:rsidRDefault="00A35D3F" w:rsidP="004D69F2">
            <w:pPr>
              <w:rPr>
                <w:sz w:val="20"/>
                <w:szCs w:val="20"/>
              </w:rPr>
            </w:pPr>
          </w:p>
          <w:p w:rsidR="00A35D3F" w:rsidRPr="003D14DD" w:rsidRDefault="00A35D3F" w:rsidP="004D69F2">
            <w:pPr>
              <w:shd w:val="clear" w:color="auto" w:fill="FFFFFF"/>
              <w:rPr>
                <w:sz w:val="20"/>
                <w:szCs w:val="20"/>
              </w:rPr>
            </w:pPr>
            <w:r w:rsidRPr="003D14DD">
              <w:rPr>
                <w:sz w:val="20"/>
                <w:szCs w:val="20"/>
              </w:rPr>
              <w:t>ПК-1.2. Уметь:</w:t>
            </w:r>
          </w:p>
          <w:p w:rsidR="00A35D3F" w:rsidRPr="003D14DD" w:rsidRDefault="00A35D3F" w:rsidP="004D69F2">
            <w:pPr>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w:t>
            </w:r>
            <w:r w:rsidRPr="003D14DD">
              <w:rPr>
                <w:sz w:val="20"/>
                <w:szCs w:val="20"/>
              </w:rPr>
              <w:lastRenderedPageBreak/>
              <w:t>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35D3F" w:rsidRPr="003D14DD" w:rsidRDefault="00A35D3F" w:rsidP="004D69F2">
            <w:pPr>
              <w:rPr>
                <w:sz w:val="20"/>
                <w:szCs w:val="20"/>
              </w:rPr>
            </w:pPr>
          </w:p>
          <w:p w:rsidR="00A35D3F" w:rsidRPr="003D14DD" w:rsidRDefault="00A35D3F" w:rsidP="004D69F2">
            <w:pPr>
              <w:shd w:val="clear" w:color="auto" w:fill="FFFFFF"/>
              <w:jc w:val="both"/>
              <w:rPr>
                <w:sz w:val="20"/>
                <w:szCs w:val="20"/>
              </w:rPr>
            </w:pPr>
            <w:r w:rsidRPr="003D14DD">
              <w:rPr>
                <w:sz w:val="20"/>
                <w:szCs w:val="20"/>
              </w:rPr>
              <w:t>ПК-1.3. Владеть:</w:t>
            </w:r>
          </w:p>
          <w:p w:rsidR="00A35D3F" w:rsidRPr="003D14DD" w:rsidRDefault="00A35D3F"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A35D3F" w:rsidRPr="003D14DD" w:rsidRDefault="00A35D3F" w:rsidP="004D69F2">
            <w:pPr>
              <w:rPr>
                <w:sz w:val="20"/>
                <w:szCs w:val="20"/>
              </w:rPr>
            </w:pPr>
            <w:r w:rsidRPr="003D14DD">
              <w:rPr>
                <w:sz w:val="20"/>
                <w:szCs w:val="20"/>
              </w:rPr>
              <w:t>технологиями формирования образовательной среды</w:t>
            </w:r>
          </w:p>
        </w:tc>
        <w:tc>
          <w:tcPr>
            <w:tcW w:w="3060" w:type="dxa"/>
          </w:tcPr>
          <w:p w:rsidR="00A35D3F" w:rsidRPr="003D14DD" w:rsidRDefault="00A35D3F"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A35D3F" w:rsidRPr="003D14DD" w:rsidRDefault="00A35D3F" w:rsidP="00A35D3F">
            <w:pPr>
              <w:numPr>
                <w:ilvl w:val="0"/>
                <w:numId w:val="22"/>
              </w:numPr>
              <w:shd w:val="clear" w:color="auto" w:fill="FFFFFF"/>
              <w:tabs>
                <w:tab w:val="left" w:pos="282"/>
                <w:tab w:val="left" w:pos="72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35D3F" w:rsidRPr="003D14DD" w:rsidRDefault="00A35D3F" w:rsidP="00A35D3F">
            <w:pPr>
              <w:numPr>
                <w:ilvl w:val="0"/>
                <w:numId w:val="22"/>
              </w:numPr>
              <w:shd w:val="clear" w:color="auto" w:fill="FFFFFF"/>
              <w:tabs>
                <w:tab w:val="left" w:pos="282"/>
                <w:tab w:val="left" w:pos="720"/>
              </w:tab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A35D3F" w:rsidRPr="003D14DD" w:rsidRDefault="00A35D3F" w:rsidP="00A35D3F">
            <w:pPr>
              <w:numPr>
                <w:ilvl w:val="0"/>
                <w:numId w:val="22"/>
              </w:numPr>
              <w:shd w:val="clear" w:color="auto" w:fill="FFFFFF"/>
              <w:tabs>
                <w:tab w:val="left" w:pos="282"/>
                <w:tab w:val="left" w:pos="720"/>
              </w:tabs>
              <w:ind w:left="0" w:firstLine="0"/>
              <w:jc w:val="both"/>
              <w:rPr>
                <w:rFonts w:eastAsia="Arial Unicode MS"/>
                <w:b/>
                <w:spacing w:val="4"/>
                <w:sz w:val="20"/>
                <w:szCs w:val="20"/>
              </w:rPr>
            </w:pPr>
            <w:r w:rsidRPr="003D14DD">
              <w:rPr>
                <w:sz w:val="20"/>
                <w:szCs w:val="20"/>
              </w:rPr>
              <w:t>психолого-педагогические основы и методика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tc>
      </w:tr>
      <w:tr w:rsidR="00A35D3F" w:rsidRPr="003D14DD" w:rsidTr="004D69F2">
        <w:trPr>
          <w:trHeight w:val="2114"/>
        </w:trPr>
        <w:tc>
          <w:tcPr>
            <w:tcW w:w="3348" w:type="dxa"/>
            <w:vMerge/>
          </w:tcPr>
          <w:p w:rsidR="00A35D3F" w:rsidRPr="003D14DD" w:rsidRDefault="00A35D3F" w:rsidP="004D69F2">
            <w:pPr>
              <w:jc w:val="both"/>
              <w:rPr>
                <w:sz w:val="20"/>
                <w:szCs w:val="20"/>
              </w:rPr>
            </w:pPr>
          </w:p>
        </w:tc>
        <w:tc>
          <w:tcPr>
            <w:tcW w:w="3240" w:type="dxa"/>
            <w:vMerge/>
          </w:tcPr>
          <w:p w:rsidR="00A35D3F" w:rsidRPr="003D14DD" w:rsidRDefault="00A35D3F" w:rsidP="004D69F2">
            <w:pPr>
              <w:rPr>
                <w:sz w:val="20"/>
                <w:szCs w:val="20"/>
              </w:rPr>
            </w:pPr>
          </w:p>
        </w:tc>
        <w:tc>
          <w:tcPr>
            <w:tcW w:w="3060" w:type="dxa"/>
          </w:tcPr>
          <w:p w:rsidR="00A35D3F" w:rsidRPr="003D14DD" w:rsidRDefault="00A35D3F" w:rsidP="004D69F2">
            <w:pPr>
              <w:pStyle w:val="5"/>
              <w:numPr>
                <w:ilvl w:val="0"/>
                <w:numId w:val="0"/>
              </w:numPr>
              <w:tabs>
                <w:tab w:val="left" w:pos="282"/>
              </w:tabs>
              <w:rPr>
                <w:b/>
                <w:sz w:val="20"/>
                <w:szCs w:val="20"/>
                <w:u w:val="single"/>
              </w:rPr>
            </w:pPr>
            <w:r w:rsidRPr="003D14DD">
              <w:rPr>
                <w:b/>
                <w:sz w:val="20"/>
                <w:szCs w:val="20"/>
                <w:u w:val="single"/>
              </w:rPr>
              <w:t>Уметь</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w:t>
            </w:r>
            <w:r w:rsidRPr="003D14DD">
              <w:rPr>
                <w:sz w:val="20"/>
                <w:szCs w:val="20"/>
              </w:rPr>
              <w:lastRenderedPageBreak/>
              <w:t>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учетом:</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 xml:space="preserve">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особенностей преподаваемого учебного курса, дисциплины (модуля);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задач занятия (цикла занятий), вида занятия;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стадии профессионального развития;</w:t>
            </w:r>
          </w:p>
          <w:p w:rsidR="00A35D3F" w:rsidRPr="003D14DD" w:rsidRDefault="00A35D3F" w:rsidP="00A35D3F">
            <w:pPr>
              <w:numPr>
                <w:ilvl w:val="0"/>
                <w:numId w:val="25"/>
              </w:numPr>
              <w:shd w:val="clear" w:color="auto" w:fill="FFFFFF"/>
              <w:tabs>
                <w:tab w:val="left" w:pos="282"/>
                <w:tab w:val="left" w:pos="720"/>
              </w:tabs>
              <w:ind w:left="0" w:firstLine="0"/>
              <w:jc w:val="both"/>
              <w:rPr>
                <w:sz w:val="20"/>
                <w:szCs w:val="20"/>
              </w:rPr>
            </w:pPr>
            <w:r w:rsidRPr="003D14DD">
              <w:rPr>
                <w:sz w:val="20"/>
                <w:szCs w:val="20"/>
              </w:rPr>
              <w:t>возможности освоения образовательной программы на основе индивидуализации ее содержания</w:t>
            </w:r>
          </w:p>
          <w:p w:rsidR="00A35D3F" w:rsidRPr="003D14DD" w:rsidRDefault="00A35D3F" w:rsidP="00A35D3F">
            <w:pPr>
              <w:numPr>
                <w:ilvl w:val="0"/>
                <w:numId w:val="25"/>
              </w:numPr>
              <w:shd w:val="clear" w:color="auto" w:fill="FFFFFF"/>
              <w:tabs>
                <w:tab w:val="left" w:pos="282"/>
                <w:tab w:val="left" w:pos="720"/>
              </w:tabs>
              <w:ind w:left="0" w:firstLine="0"/>
              <w:jc w:val="both"/>
              <w:rPr>
                <w:rFonts w:eastAsia="Arial Unicode MS"/>
                <w:b/>
                <w:spacing w:val="4"/>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(или) образовательных стандартов, установленных образовательной организацией и (или) образовательной программой к компетенциям выпускников</w:t>
            </w:r>
          </w:p>
        </w:tc>
      </w:tr>
      <w:tr w:rsidR="00A35D3F" w:rsidRPr="003D14DD" w:rsidTr="004D69F2">
        <w:trPr>
          <w:trHeight w:val="2114"/>
        </w:trPr>
        <w:tc>
          <w:tcPr>
            <w:tcW w:w="3348" w:type="dxa"/>
            <w:vMerge/>
          </w:tcPr>
          <w:p w:rsidR="00A35D3F" w:rsidRPr="003D14DD" w:rsidRDefault="00A35D3F" w:rsidP="004D69F2">
            <w:pPr>
              <w:jc w:val="both"/>
              <w:rPr>
                <w:sz w:val="20"/>
                <w:szCs w:val="20"/>
              </w:rPr>
            </w:pPr>
          </w:p>
        </w:tc>
        <w:tc>
          <w:tcPr>
            <w:tcW w:w="3240" w:type="dxa"/>
            <w:vMerge/>
          </w:tcPr>
          <w:p w:rsidR="00A35D3F" w:rsidRPr="003D14DD" w:rsidRDefault="00A35D3F" w:rsidP="004D69F2">
            <w:pPr>
              <w:rPr>
                <w:sz w:val="20"/>
                <w:szCs w:val="20"/>
              </w:rPr>
            </w:pPr>
          </w:p>
        </w:tc>
        <w:tc>
          <w:tcPr>
            <w:tcW w:w="3060" w:type="dxa"/>
          </w:tcPr>
          <w:p w:rsidR="00A35D3F" w:rsidRPr="003D14DD" w:rsidRDefault="00A35D3F" w:rsidP="004D69F2">
            <w:pPr>
              <w:pStyle w:val="5"/>
              <w:numPr>
                <w:ilvl w:val="0"/>
                <w:numId w:val="0"/>
              </w:numPr>
              <w:tabs>
                <w:tab w:val="left" w:pos="282"/>
              </w:tabs>
              <w:rPr>
                <w:b/>
                <w:sz w:val="20"/>
                <w:szCs w:val="20"/>
                <w:u w:val="single"/>
                <w:lang w:val="en-US"/>
              </w:rPr>
            </w:pPr>
            <w:r w:rsidRPr="003D14DD">
              <w:rPr>
                <w:b/>
                <w:sz w:val="20"/>
                <w:szCs w:val="20"/>
                <w:u w:val="single"/>
              </w:rPr>
              <w:t>Владеть</w:t>
            </w:r>
          </w:p>
          <w:p w:rsidR="00A35D3F" w:rsidRPr="003D14DD" w:rsidRDefault="00A35D3F" w:rsidP="00A35D3F">
            <w:pPr>
              <w:numPr>
                <w:ilvl w:val="0"/>
                <w:numId w:val="24"/>
              </w:numPr>
              <w:shd w:val="clear" w:color="auto" w:fill="FFFFFF"/>
              <w:tabs>
                <w:tab w:val="clear" w:pos="1069"/>
                <w:tab w:val="left" w:pos="282"/>
              </w:tabs>
              <w:ind w:left="0" w:firstLine="0"/>
              <w:jc w:val="both"/>
              <w:rPr>
                <w:sz w:val="20"/>
                <w:szCs w:val="20"/>
              </w:rPr>
            </w:pPr>
            <w:r w:rsidRPr="003D14DD">
              <w:rPr>
                <w:sz w:val="20"/>
                <w:szCs w:val="20"/>
              </w:rPr>
              <w:t>самостоятельно осваивать и применять свойств, стандартов и спецификаций информационно-образовательных сред;</w:t>
            </w:r>
          </w:p>
          <w:p w:rsidR="00A35D3F" w:rsidRPr="003D14DD" w:rsidRDefault="00A35D3F" w:rsidP="00A35D3F">
            <w:pPr>
              <w:numPr>
                <w:ilvl w:val="0"/>
                <w:numId w:val="24"/>
              </w:numPr>
              <w:shd w:val="clear" w:color="auto" w:fill="FFFFFF"/>
              <w:tabs>
                <w:tab w:val="clear" w:pos="1069"/>
                <w:tab w:val="left" w:pos="282"/>
              </w:tabs>
              <w:ind w:left="0" w:firstLine="0"/>
              <w:jc w:val="both"/>
              <w:rPr>
                <w:sz w:val="20"/>
                <w:szCs w:val="20"/>
              </w:rPr>
            </w:pPr>
            <w:r w:rsidRPr="003D14DD">
              <w:rPr>
                <w:sz w:val="20"/>
                <w:szCs w:val="20"/>
              </w:rPr>
              <w:t>навыками применения технологий компьютерного проектирования ЭИОС</w:t>
            </w:r>
          </w:p>
          <w:p w:rsidR="00A35D3F" w:rsidRPr="003D14DD" w:rsidRDefault="00A35D3F" w:rsidP="004D69F2">
            <w:pPr>
              <w:shd w:val="clear" w:color="auto" w:fill="FFFFFF"/>
              <w:tabs>
                <w:tab w:val="left" w:pos="282"/>
              </w:tabs>
              <w:jc w:val="both"/>
              <w:rPr>
                <w:sz w:val="20"/>
                <w:szCs w:val="20"/>
              </w:rPr>
            </w:pPr>
          </w:p>
          <w:p w:rsidR="00A35D3F" w:rsidRPr="003D14DD" w:rsidRDefault="00A35D3F" w:rsidP="004D69F2">
            <w:pPr>
              <w:shd w:val="clear" w:color="auto" w:fill="FFFFFF"/>
              <w:tabs>
                <w:tab w:val="left" w:pos="282"/>
              </w:tabs>
              <w:jc w:val="both"/>
              <w:rPr>
                <w:rFonts w:eastAsia="Arial Unicode MS"/>
                <w:b/>
                <w:spacing w:val="4"/>
                <w:sz w:val="20"/>
                <w:szCs w:val="20"/>
              </w:rPr>
            </w:pPr>
          </w:p>
        </w:tc>
      </w:tr>
    </w:tbl>
    <w:p w:rsidR="00A35D3F" w:rsidRPr="003D14DD" w:rsidRDefault="00A35D3F" w:rsidP="00A35D3F">
      <w:pPr>
        <w:suppressAutoHyphens/>
        <w:ind w:firstLine="709"/>
        <w:jc w:val="both"/>
        <w:rPr>
          <w:sz w:val="20"/>
          <w:szCs w:val="20"/>
        </w:rPr>
      </w:pPr>
    </w:p>
    <w:p w:rsidR="00A35D3F" w:rsidRPr="003D14DD" w:rsidRDefault="00A35D3F" w:rsidP="00A35D3F">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«Обучение в электронной информационно-образовательной среде», являются необходимыми для изучения последующих дисциплин.</w:t>
      </w:r>
    </w:p>
    <w:p w:rsidR="00A35D3F" w:rsidRPr="003D14DD" w:rsidRDefault="00A35D3F" w:rsidP="00A35D3F">
      <w:pPr>
        <w:tabs>
          <w:tab w:val="left" w:pos="900"/>
          <w:tab w:val="left" w:pos="1080"/>
        </w:tabs>
        <w:suppressAutoHyphens/>
        <w:jc w:val="both"/>
        <w:rPr>
          <w:sz w:val="20"/>
          <w:szCs w:val="20"/>
        </w:rPr>
      </w:pPr>
    </w:p>
    <w:p w:rsidR="00A35D3F" w:rsidRPr="003D14DD" w:rsidRDefault="00A35D3F" w:rsidP="00A35D3F">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35D3F" w:rsidRPr="003D14DD" w:rsidRDefault="00A35D3F" w:rsidP="00A35D3F">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2"/>
        <w:gridCol w:w="2561"/>
        <w:gridCol w:w="2446"/>
        <w:gridCol w:w="2412"/>
      </w:tblGrid>
      <w:tr w:rsidR="00A35D3F" w:rsidRPr="003D14DD" w:rsidTr="001253B5">
        <w:trPr>
          <w:tblHeader/>
        </w:trPr>
        <w:tc>
          <w:tcPr>
            <w:tcW w:w="2152" w:type="dxa"/>
            <w:vMerge w:val="restart"/>
            <w:vAlign w:val="center"/>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lastRenderedPageBreak/>
              <w:t>Компетенция</w:t>
            </w:r>
          </w:p>
        </w:tc>
        <w:tc>
          <w:tcPr>
            <w:tcW w:w="7419" w:type="dxa"/>
            <w:gridSpan w:val="3"/>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35D3F" w:rsidRPr="003D14DD" w:rsidTr="001253B5">
        <w:trPr>
          <w:tblHeader/>
        </w:trPr>
        <w:tc>
          <w:tcPr>
            <w:tcW w:w="2152" w:type="dxa"/>
            <w:vMerge/>
          </w:tcPr>
          <w:p w:rsidR="00A35D3F" w:rsidRPr="003D14DD" w:rsidRDefault="00A35D3F" w:rsidP="004D69F2">
            <w:pPr>
              <w:suppressAutoHyphens/>
              <w:overflowPunct w:val="0"/>
              <w:autoSpaceDE w:val="0"/>
              <w:autoSpaceDN w:val="0"/>
              <w:adjustRightInd w:val="0"/>
              <w:jc w:val="both"/>
              <w:rPr>
                <w:sz w:val="20"/>
                <w:szCs w:val="20"/>
              </w:rPr>
            </w:pPr>
          </w:p>
        </w:tc>
        <w:tc>
          <w:tcPr>
            <w:tcW w:w="2561"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6"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2" w:type="dxa"/>
          </w:tcPr>
          <w:p w:rsidR="00A35D3F" w:rsidRPr="003D14DD" w:rsidRDefault="00A35D3F" w:rsidP="004D69F2">
            <w:pPr>
              <w:suppressAutoHyphens/>
              <w:overflowPunct w:val="0"/>
              <w:autoSpaceDE w:val="0"/>
              <w:autoSpaceDN w:val="0"/>
              <w:adjustRightInd w:val="0"/>
              <w:jc w:val="center"/>
              <w:rPr>
                <w:sz w:val="20"/>
                <w:szCs w:val="20"/>
              </w:rPr>
            </w:pPr>
            <w:r w:rsidRPr="003D14DD">
              <w:rPr>
                <w:sz w:val="20"/>
                <w:szCs w:val="20"/>
              </w:rPr>
              <w:t>итоговый</w:t>
            </w:r>
          </w:p>
        </w:tc>
      </w:tr>
      <w:tr w:rsidR="00A35D3F" w:rsidRPr="003D14DD" w:rsidTr="001253B5">
        <w:tc>
          <w:tcPr>
            <w:tcW w:w="2152" w:type="dxa"/>
            <w:vMerge w:val="restart"/>
          </w:tcPr>
          <w:p w:rsidR="00A35D3F" w:rsidRPr="003D14DD" w:rsidRDefault="00A35D3F" w:rsidP="004D69F2">
            <w:pPr>
              <w:suppressAutoHyphens/>
              <w:overflowPunct w:val="0"/>
              <w:autoSpaceDE w:val="0"/>
              <w:autoSpaceDN w:val="0"/>
              <w:adjustRightInd w:val="0"/>
              <w:jc w:val="both"/>
              <w:rPr>
                <w:b/>
                <w:sz w:val="20"/>
                <w:szCs w:val="20"/>
              </w:rPr>
            </w:pPr>
            <w:r w:rsidRPr="003D14DD">
              <w:rPr>
                <w:b/>
                <w:sz w:val="20"/>
                <w:szCs w:val="20"/>
              </w:rPr>
              <w:t>ПК-1</w:t>
            </w:r>
          </w:p>
          <w:p w:rsidR="00A35D3F" w:rsidRPr="003D14DD" w:rsidRDefault="00A35D3F" w:rsidP="004D69F2">
            <w:pPr>
              <w:suppressAutoHyphens/>
              <w:overflowPunct w:val="0"/>
              <w:autoSpaceDE w:val="0"/>
              <w:autoSpaceDN w:val="0"/>
              <w:adjustRightInd w:val="0"/>
              <w:jc w:val="both"/>
              <w:rPr>
                <w:sz w:val="20"/>
                <w:szCs w:val="20"/>
              </w:rPr>
            </w:pPr>
            <w:r w:rsidRPr="003D14DD">
              <w:rPr>
                <w:sz w:val="20"/>
                <w:szCs w:val="20"/>
              </w:rPr>
              <w:t>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561" w:type="dxa"/>
            <w:vAlign w:val="center"/>
          </w:tcPr>
          <w:p w:rsidR="00A35D3F" w:rsidRPr="003D14DD" w:rsidRDefault="00A35D3F" w:rsidP="004D69F2">
            <w:pPr>
              <w:rPr>
                <w:sz w:val="20"/>
                <w:szCs w:val="20"/>
              </w:rPr>
            </w:pPr>
            <w:r w:rsidRPr="003D14DD">
              <w:rPr>
                <w:sz w:val="20"/>
                <w:szCs w:val="20"/>
              </w:rPr>
              <w:t>Учебная практика, ознакомительная</w:t>
            </w:r>
          </w:p>
        </w:tc>
        <w:tc>
          <w:tcPr>
            <w:tcW w:w="2446" w:type="dxa"/>
            <w:vAlign w:val="center"/>
          </w:tcPr>
          <w:p w:rsidR="00A35D3F" w:rsidRPr="003D14DD" w:rsidRDefault="00A35D3F" w:rsidP="004D69F2">
            <w:pPr>
              <w:rPr>
                <w:sz w:val="20"/>
                <w:szCs w:val="20"/>
              </w:rPr>
            </w:pPr>
            <w:r w:rsidRPr="003D14DD">
              <w:rPr>
                <w:sz w:val="20"/>
                <w:szCs w:val="20"/>
              </w:rPr>
              <w:t xml:space="preserve">Обучение в электронной информационно-образовательной среде   </w:t>
            </w:r>
          </w:p>
        </w:tc>
        <w:tc>
          <w:tcPr>
            <w:tcW w:w="2412" w:type="dxa"/>
            <w:vAlign w:val="center"/>
          </w:tcPr>
          <w:p w:rsidR="00A35D3F" w:rsidRPr="003D14DD" w:rsidRDefault="00A35D3F" w:rsidP="004D69F2">
            <w:pPr>
              <w:rPr>
                <w:sz w:val="20"/>
                <w:szCs w:val="20"/>
              </w:rPr>
            </w:pPr>
            <w:r w:rsidRPr="003D14DD">
              <w:rPr>
                <w:sz w:val="20"/>
                <w:szCs w:val="20"/>
              </w:rPr>
              <w:t xml:space="preserve">Производственная практика, научно-исследовательская работа </w:t>
            </w:r>
          </w:p>
        </w:tc>
      </w:tr>
      <w:tr w:rsidR="00A35D3F" w:rsidRPr="003D14DD" w:rsidTr="001253B5">
        <w:trPr>
          <w:trHeight w:val="157"/>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Методика обучения информационным технологиям   </w:t>
            </w:r>
          </w:p>
        </w:tc>
        <w:tc>
          <w:tcPr>
            <w:tcW w:w="2412" w:type="dxa"/>
            <w:vAlign w:val="center"/>
          </w:tcPr>
          <w:p w:rsidR="00A35D3F" w:rsidRPr="003D14DD" w:rsidRDefault="00A35D3F" w:rsidP="004D69F2">
            <w:pPr>
              <w:rPr>
                <w:sz w:val="20"/>
                <w:szCs w:val="20"/>
              </w:rPr>
            </w:pPr>
            <w:r w:rsidRPr="003D14DD">
              <w:rPr>
                <w:sz w:val="20"/>
                <w:szCs w:val="20"/>
              </w:rPr>
              <w:t xml:space="preserve">Выполнение и защита выпускной квалификационной работы </w:t>
            </w:r>
          </w:p>
        </w:tc>
      </w:tr>
      <w:tr w:rsidR="00A35D3F" w:rsidRPr="003D14DD" w:rsidTr="001253B5">
        <w:trPr>
          <w:trHeight w:val="263"/>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Проектирование и реализация образовательных программ  </w:t>
            </w:r>
          </w:p>
        </w:tc>
        <w:tc>
          <w:tcPr>
            <w:tcW w:w="2412" w:type="dxa"/>
            <w:vAlign w:val="center"/>
          </w:tcPr>
          <w:p w:rsidR="00A35D3F" w:rsidRPr="003D14DD" w:rsidRDefault="00A35D3F" w:rsidP="004D69F2">
            <w:pPr>
              <w:rPr>
                <w:sz w:val="20"/>
                <w:szCs w:val="20"/>
              </w:rPr>
            </w:pPr>
          </w:p>
        </w:tc>
      </w:tr>
      <w:tr w:rsidR="00A35D3F" w:rsidRPr="003D14DD" w:rsidTr="001253B5">
        <w:trPr>
          <w:trHeight w:val="702"/>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12" w:type="dxa"/>
            <w:vAlign w:val="center"/>
          </w:tcPr>
          <w:p w:rsidR="00A35D3F" w:rsidRPr="003D14DD" w:rsidRDefault="00A35D3F" w:rsidP="004D69F2">
            <w:pPr>
              <w:rPr>
                <w:sz w:val="20"/>
                <w:szCs w:val="20"/>
              </w:rPr>
            </w:pPr>
          </w:p>
        </w:tc>
      </w:tr>
      <w:tr w:rsidR="00A35D3F" w:rsidRPr="003D14DD" w:rsidTr="001253B5">
        <w:trPr>
          <w:trHeight w:val="405"/>
        </w:trPr>
        <w:tc>
          <w:tcPr>
            <w:tcW w:w="2152" w:type="dxa"/>
            <w:vMerge/>
          </w:tcPr>
          <w:p w:rsidR="00A35D3F" w:rsidRPr="003D14DD" w:rsidRDefault="00A35D3F" w:rsidP="004D69F2">
            <w:pPr>
              <w:suppressAutoHyphens/>
              <w:overflowPunct w:val="0"/>
              <w:autoSpaceDE w:val="0"/>
              <w:autoSpaceDN w:val="0"/>
              <w:adjustRightInd w:val="0"/>
              <w:jc w:val="both"/>
              <w:rPr>
                <w:b/>
                <w:sz w:val="20"/>
                <w:szCs w:val="20"/>
              </w:rPr>
            </w:pPr>
          </w:p>
        </w:tc>
        <w:tc>
          <w:tcPr>
            <w:tcW w:w="2561" w:type="dxa"/>
            <w:vAlign w:val="center"/>
          </w:tcPr>
          <w:p w:rsidR="00A35D3F" w:rsidRPr="003D14DD" w:rsidRDefault="00A35D3F" w:rsidP="004D69F2">
            <w:pPr>
              <w:rPr>
                <w:sz w:val="20"/>
                <w:szCs w:val="20"/>
              </w:rPr>
            </w:pPr>
          </w:p>
        </w:tc>
        <w:tc>
          <w:tcPr>
            <w:tcW w:w="2446" w:type="dxa"/>
            <w:vAlign w:val="center"/>
          </w:tcPr>
          <w:p w:rsidR="00A35D3F" w:rsidRPr="003D14DD" w:rsidRDefault="00A35D3F" w:rsidP="004D69F2">
            <w:pPr>
              <w:rPr>
                <w:sz w:val="20"/>
                <w:szCs w:val="20"/>
              </w:rPr>
            </w:pPr>
            <w:r w:rsidRPr="003D14DD">
              <w:rPr>
                <w:sz w:val="20"/>
                <w:szCs w:val="20"/>
              </w:rPr>
              <w:t>Производственная практика, педагогическая</w:t>
            </w:r>
          </w:p>
        </w:tc>
        <w:tc>
          <w:tcPr>
            <w:tcW w:w="2412" w:type="dxa"/>
            <w:vAlign w:val="center"/>
          </w:tcPr>
          <w:p w:rsidR="00A35D3F" w:rsidRPr="003D14DD" w:rsidRDefault="00A35D3F" w:rsidP="004D69F2">
            <w:pPr>
              <w:rPr>
                <w:sz w:val="20"/>
                <w:szCs w:val="20"/>
              </w:rPr>
            </w:pPr>
          </w:p>
        </w:tc>
      </w:tr>
    </w:tbl>
    <w:p w:rsidR="00A35D3F" w:rsidRPr="003D14DD" w:rsidRDefault="00A35D3F" w:rsidP="00A35D3F">
      <w:pPr>
        <w:tabs>
          <w:tab w:val="left" w:pos="900"/>
          <w:tab w:val="left" w:pos="1080"/>
        </w:tabs>
        <w:suppressAutoHyphens/>
        <w:ind w:firstLine="709"/>
        <w:jc w:val="both"/>
        <w:rPr>
          <w:sz w:val="20"/>
          <w:szCs w:val="20"/>
        </w:rPr>
      </w:pPr>
    </w:p>
    <w:p w:rsidR="00A35D3F" w:rsidRPr="003D14DD" w:rsidRDefault="00A35D3F" w:rsidP="00A35D3F">
      <w:pPr>
        <w:suppressAutoHyphens/>
        <w:ind w:firstLine="709"/>
        <w:jc w:val="both"/>
        <w:rPr>
          <w:sz w:val="20"/>
          <w:szCs w:val="20"/>
        </w:rPr>
      </w:pPr>
    </w:p>
    <w:p w:rsidR="00A35D3F" w:rsidRPr="003D14DD" w:rsidRDefault="00A35D3F" w:rsidP="00A35D3F">
      <w:pPr>
        <w:tabs>
          <w:tab w:val="left" w:pos="900"/>
        </w:tabs>
        <w:suppressAutoHyphens/>
        <w:ind w:firstLine="709"/>
        <w:jc w:val="both"/>
        <w:outlineLvl w:val="0"/>
        <w:rPr>
          <w:b/>
          <w:sz w:val="20"/>
          <w:szCs w:val="20"/>
        </w:rPr>
      </w:pPr>
      <w:r w:rsidRPr="003D14DD">
        <w:rPr>
          <w:b/>
          <w:sz w:val="20"/>
          <w:szCs w:val="20"/>
        </w:rPr>
        <w:t xml:space="preserve">4. Объем дисциплины и виды учебной работы  </w:t>
      </w:r>
    </w:p>
    <w:p w:rsidR="00A35D3F" w:rsidRPr="003D14DD" w:rsidRDefault="00A35D3F" w:rsidP="00A35D3F">
      <w:pPr>
        <w:tabs>
          <w:tab w:val="left" w:pos="900"/>
        </w:tabs>
        <w:suppressAutoHyphens/>
        <w:ind w:firstLine="709"/>
        <w:jc w:val="both"/>
        <w:rPr>
          <w:b/>
          <w:sz w:val="20"/>
          <w:szCs w:val="20"/>
        </w:rPr>
      </w:pPr>
    </w:p>
    <w:p w:rsidR="00A35D3F" w:rsidRPr="003D14DD" w:rsidRDefault="00A35D3F" w:rsidP="00A35D3F">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35D3F" w:rsidRPr="003D14DD" w:rsidRDefault="00A35D3F" w:rsidP="00A35D3F">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A35D3F" w:rsidRPr="003D14DD" w:rsidTr="004D69F2">
        <w:tc>
          <w:tcPr>
            <w:tcW w:w="766" w:type="dxa"/>
            <w:vMerge w:val="restart"/>
            <w:vAlign w:val="center"/>
          </w:tcPr>
          <w:p w:rsidR="00A35D3F" w:rsidRPr="003D14DD" w:rsidRDefault="00A35D3F"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A35D3F" w:rsidRPr="003D14DD" w:rsidRDefault="00A35D3F"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35D3F" w:rsidRPr="003D14DD" w:rsidRDefault="00A35D3F"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35D3F" w:rsidRPr="003D14DD" w:rsidTr="004D69F2">
        <w:tc>
          <w:tcPr>
            <w:tcW w:w="766" w:type="dxa"/>
            <w:vMerge/>
          </w:tcPr>
          <w:p w:rsidR="00A35D3F" w:rsidRPr="003D14DD" w:rsidRDefault="00A35D3F" w:rsidP="004D69F2">
            <w:pPr>
              <w:tabs>
                <w:tab w:val="left" w:pos="900"/>
              </w:tabs>
              <w:rPr>
                <w:b/>
                <w:sz w:val="20"/>
                <w:szCs w:val="20"/>
              </w:rPr>
            </w:pPr>
          </w:p>
        </w:tc>
        <w:tc>
          <w:tcPr>
            <w:tcW w:w="4922" w:type="dxa"/>
            <w:vMerge/>
          </w:tcPr>
          <w:p w:rsidR="00A35D3F" w:rsidRPr="003D14DD" w:rsidRDefault="00A35D3F" w:rsidP="004D69F2">
            <w:pPr>
              <w:tabs>
                <w:tab w:val="left" w:pos="900"/>
              </w:tabs>
              <w:rPr>
                <w:b/>
                <w:sz w:val="20"/>
                <w:szCs w:val="20"/>
              </w:rPr>
            </w:pPr>
          </w:p>
        </w:tc>
        <w:tc>
          <w:tcPr>
            <w:tcW w:w="2139" w:type="dxa"/>
            <w:gridSpan w:val="2"/>
            <w:vAlign w:val="center"/>
          </w:tcPr>
          <w:p w:rsidR="00A35D3F" w:rsidRPr="003D14DD" w:rsidRDefault="00A35D3F"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35D3F" w:rsidRPr="003D14DD" w:rsidRDefault="00A35D3F" w:rsidP="004D69F2">
            <w:pPr>
              <w:pStyle w:val="afff7"/>
              <w:suppressAutoHyphens/>
              <w:snapToGrid w:val="0"/>
              <w:ind w:right="-80"/>
              <w:jc w:val="center"/>
              <w:rPr>
                <w:b/>
                <w:sz w:val="20"/>
                <w:szCs w:val="20"/>
              </w:rPr>
            </w:pPr>
            <w:r w:rsidRPr="003D14DD">
              <w:rPr>
                <w:b/>
                <w:sz w:val="20"/>
                <w:szCs w:val="20"/>
              </w:rPr>
              <w:t>Заочная</w:t>
            </w:r>
          </w:p>
        </w:tc>
      </w:tr>
      <w:tr w:rsidR="00A35D3F" w:rsidRPr="003D14DD" w:rsidTr="004D69F2">
        <w:tc>
          <w:tcPr>
            <w:tcW w:w="766" w:type="dxa"/>
            <w:vMerge/>
          </w:tcPr>
          <w:p w:rsidR="00A35D3F" w:rsidRPr="003D14DD" w:rsidRDefault="00A35D3F" w:rsidP="004D69F2">
            <w:pPr>
              <w:tabs>
                <w:tab w:val="left" w:pos="900"/>
              </w:tabs>
              <w:rPr>
                <w:b/>
                <w:sz w:val="20"/>
                <w:szCs w:val="20"/>
              </w:rPr>
            </w:pPr>
          </w:p>
        </w:tc>
        <w:tc>
          <w:tcPr>
            <w:tcW w:w="4922" w:type="dxa"/>
            <w:vMerge/>
          </w:tcPr>
          <w:p w:rsidR="00A35D3F" w:rsidRPr="003D14DD" w:rsidRDefault="00A35D3F" w:rsidP="004D69F2">
            <w:pPr>
              <w:tabs>
                <w:tab w:val="left" w:pos="900"/>
              </w:tabs>
              <w:rPr>
                <w:b/>
                <w:sz w:val="20"/>
                <w:szCs w:val="20"/>
              </w:rPr>
            </w:pPr>
          </w:p>
        </w:tc>
        <w:tc>
          <w:tcPr>
            <w:tcW w:w="1069" w:type="dxa"/>
            <w:vAlign w:val="center"/>
          </w:tcPr>
          <w:p w:rsidR="00A35D3F" w:rsidRPr="003D14DD" w:rsidRDefault="00A35D3F" w:rsidP="004D69F2">
            <w:pPr>
              <w:tabs>
                <w:tab w:val="left" w:pos="900"/>
              </w:tabs>
              <w:jc w:val="center"/>
              <w:rPr>
                <w:b/>
                <w:sz w:val="20"/>
                <w:szCs w:val="20"/>
              </w:rPr>
            </w:pPr>
            <w:r w:rsidRPr="003D14DD">
              <w:rPr>
                <w:b/>
                <w:sz w:val="20"/>
                <w:szCs w:val="20"/>
              </w:rPr>
              <w:t>всего</w:t>
            </w:r>
          </w:p>
        </w:tc>
        <w:tc>
          <w:tcPr>
            <w:tcW w:w="1070" w:type="dxa"/>
            <w:vAlign w:val="center"/>
          </w:tcPr>
          <w:p w:rsidR="00A35D3F" w:rsidRPr="003D14DD" w:rsidRDefault="00A35D3F" w:rsidP="004D69F2">
            <w:pPr>
              <w:tabs>
                <w:tab w:val="left" w:pos="900"/>
              </w:tabs>
              <w:jc w:val="center"/>
              <w:rPr>
                <w:b/>
                <w:sz w:val="20"/>
                <w:szCs w:val="20"/>
              </w:rPr>
            </w:pPr>
            <w:r w:rsidRPr="003D14DD">
              <w:rPr>
                <w:b/>
                <w:sz w:val="20"/>
                <w:szCs w:val="20"/>
              </w:rPr>
              <w:t>в том числе</w:t>
            </w:r>
          </w:p>
        </w:tc>
        <w:tc>
          <w:tcPr>
            <w:tcW w:w="1069" w:type="dxa"/>
            <w:vAlign w:val="center"/>
          </w:tcPr>
          <w:p w:rsidR="00A35D3F" w:rsidRPr="003D14DD" w:rsidRDefault="00A35D3F" w:rsidP="004D69F2">
            <w:pPr>
              <w:tabs>
                <w:tab w:val="left" w:pos="900"/>
              </w:tabs>
              <w:jc w:val="center"/>
              <w:rPr>
                <w:b/>
                <w:sz w:val="20"/>
                <w:szCs w:val="20"/>
              </w:rPr>
            </w:pPr>
            <w:r w:rsidRPr="003D14DD">
              <w:rPr>
                <w:b/>
                <w:sz w:val="20"/>
                <w:szCs w:val="20"/>
              </w:rPr>
              <w:t>всего</w:t>
            </w:r>
          </w:p>
        </w:tc>
        <w:tc>
          <w:tcPr>
            <w:tcW w:w="1070" w:type="dxa"/>
            <w:vAlign w:val="center"/>
          </w:tcPr>
          <w:p w:rsidR="00A35D3F" w:rsidRPr="003D14DD" w:rsidRDefault="00A35D3F" w:rsidP="004D69F2">
            <w:pPr>
              <w:tabs>
                <w:tab w:val="left" w:pos="900"/>
              </w:tabs>
              <w:jc w:val="center"/>
              <w:rPr>
                <w:b/>
                <w:sz w:val="20"/>
                <w:szCs w:val="20"/>
              </w:rPr>
            </w:pPr>
            <w:r w:rsidRPr="003D14DD">
              <w:rPr>
                <w:b/>
                <w:sz w:val="20"/>
                <w:szCs w:val="20"/>
              </w:rPr>
              <w:t>в том числе</w:t>
            </w:r>
          </w:p>
        </w:tc>
      </w:tr>
      <w:tr w:rsidR="00A35D3F" w:rsidRPr="003D14DD" w:rsidTr="004D69F2">
        <w:tc>
          <w:tcPr>
            <w:tcW w:w="766" w:type="dxa"/>
            <w:vMerge w:val="restart"/>
          </w:tcPr>
          <w:p w:rsidR="00A35D3F" w:rsidRPr="003D14DD" w:rsidRDefault="00A35D3F" w:rsidP="004D69F2">
            <w:pPr>
              <w:suppressAutoHyphens/>
              <w:snapToGrid w:val="0"/>
              <w:rPr>
                <w:b/>
                <w:sz w:val="20"/>
                <w:szCs w:val="20"/>
              </w:rPr>
            </w:pPr>
            <w:r w:rsidRPr="003D14DD">
              <w:rPr>
                <w:b/>
                <w:sz w:val="20"/>
                <w:szCs w:val="20"/>
              </w:rPr>
              <w:t>1</w:t>
            </w:r>
          </w:p>
        </w:tc>
        <w:tc>
          <w:tcPr>
            <w:tcW w:w="4922" w:type="dxa"/>
          </w:tcPr>
          <w:p w:rsidR="00A35D3F" w:rsidRPr="003D14DD" w:rsidRDefault="00A35D3F"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ind w:right="312"/>
              <w:jc w:val="center"/>
              <w:rPr>
                <w:b/>
                <w:sz w:val="20"/>
                <w:szCs w:val="20"/>
              </w:rPr>
            </w:pPr>
          </w:p>
        </w:tc>
        <w:tc>
          <w:tcPr>
            <w:tcW w:w="1069" w:type="dxa"/>
          </w:tcPr>
          <w:p w:rsidR="00A35D3F" w:rsidRPr="003D14DD" w:rsidRDefault="00A35D3F" w:rsidP="004D69F2">
            <w:pPr>
              <w:pStyle w:val="afff7"/>
              <w:suppressAutoHyphens/>
              <w:snapToGrid w:val="0"/>
              <w:jc w:val="center"/>
              <w:rPr>
                <w:b/>
                <w:sz w:val="20"/>
                <w:szCs w:val="20"/>
              </w:rPr>
            </w:pPr>
            <w:r w:rsidRPr="003D14DD">
              <w:rPr>
                <w:b/>
                <w:sz w:val="20"/>
                <w:szCs w:val="20"/>
              </w:rPr>
              <w:t>14,2</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tcPr>
          <w:p w:rsidR="00A35D3F" w:rsidRPr="003D14DD" w:rsidRDefault="00A35D3F"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ind w:right="312"/>
              <w:jc w:val="center"/>
              <w:rPr>
                <w:b/>
                <w:sz w:val="20"/>
                <w:szCs w:val="20"/>
              </w:rPr>
            </w:pPr>
          </w:p>
        </w:tc>
        <w:tc>
          <w:tcPr>
            <w:tcW w:w="1069" w:type="dxa"/>
          </w:tcPr>
          <w:p w:rsidR="00A35D3F" w:rsidRPr="003D14DD" w:rsidRDefault="00A35D3F" w:rsidP="004D69F2">
            <w:pPr>
              <w:pStyle w:val="afff7"/>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i/>
                <w:sz w:val="20"/>
                <w:szCs w:val="20"/>
              </w:rPr>
            </w:pPr>
            <w:r w:rsidRPr="003D14DD">
              <w:rPr>
                <w:b/>
                <w:i/>
                <w:sz w:val="20"/>
                <w:szCs w:val="20"/>
              </w:rPr>
              <w:t>4</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1.1</w:t>
            </w:r>
          </w:p>
        </w:tc>
        <w:tc>
          <w:tcPr>
            <w:tcW w:w="4922" w:type="dxa"/>
          </w:tcPr>
          <w:p w:rsidR="00A35D3F" w:rsidRPr="003D14DD" w:rsidRDefault="00A35D3F" w:rsidP="004D69F2">
            <w:pPr>
              <w:suppressAutoHyphens/>
              <w:snapToGrid w:val="0"/>
              <w:rPr>
                <w:sz w:val="20"/>
                <w:szCs w:val="20"/>
              </w:rPr>
            </w:pPr>
            <w:r w:rsidRPr="003D14DD">
              <w:rPr>
                <w:sz w:val="20"/>
                <w:szCs w:val="20"/>
              </w:rPr>
              <w:t>занятия лекционного типа (лекции)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sz w:val="20"/>
                <w:szCs w:val="20"/>
              </w:rPr>
              <w:t>2</w:t>
            </w: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w:t>
            </w:r>
          </w:p>
        </w:tc>
        <w:tc>
          <w:tcPr>
            <w:tcW w:w="4922" w:type="dxa"/>
          </w:tcPr>
          <w:p w:rsidR="00A35D3F" w:rsidRPr="003D14DD" w:rsidRDefault="00A35D3F" w:rsidP="004D69F2">
            <w:pPr>
              <w:suppressAutoHyphens/>
              <w:snapToGrid w:val="0"/>
              <w:rPr>
                <w:sz w:val="20"/>
                <w:szCs w:val="20"/>
              </w:rPr>
            </w:pPr>
            <w:r w:rsidRPr="003D14DD">
              <w:rPr>
                <w:sz w:val="20"/>
                <w:szCs w:val="20"/>
              </w:rPr>
              <w:t xml:space="preserve">занятия семинарского типа (практические)*, </w:t>
            </w:r>
          </w:p>
          <w:p w:rsidR="00A35D3F" w:rsidRPr="003D14DD" w:rsidRDefault="00A35D3F" w:rsidP="004D69F2">
            <w:pPr>
              <w:suppressAutoHyphens/>
              <w:snapToGrid w:val="0"/>
              <w:rPr>
                <w:sz w:val="20"/>
                <w:szCs w:val="20"/>
              </w:rPr>
            </w:pPr>
            <w:r w:rsidRPr="003D14DD">
              <w:rPr>
                <w:sz w:val="20"/>
                <w:szCs w:val="20"/>
              </w:rPr>
              <w:t xml:space="preserve">в том числе: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sz w:val="20"/>
                <w:szCs w:val="20"/>
              </w:rPr>
              <w:t>10</w:t>
            </w: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vMerge w:val="restart"/>
          </w:tcPr>
          <w:p w:rsidR="00A35D3F" w:rsidRPr="003D14DD" w:rsidRDefault="00A35D3F" w:rsidP="004D69F2">
            <w:pPr>
              <w:suppressAutoHyphens/>
              <w:snapToGrid w:val="0"/>
              <w:rPr>
                <w:sz w:val="20"/>
                <w:szCs w:val="20"/>
              </w:rPr>
            </w:pPr>
            <w:r w:rsidRPr="003D14DD">
              <w:rPr>
                <w:sz w:val="20"/>
                <w:szCs w:val="20"/>
              </w:rPr>
              <w:t>1.2.1</w:t>
            </w:r>
          </w:p>
        </w:tc>
        <w:tc>
          <w:tcPr>
            <w:tcW w:w="4922" w:type="dxa"/>
          </w:tcPr>
          <w:p w:rsidR="00A35D3F" w:rsidRPr="003D14DD" w:rsidRDefault="00A35D3F" w:rsidP="004D69F2">
            <w:pPr>
              <w:suppressAutoHyphens/>
              <w:snapToGrid w:val="0"/>
              <w:rPr>
                <w:sz w:val="20"/>
                <w:szCs w:val="20"/>
              </w:rPr>
            </w:pPr>
            <w:r w:rsidRPr="003D14DD">
              <w:rPr>
                <w:sz w:val="20"/>
                <w:szCs w:val="20"/>
              </w:rPr>
              <w:t xml:space="preserve">семинар-дискуссия, </w:t>
            </w:r>
          </w:p>
          <w:p w:rsidR="00A35D3F" w:rsidRPr="003D14DD" w:rsidRDefault="00A35D3F" w:rsidP="004D69F2">
            <w:pPr>
              <w:suppressAutoHyphens/>
              <w:snapToGrid w:val="0"/>
              <w:rPr>
                <w:sz w:val="20"/>
                <w:szCs w:val="20"/>
              </w:rPr>
            </w:pPr>
            <w:r w:rsidRPr="003D14DD">
              <w:rPr>
                <w:sz w:val="20"/>
                <w:szCs w:val="20"/>
              </w:rPr>
              <w:t>практические занятия</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r w:rsidRPr="003D14DD">
              <w:rPr>
                <w:sz w:val="20"/>
                <w:szCs w:val="20"/>
              </w:rPr>
              <w:t>0</w:t>
            </w:r>
          </w:p>
          <w:p w:rsidR="00A35D3F" w:rsidRPr="003D14DD" w:rsidRDefault="00A35D3F" w:rsidP="004D69F2">
            <w:pPr>
              <w:pStyle w:val="afff7"/>
              <w:suppressAutoHyphens/>
              <w:snapToGrid w:val="0"/>
              <w:jc w:val="center"/>
              <w:rPr>
                <w:sz w:val="20"/>
                <w:szCs w:val="20"/>
              </w:rPr>
            </w:pPr>
            <w:r w:rsidRPr="003D14DD">
              <w:rPr>
                <w:sz w:val="20"/>
                <w:szCs w:val="20"/>
              </w:rPr>
              <w:t>10</w:t>
            </w:r>
          </w:p>
        </w:tc>
      </w:tr>
      <w:tr w:rsidR="00A35D3F" w:rsidRPr="003D14DD" w:rsidTr="004D69F2">
        <w:tc>
          <w:tcPr>
            <w:tcW w:w="766" w:type="dxa"/>
            <w:vMerge/>
          </w:tcPr>
          <w:p w:rsidR="00A35D3F" w:rsidRPr="003D14DD" w:rsidRDefault="00A35D3F" w:rsidP="004D69F2">
            <w:pPr>
              <w:suppressAutoHyphens/>
              <w:snapToGrid w:val="0"/>
              <w:rPr>
                <w:sz w:val="20"/>
                <w:szCs w:val="20"/>
              </w:rPr>
            </w:pPr>
          </w:p>
        </w:tc>
        <w:tc>
          <w:tcPr>
            <w:tcW w:w="4922" w:type="dxa"/>
          </w:tcPr>
          <w:p w:rsidR="00A35D3F" w:rsidRPr="003D14DD" w:rsidRDefault="00A35D3F"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i/>
                <w:sz w:val="20"/>
                <w:szCs w:val="20"/>
              </w:rPr>
            </w:pPr>
            <w:r w:rsidRPr="003D14DD">
              <w:rPr>
                <w:i/>
                <w:sz w:val="20"/>
                <w:szCs w:val="20"/>
              </w:rPr>
              <w:t>4</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1.2.2</w:t>
            </w:r>
          </w:p>
        </w:tc>
        <w:tc>
          <w:tcPr>
            <w:tcW w:w="4922" w:type="dxa"/>
          </w:tcPr>
          <w:p w:rsidR="00A35D3F" w:rsidRPr="003D14DD" w:rsidRDefault="00A35D3F"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1.2.3</w:t>
            </w:r>
          </w:p>
        </w:tc>
        <w:tc>
          <w:tcPr>
            <w:tcW w:w="4922" w:type="dxa"/>
          </w:tcPr>
          <w:p w:rsidR="00A35D3F" w:rsidRPr="003D14DD" w:rsidRDefault="00A35D3F"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w:t>
            </w:r>
          </w:p>
        </w:tc>
        <w:tc>
          <w:tcPr>
            <w:tcW w:w="4922" w:type="dxa"/>
          </w:tcPr>
          <w:p w:rsidR="00A35D3F" w:rsidRPr="003D14DD" w:rsidRDefault="00A35D3F"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35D3F" w:rsidRPr="003D14DD" w:rsidRDefault="00A35D3F" w:rsidP="004D69F2">
            <w:pPr>
              <w:pStyle w:val="afff7"/>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r w:rsidRPr="003D14DD">
              <w:rPr>
                <w:sz w:val="20"/>
                <w:szCs w:val="20"/>
              </w:rPr>
              <w:t>2,2</w:t>
            </w: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1.3.1</w:t>
            </w:r>
          </w:p>
        </w:tc>
        <w:tc>
          <w:tcPr>
            <w:tcW w:w="4922" w:type="dxa"/>
          </w:tcPr>
          <w:p w:rsidR="00A35D3F" w:rsidRPr="003D14DD" w:rsidRDefault="00A35D3F" w:rsidP="004D69F2">
            <w:pPr>
              <w:suppressAutoHyphens/>
              <w:snapToGrid w:val="0"/>
              <w:rPr>
                <w:sz w:val="20"/>
                <w:szCs w:val="20"/>
              </w:rPr>
            </w:pPr>
            <w:r w:rsidRPr="003D14DD">
              <w:rPr>
                <w:sz w:val="20"/>
                <w:szCs w:val="20"/>
              </w:rPr>
              <w:t xml:space="preserve">консультации групповые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r w:rsidRPr="003D14DD">
              <w:rPr>
                <w:sz w:val="20"/>
                <w:szCs w:val="20"/>
              </w:rPr>
              <w:t>2</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sz w:val="20"/>
                <w:szCs w:val="20"/>
              </w:rPr>
              <w:t>1.3.2</w:t>
            </w:r>
          </w:p>
        </w:tc>
        <w:tc>
          <w:tcPr>
            <w:tcW w:w="4922" w:type="dxa"/>
          </w:tcPr>
          <w:p w:rsidR="00A35D3F" w:rsidRPr="003D14DD" w:rsidRDefault="00A35D3F"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r w:rsidRPr="003D14DD">
              <w:rPr>
                <w:sz w:val="20"/>
                <w:szCs w:val="20"/>
              </w:rPr>
              <w:t>0,2</w:t>
            </w:r>
          </w:p>
        </w:tc>
      </w:tr>
      <w:tr w:rsidR="00A35D3F" w:rsidRPr="003D14DD" w:rsidTr="004D69F2">
        <w:tc>
          <w:tcPr>
            <w:tcW w:w="766" w:type="dxa"/>
          </w:tcPr>
          <w:p w:rsidR="00A35D3F" w:rsidRPr="003D14DD" w:rsidRDefault="00A35D3F" w:rsidP="004D69F2">
            <w:pPr>
              <w:suppressAutoHyphens/>
              <w:snapToGrid w:val="0"/>
              <w:rPr>
                <w:sz w:val="20"/>
                <w:szCs w:val="20"/>
              </w:rPr>
            </w:pPr>
            <w:r w:rsidRPr="003D14DD">
              <w:rPr>
                <w:b/>
                <w:sz w:val="20"/>
                <w:szCs w:val="20"/>
              </w:rPr>
              <w:t>2</w:t>
            </w:r>
          </w:p>
        </w:tc>
        <w:tc>
          <w:tcPr>
            <w:tcW w:w="4922" w:type="dxa"/>
          </w:tcPr>
          <w:p w:rsidR="00A35D3F" w:rsidRPr="003D14DD" w:rsidRDefault="00A35D3F" w:rsidP="004D69F2">
            <w:pPr>
              <w:suppressAutoHyphens/>
              <w:snapToGrid w:val="0"/>
              <w:rPr>
                <w:sz w:val="20"/>
                <w:szCs w:val="20"/>
              </w:rPr>
            </w:pPr>
            <w:r w:rsidRPr="003D14DD">
              <w:rPr>
                <w:b/>
                <w:sz w:val="20"/>
                <w:szCs w:val="20"/>
              </w:rPr>
              <w:t>Самостоятельная работа (всего)</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suppressAutoHyphens/>
              <w:snapToGrid w:val="0"/>
              <w:jc w:val="center"/>
              <w:rPr>
                <w:sz w:val="20"/>
                <w:szCs w:val="20"/>
              </w:rPr>
            </w:pPr>
          </w:p>
        </w:tc>
        <w:tc>
          <w:tcPr>
            <w:tcW w:w="1069" w:type="dxa"/>
          </w:tcPr>
          <w:p w:rsidR="00A35D3F" w:rsidRPr="003D14DD" w:rsidRDefault="00A35D3F" w:rsidP="004D69F2">
            <w:pPr>
              <w:suppressAutoHyphens/>
              <w:snapToGrid w:val="0"/>
              <w:jc w:val="center"/>
              <w:rPr>
                <w:sz w:val="20"/>
                <w:szCs w:val="20"/>
              </w:rPr>
            </w:pPr>
            <w:r w:rsidRPr="003D14DD">
              <w:rPr>
                <w:b/>
                <w:sz w:val="20"/>
                <w:szCs w:val="20"/>
              </w:rPr>
              <w:t>87</w:t>
            </w:r>
          </w:p>
        </w:tc>
        <w:tc>
          <w:tcPr>
            <w:tcW w:w="1070" w:type="dxa"/>
          </w:tcPr>
          <w:p w:rsidR="00A35D3F" w:rsidRPr="003D14DD" w:rsidRDefault="00A35D3F" w:rsidP="004D69F2">
            <w:pPr>
              <w:suppressAutoHyphens/>
              <w:snapToGrid w:val="0"/>
              <w:jc w:val="center"/>
              <w:rPr>
                <w:sz w:val="20"/>
                <w:szCs w:val="20"/>
              </w:rPr>
            </w:pPr>
          </w:p>
        </w:tc>
      </w:tr>
      <w:tr w:rsidR="00A35D3F" w:rsidRPr="003D14DD" w:rsidTr="004D69F2">
        <w:tc>
          <w:tcPr>
            <w:tcW w:w="766" w:type="dxa"/>
          </w:tcPr>
          <w:p w:rsidR="00A35D3F" w:rsidRPr="003D14DD" w:rsidRDefault="00A35D3F" w:rsidP="004D69F2">
            <w:pPr>
              <w:tabs>
                <w:tab w:val="center" w:pos="4677"/>
                <w:tab w:val="right" w:pos="9355"/>
              </w:tabs>
              <w:suppressAutoHyphens/>
              <w:rPr>
                <w:b/>
                <w:sz w:val="20"/>
                <w:szCs w:val="20"/>
              </w:rPr>
            </w:pPr>
            <w:r w:rsidRPr="003D14DD">
              <w:rPr>
                <w:sz w:val="20"/>
                <w:szCs w:val="20"/>
              </w:rPr>
              <w:t>2.1</w:t>
            </w:r>
          </w:p>
        </w:tc>
        <w:tc>
          <w:tcPr>
            <w:tcW w:w="4922" w:type="dxa"/>
          </w:tcPr>
          <w:p w:rsidR="00A35D3F" w:rsidRPr="003D14DD" w:rsidRDefault="00A35D3F"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sz w:val="20"/>
                <w:szCs w:val="20"/>
              </w:rPr>
            </w:pPr>
          </w:p>
          <w:p w:rsidR="00A35D3F" w:rsidRPr="003D14DD" w:rsidRDefault="00A35D3F" w:rsidP="004D69F2">
            <w:pPr>
              <w:pStyle w:val="afff7"/>
              <w:suppressAutoHyphens/>
              <w:snapToGrid w:val="0"/>
              <w:jc w:val="center"/>
              <w:rPr>
                <w:b/>
                <w:sz w:val="20"/>
                <w:szCs w:val="20"/>
              </w:rPr>
            </w:pPr>
            <w:r w:rsidRPr="003D14DD">
              <w:rPr>
                <w:sz w:val="20"/>
                <w:szCs w:val="20"/>
              </w:rPr>
              <w:t>87</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tcPr>
          <w:p w:rsidR="00A35D3F" w:rsidRPr="003D14DD" w:rsidRDefault="00A35D3F" w:rsidP="004D69F2">
            <w:pPr>
              <w:suppressAutoHyphens/>
              <w:rPr>
                <w:sz w:val="20"/>
                <w:szCs w:val="20"/>
              </w:rPr>
            </w:pPr>
            <w:r w:rsidRPr="003D14DD">
              <w:rPr>
                <w:sz w:val="20"/>
                <w:szCs w:val="20"/>
              </w:rPr>
              <w:t>2.2</w:t>
            </w:r>
          </w:p>
        </w:tc>
        <w:tc>
          <w:tcPr>
            <w:tcW w:w="4922" w:type="dxa"/>
          </w:tcPr>
          <w:p w:rsidR="00A35D3F" w:rsidRPr="003D14DD" w:rsidRDefault="00A35D3F"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35D3F" w:rsidRPr="003D14DD" w:rsidRDefault="00A35D3F" w:rsidP="004D69F2">
            <w:pPr>
              <w:suppressAutoHyphens/>
              <w:snapToGrid w:val="0"/>
              <w:jc w:val="center"/>
              <w:rPr>
                <w:sz w:val="20"/>
                <w:szCs w:val="20"/>
              </w:rPr>
            </w:pPr>
          </w:p>
        </w:tc>
        <w:tc>
          <w:tcPr>
            <w:tcW w:w="1070" w:type="dxa"/>
          </w:tcPr>
          <w:p w:rsidR="00A35D3F" w:rsidRPr="003D14DD" w:rsidRDefault="00A35D3F" w:rsidP="004D69F2">
            <w:pPr>
              <w:pStyle w:val="afff7"/>
              <w:suppressAutoHyphens/>
              <w:snapToGrid w:val="0"/>
              <w:jc w:val="center"/>
              <w:rPr>
                <w:sz w:val="20"/>
                <w:szCs w:val="20"/>
              </w:rPr>
            </w:pPr>
          </w:p>
        </w:tc>
        <w:tc>
          <w:tcPr>
            <w:tcW w:w="1069" w:type="dxa"/>
          </w:tcPr>
          <w:p w:rsidR="00A35D3F" w:rsidRPr="003D14DD" w:rsidRDefault="00A35D3F" w:rsidP="004D69F2">
            <w:pPr>
              <w:pStyle w:val="afff7"/>
              <w:suppressAutoHyphens/>
              <w:snapToGrid w:val="0"/>
              <w:jc w:val="center"/>
              <w:rPr>
                <w:sz w:val="20"/>
                <w:szCs w:val="20"/>
              </w:rPr>
            </w:pPr>
            <w:r w:rsidRPr="003D14DD">
              <w:rPr>
                <w:b/>
                <w:sz w:val="20"/>
                <w:szCs w:val="20"/>
              </w:rPr>
              <w:t>6,8</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rPr>
          <w:trHeight w:val="249"/>
        </w:trPr>
        <w:tc>
          <w:tcPr>
            <w:tcW w:w="766" w:type="dxa"/>
            <w:vMerge w:val="restart"/>
          </w:tcPr>
          <w:p w:rsidR="00A35D3F" w:rsidRPr="003D14DD" w:rsidRDefault="00A35D3F" w:rsidP="004D69F2">
            <w:pPr>
              <w:suppressAutoHyphens/>
              <w:snapToGrid w:val="0"/>
              <w:rPr>
                <w:b/>
                <w:sz w:val="20"/>
                <w:szCs w:val="20"/>
              </w:rPr>
            </w:pPr>
            <w:r w:rsidRPr="003D14DD">
              <w:rPr>
                <w:b/>
                <w:sz w:val="20"/>
                <w:szCs w:val="20"/>
              </w:rPr>
              <w:t>3</w:t>
            </w:r>
          </w:p>
        </w:tc>
        <w:tc>
          <w:tcPr>
            <w:tcW w:w="4922" w:type="dxa"/>
            <w:vMerge w:val="restart"/>
          </w:tcPr>
          <w:p w:rsidR="00A35D3F" w:rsidRPr="003D14DD" w:rsidRDefault="00A35D3F"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35D3F" w:rsidRPr="003D14DD" w:rsidRDefault="00A35D3F"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35D3F" w:rsidRPr="003D14DD" w:rsidRDefault="00A35D3F" w:rsidP="004D69F2">
            <w:pPr>
              <w:suppressAutoHyphens/>
              <w:rPr>
                <w:sz w:val="20"/>
                <w:szCs w:val="20"/>
              </w:rPr>
            </w:pPr>
            <w:r w:rsidRPr="003D14DD">
              <w:rPr>
                <w:sz w:val="20"/>
                <w:szCs w:val="20"/>
              </w:rPr>
              <w:t>форма промежуточной аттестации</w:t>
            </w: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suppressAutoHyphens/>
              <w:snapToGrid w:val="0"/>
              <w:jc w:val="center"/>
              <w:rPr>
                <w:b/>
                <w:sz w:val="20"/>
                <w:szCs w:val="20"/>
              </w:rPr>
            </w:pPr>
            <w:r w:rsidRPr="003D14DD">
              <w:rPr>
                <w:b/>
                <w:sz w:val="20"/>
                <w:szCs w:val="20"/>
              </w:rPr>
              <w:t>108</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vMerge/>
            <w:vAlign w:val="center"/>
          </w:tcPr>
          <w:p w:rsidR="00A35D3F" w:rsidRPr="003D14DD" w:rsidRDefault="00A35D3F" w:rsidP="004D69F2">
            <w:pPr>
              <w:suppressAutoHyphens/>
              <w:rPr>
                <w:sz w:val="20"/>
                <w:szCs w:val="20"/>
              </w:rPr>
            </w:pPr>
          </w:p>
        </w:tc>
        <w:tc>
          <w:tcPr>
            <w:tcW w:w="1069" w:type="dxa"/>
          </w:tcPr>
          <w:p w:rsidR="00A35D3F" w:rsidRPr="003D14DD" w:rsidRDefault="00A35D3F" w:rsidP="004D69F2">
            <w:pPr>
              <w:suppressAutoHyphens/>
              <w:snapToGrid w:val="0"/>
              <w:jc w:val="center"/>
              <w:rPr>
                <w:b/>
                <w:sz w:val="20"/>
                <w:szCs w:val="20"/>
              </w:rPr>
            </w:pPr>
          </w:p>
        </w:tc>
        <w:tc>
          <w:tcPr>
            <w:tcW w:w="1070" w:type="dxa"/>
          </w:tcPr>
          <w:p w:rsidR="00A35D3F" w:rsidRPr="003D14DD" w:rsidRDefault="00A35D3F" w:rsidP="004D69F2">
            <w:pPr>
              <w:pStyle w:val="afff7"/>
              <w:suppressAutoHyphens/>
              <w:snapToGrid w:val="0"/>
              <w:jc w:val="center"/>
              <w:rPr>
                <w:b/>
                <w:sz w:val="20"/>
                <w:szCs w:val="20"/>
              </w:rPr>
            </w:pPr>
          </w:p>
        </w:tc>
        <w:tc>
          <w:tcPr>
            <w:tcW w:w="1069" w:type="dxa"/>
          </w:tcPr>
          <w:p w:rsidR="00A35D3F" w:rsidRPr="003D14DD" w:rsidRDefault="00A35D3F" w:rsidP="004D69F2">
            <w:pPr>
              <w:suppressAutoHyphens/>
              <w:snapToGrid w:val="0"/>
              <w:jc w:val="center"/>
              <w:rPr>
                <w:b/>
                <w:sz w:val="20"/>
                <w:szCs w:val="20"/>
              </w:rPr>
            </w:pPr>
            <w:r w:rsidRPr="003D14DD">
              <w:rPr>
                <w:sz w:val="20"/>
                <w:szCs w:val="20"/>
              </w:rPr>
              <w:t>3</w:t>
            </w:r>
          </w:p>
        </w:tc>
        <w:tc>
          <w:tcPr>
            <w:tcW w:w="1070" w:type="dxa"/>
          </w:tcPr>
          <w:p w:rsidR="00A35D3F" w:rsidRPr="003D14DD" w:rsidRDefault="00A35D3F" w:rsidP="004D69F2">
            <w:pPr>
              <w:pStyle w:val="afff7"/>
              <w:suppressAutoHyphens/>
              <w:snapToGrid w:val="0"/>
              <w:jc w:val="center"/>
              <w:rPr>
                <w:b/>
                <w:sz w:val="20"/>
                <w:szCs w:val="20"/>
              </w:rPr>
            </w:pPr>
          </w:p>
        </w:tc>
      </w:tr>
      <w:tr w:rsidR="00A35D3F" w:rsidRPr="003D14DD" w:rsidTr="004D69F2">
        <w:tc>
          <w:tcPr>
            <w:tcW w:w="766" w:type="dxa"/>
            <w:vMerge/>
          </w:tcPr>
          <w:p w:rsidR="00A35D3F" w:rsidRPr="003D14DD" w:rsidRDefault="00A35D3F" w:rsidP="004D69F2">
            <w:pPr>
              <w:suppressAutoHyphens/>
              <w:snapToGrid w:val="0"/>
              <w:rPr>
                <w:b/>
                <w:sz w:val="20"/>
                <w:szCs w:val="20"/>
              </w:rPr>
            </w:pPr>
          </w:p>
        </w:tc>
        <w:tc>
          <w:tcPr>
            <w:tcW w:w="4922" w:type="dxa"/>
            <w:vMerge/>
            <w:vAlign w:val="center"/>
          </w:tcPr>
          <w:p w:rsidR="00A35D3F" w:rsidRPr="003D14DD" w:rsidRDefault="00A35D3F" w:rsidP="004D69F2">
            <w:pPr>
              <w:rPr>
                <w:sz w:val="20"/>
                <w:szCs w:val="20"/>
              </w:rPr>
            </w:pPr>
          </w:p>
        </w:tc>
        <w:tc>
          <w:tcPr>
            <w:tcW w:w="4278" w:type="dxa"/>
            <w:gridSpan w:val="4"/>
          </w:tcPr>
          <w:p w:rsidR="00A35D3F" w:rsidRPr="003D14DD" w:rsidRDefault="00A35D3F" w:rsidP="004D69F2">
            <w:pPr>
              <w:pStyle w:val="afff7"/>
              <w:suppressAutoHyphens/>
              <w:snapToGrid w:val="0"/>
              <w:jc w:val="center"/>
              <w:rPr>
                <w:sz w:val="20"/>
                <w:szCs w:val="20"/>
              </w:rPr>
            </w:pPr>
            <w:r w:rsidRPr="003D14DD">
              <w:rPr>
                <w:sz w:val="20"/>
                <w:szCs w:val="20"/>
              </w:rPr>
              <w:t>экзамен</w:t>
            </w:r>
          </w:p>
        </w:tc>
      </w:tr>
    </w:tbl>
    <w:p w:rsidR="00A35D3F" w:rsidRPr="003D14DD" w:rsidRDefault="00A35D3F" w:rsidP="00A35D3F">
      <w:pPr>
        <w:suppressAutoHyphens/>
        <w:ind w:firstLine="709"/>
        <w:jc w:val="both"/>
        <w:rPr>
          <w:b/>
          <w:sz w:val="20"/>
          <w:szCs w:val="20"/>
        </w:rPr>
      </w:pPr>
    </w:p>
    <w:p w:rsidR="00A35D3F" w:rsidRPr="003D14DD" w:rsidRDefault="00A35D3F" w:rsidP="00A35D3F">
      <w:pPr>
        <w:rPr>
          <w:sz w:val="20"/>
          <w:szCs w:val="20"/>
        </w:rPr>
      </w:pPr>
      <w:r w:rsidRPr="003D14DD">
        <w:rPr>
          <w:sz w:val="20"/>
          <w:szCs w:val="20"/>
        </w:rPr>
        <w:t>*</w:t>
      </w:r>
    </w:p>
    <w:p w:rsidR="00A35D3F" w:rsidRPr="003D14DD" w:rsidRDefault="00A35D3F" w:rsidP="00A35D3F">
      <w:pPr>
        <w:rPr>
          <w:sz w:val="20"/>
          <w:szCs w:val="20"/>
        </w:rPr>
      </w:pPr>
      <w:r w:rsidRPr="003D14DD">
        <w:rPr>
          <w:sz w:val="20"/>
          <w:szCs w:val="20"/>
        </w:rPr>
        <w:t>Семинар – семинар-дискуссия</w:t>
      </w:r>
    </w:p>
    <w:p w:rsidR="00A35D3F" w:rsidRPr="003D14DD" w:rsidRDefault="00A35D3F" w:rsidP="00A35D3F">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35D3F" w:rsidRPr="003D14DD" w:rsidRDefault="00A35D3F" w:rsidP="00A35D3F">
      <w:pPr>
        <w:rPr>
          <w:sz w:val="20"/>
          <w:szCs w:val="20"/>
        </w:rPr>
      </w:pPr>
      <w:r w:rsidRPr="003D14DD">
        <w:rPr>
          <w:sz w:val="20"/>
          <w:szCs w:val="20"/>
        </w:rPr>
        <w:t xml:space="preserve">ТТ - практическое занятие - тест-тренинг </w:t>
      </w:r>
    </w:p>
    <w:p w:rsidR="00A35D3F" w:rsidRPr="003D14DD" w:rsidRDefault="00A35D3F" w:rsidP="00A35D3F">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35D3F" w:rsidRPr="003D14DD" w:rsidRDefault="00A35D3F" w:rsidP="00A35D3F">
      <w:pPr>
        <w:rPr>
          <w:sz w:val="20"/>
          <w:szCs w:val="20"/>
        </w:rPr>
      </w:pPr>
      <w:r w:rsidRPr="003D14DD">
        <w:rPr>
          <w:sz w:val="20"/>
          <w:szCs w:val="20"/>
        </w:rPr>
        <w:t>ЛС - практическое занятие - логическая схема</w:t>
      </w:r>
    </w:p>
    <w:p w:rsidR="00A35D3F" w:rsidRPr="003D14DD" w:rsidRDefault="00A35D3F" w:rsidP="00A35D3F">
      <w:pPr>
        <w:rPr>
          <w:sz w:val="20"/>
          <w:szCs w:val="20"/>
        </w:rPr>
      </w:pPr>
      <w:r w:rsidRPr="003D14DD">
        <w:rPr>
          <w:sz w:val="20"/>
          <w:szCs w:val="20"/>
        </w:rPr>
        <w:t>УД - семинар-обсуждение устного доклада</w:t>
      </w:r>
    </w:p>
    <w:p w:rsidR="00A35D3F" w:rsidRPr="003D14DD" w:rsidRDefault="00A35D3F" w:rsidP="00A35D3F">
      <w:pPr>
        <w:rPr>
          <w:sz w:val="20"/>
          <w:szCs w:val="20"/>
        </w:rPr>
      </w:pPr>
      <w:r w:rsidRPr="003D14DD">
        <w:rPr>
          <w:sz w:val="20"/>
          <w:szCs w:val="20"/>
        </w:rPr>
        <w:t xml:space="preserve">РФ – семинар-обсуждение реферата </w:t>
      </w:r>
    </w:p>
    <w:p w:rsidR="00A35D3F" w:rsidRPr="003D14DD" w:rsidRDefault="00A35D3F" w:rsidP="00A35D3F">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35D3F" w:rsidRPr="003D14DD" w:rsidRDefault="00A35D3F" w:rsidP="00A35D3F">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35D3F" w:rsidRPr="003D14DD" w:rsidRDefault="00A35D3F" w:rsidP="00A35D3F">
      <w:pPr>
        <w:rPr>
          <w:sz w:val="20"/>
          <w:szCs w:val="20"/>
        </w:rPr>
      </w:pPr>
      <w:r w:rsidRPr="003D14DD">
        <w:rPr>
          <w:sz w:val="20"/>
          <w:szCs w:val="20"/>
        </w:rPr>
        <w:t xml:space="preserve">УЭ - семинар-обсуждение устного эссе </w:t>
      </w:r>
    </w:p>
    <w:p w:rsidR="00A35D3F" w:rsidRPr="003D14DD" w:rsidRDefault="00A35D3F" w:rsidP="00A35D3F">
      <w:pPr>
        <w:rPr>
          <w:sz w:val="20"/>
          <w:szCs w:val="20"/>
        </w:rPr>
      </w:pPr>
      <w:r w:rsidRPr="003D14DD">
        <w:rPr>
          <w:sz w:val="20"/>
          <w:szCs w:val="20"/>
        </w:rPr>
        <w:t xml:space="preserve">АЛТ - практическое занятие - алгоритмический тренинг  </w:t>
      </w:r>
    </w:p>
    <w:p w:rsidR="00A35D3F" w:rsidRPr="003D14DD" w:rsidRDefault="00A35D3F" w:rsidP="00A35D3F">
      <w:pPr>
        <w:suppressAutoHyphens/>
        <w:ind w:firstLine="709"/>
        <w:jc w:val="both"/>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5. Содержание дисциплины</w:t>
      </w:r>
    </w:p>
    <w:p w:rsidR="00A35D3F" w:rsidRPr="003D14DD" w:rsidRDefault="00A35D3F" w:rsidP="00A35D3F">
      <w:pPr>
        <w:suppressAutoHyphens/>
        <w:ind w:firstLine="709"/>
        <w:jc w:val="both"/>
        <w:outlineLvl w:val="0"/>
        <w:rPr>
          <w:b/>
          <w:sz w:val="20"/>
          <w:szCs w:val="20"/>
        </w:rPr>
      </w:pPr>
      <w:r w:rsidRPr="003D14DD">
        <w:rPr>
          <w:b/>
          <w:sz w:val="20"/>
          <w:szCs w:val="20"/>
        </w:rPr>
        <w:t>5.1 Содержание разделов и тем</w:t>
      </w:r>
    </w:p>
    <w:p w:rsidR="00A35D3F" w:rsidRPr="003D14DD" w:rsidRDefault="00A35D3F" w:rsidP="00A35D3F">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
        <w:gridCol w:w="1759"/>
        <w:gridCol w:w="7446"/>
      </w:tblGrid>
      <w:tr w:rsidR="00A35D3F" w:rsidRPr="003D14DD" w:rsidTr="004D69F2">
        <w:trPr>
          <w:tblHeader/>
        </w:trPr>
        <w:tc>
          <w:tcPr>
            <w:tcW w:w="265" w:type="pct"/>
            <w:vAlign w:val="center"/>
          </w:tcPr>
          <w:p w:rsidR="00A35D3F" w:rsidRPr="003D14DD" w:rsidRDefault="00A35D3F" w:rsidP="004D69F2">
            <w:pPr>
              <w:suppressAutoHyphens/>
              <w:jc w:val="center"/>
              <w:rPr>
                <w:sz w:val="20"/>
                <w:szCs w:val="20"/>
              </w:rPr>
            </w:pPr>
            <w:r w:rsidRPr="003D14DD">
              <w:rPr>
                <w:sz w:val="20"/>
                <w:szCs w:val="20"/>
              </w:rPr>
              <w:t>№ п/п</w:t>
            </w:r>
          </w:p>
        </w:tc>
        <w:tc>
          <w:tcPr>
            <w:tcW w:w="905" w:type="pct"/>
            <w:vAlign w:val="center"/>
          </w:tcPr>
          <w:p w:rsidR="00A35D3F" w:rsidRPr="003D14DD" w:rsidRDefault="00A35D3F"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A35D3F" w:rsidRPr="003D14DD" w:rsidRDefault="00A35D3F" w:rsidP="004D69F2">
            <w:pPr>
              <w:suppressAutoHyphens/>
              <w:jc w:val="center"/>
              <w:rPr>
                <w:bCs/>
                <w:sz w:val="20"/>
                <w:szCs w:val="20"/>
              </w:rPr>
            </w:pPr>
            <w:r w:rsidRPr="003D14DD">
              <w:rPr>
                <w:bCs/>
                <w:sz w:val="20"/>
                <w:szCs w:val="20"/>
              </w:rPr>
              <w:t>Содержание раздела дисциплины</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1</w:t>
            </w:r>
          </w:p>
        </w:tc>
        <w:tc>
          <w:tcPr>
            <w:tcW w:w="905" w:type="pct"/>
          </w:tcPr>
          <w:p w:rsidR="00A35D3F" w:rsidRPr="003D14DD" w:rsidRDefault="00A35D3F" w:rsidP="004D69F2">
            <w:pPr>
              <w:suppressAutoHyphens/>
              <w:rPr>
                <w:sz w:val="20"/>
                <w:szCs w:val="20"/>
              </w:rPr>
            </w:pPr>
            <w:r w:rsidRPr="003D14DD">
              <w:rPr>
                <w:sz w:val="20"/>
                <w:szCs w:val="20"/>
              </w:rPr>
              <w:t>Законодательство РФ в сфере образования применимо к  электронным информационно-образовательным средам</w:t>
            </w:r>
          </w:p>
        </w:tc>
        <w:tc>
          <w:tcPr>
            <w:tcW w:w="3830" w:type="pct"/>
          </w:tcPr>
          <w:p w:rsidR="00A35D3F" w:rsidRPr="003D14DD" w:rsidRDefault="00A35D3F" w:rsidP="004D69F2">
            <w:pPr>
              <w:suppressAutoHyphens/>
              <w:rPr>
                <w:sz w:val="20"/>
                <w:szCs w:val="20"/>
              </w:rPr>
            </w:pPr>
            <w:r w:rsidRPr="003D14DD">
              <w:rPr>
                <w:sz w:val="20"/>
                <w:szCs w:val="20"/>
              </w:rPr>
              <w:t xml:space="preserve">Законодательство РФ в сфере высшего образования. Понятие ЭИОС согласно законодательству РФ. 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 Законодательство РФ в области требований к структуре официального сайта образовательной организации в информационно-телекоммуникационной сети. Законодательство РФ в области защиты персональных данных и защиты информации. </w:t>
            </w:r>
          </w:p>
          <w:p w:rsidR="00A35D3F" w:rsidRPr="003D14DD" w:rsidRDefault="00A35D3F" w:rsidP="004D69F2">
            <w:pPr>
              <w:suppressAutoHyphens/>
              <w:rPr>
                <w:sz w:val="20"/>
                <w:szCs w:val="20"/>
              </w:rPr>
            </w:pPr>
          </w:p>
          <w:p w:rsidR="00A35D3F" w:rsidRPr="003D14DD" w:rsidRDefault="00A35D3F" w:rsidP="004D69F2">
            <w:pPr>
              <w:suppressAutoHyphens/>
              <w:rPr>
                <w:sz w:val="20"/>
                <w:szCs w:val="20"/>
              </w:rPr>
            </w:pPr>
            <w:r w:rsidRPr="003D14DD">
              <w:rPr>
                <w:sz w:val="20"/>
                <w:szCs w:val="20"/>
              </w:rPr>
              <w:t xml:space="preserve"> </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2</w:t>
            </w:r>
          </w:p>
        </w:tc>
        <w:tc>
          <w:tcPr>
            <w:tcW w:w="905" w:type="pct"/>
          </w:tcPr>
          <w:p w:rsidR="00A35D3F" w:rsidRPr="00B8768F" w:rsidRDefault="00A35D3F" w:rsidP="004D69F2">
            <w:pPr>
              <w:suppressAutoHyphens/>
              <w:rPr>
                <w:sz w:val="20"/>
                <w:szCs w:val="20"/>
              </w:rPr>
            </w:pPr>
            <w:r w:rsidRPr="00B8768F">
              <w:rPr>
                <w:sz w:val="20"/>
                <w:szCs w:val="20"/>
              </w:rPr>
              <w:t>Общая характеристика ЭИОС</w:t>
            </w:r>
          </w:p>
        </w:tc>
        <w:tc>
          <w:tcPr>
            <w:tcW w:w="3830" w:type="pct"/>
          </w:tcPr>
          <w:p w:rsidR="00A35D3F" w:rsidRPr="00B8768F" w:rsidRDefault="00A35D3F" w:rsidP="004D69F2">
            <w:pPr>
              <w:suppressAutoHyphens/>
              <w:rPr>
                <w:sz w:val="20"/>
                <w:szCs w:val="20"/>
              </w:rPr>
            </w:pPr>
            <w:r w:rsidRPr="00B8768F">
              <w:rPr>
                <w:sz w:val="20"/>
                <w:szCs w:val="20"/>
              </w:rPr>
              <w:t xml:space="preserve">Общая характеристика открытых информационно-образовательных сред. Зарубежные и отечественные системы электронного обучения.  Возможности, предоставляемые современной электронной информационно-образовательной средой. Облачные вычисления в ЭИОС образовательной организации. ЭИОС </w:t>
            </w:r>
            <w:proofErr w:type="spellStart"/>
            <w:r w:rsidRPr="00B8768F">
              <w:rPr>
                <w:sz w:val="20"/>
                <w:szCs w:val="20"/>
              </w:rPr>
              <w:t>Ровеб</w:t>
            </w:r>
            <w:proofErr w:type="spellEnd"/>
            <w:r w:rsidRPr="00B8768F">
              <w:rPr>
                <w:sz w:val="20"/>
                <w:szCs w:val="20"/>
              </w:rPr>
              <w:t>.</w:t>
            </w:r>
          </w:p>
        </w:tc>
      </w:tr>
      <w:tr w:rsidR="00A35D3F" w:rsidRPr="003D14DD" w:rsidTr="004D69F2">
        <w:tc>
          <w:tcPr>
            <w:tcW w:w="265" w:type="pct"/>
          </w:tcPr>
          <w:p w:rsidR="00A35D3F" w:rsidRPr="003D14DD" w:rsidRDefault="00A35D3F" w:rsidP="004D69F2">
            <w:pPr>
              <w:suppressAutoHyphens/>
              <w:jc w:val="center"/>
              <w:rPr>
                <w:sz w:val="20"/>
                <w:szCs w:val="20"/>
              </w:rPr>
            </w:pPr>
            <w:r w:rsidRPr="003D14DD">
              <w:rPr>
                <w:sz w:val="20"/>
                <w:szCs w:val="20"/>
              </w:rPr>
              <w:t>3</w:t>
            </w:r>
          </w:p>
        </w:tc>
        <w:tc>
          <w:tcPr>
            <w:tcW w:w="905" w:type="pct"/>
          </w:tcPr>
          <w:p w:rsidR="00A35D3F" w:rsidRPr="00B8768F" w:rsidRDefault="00A35D3F" w:rsidP="004D69F2">
            <w:pPr>
              <w:suppressAutoHyphens/>
              <w:jc w:val="both"/>
              <w:rPr>
                <w:bCs/>
                <w:sz w:val="20"/>
                <w:szCs w:val="20"/>
              </w:rPr>
            </w:pPr>
            <w:r w:rsidRPr="00B8768F">
              <w:rPr>
                <w:bCs/>
                <w:sz w:val="20"/>
                <w:szCs w:val="20"/>
              </w:rPr>
              <w:t>Основные направления передовых технологий компьютерного проектирования ЭИОС</w:t>
            </w:r>
          </w:p>
        </w:tc>
        <w:tc>
          <w:tcPr>
            <w:tcW w:w="3830" w:type="pct"/>
          </w:tcPr>
          <w:p w:rsidR="00A35D3F" w:rsidRPr="00B8768F" w:rsidRDefault="00A35D3F" w:rsidP="004D69F2">
            <w:pPr>
              <w:pStyle w:val="afffb"/>
              <w:suppressAutoHyphens/>
              <w:spacing w:line="240" w:lineRule="auto"/>
              <w:ind w:firstLine="0"/>
              <w:rPr>
                <w:rFonts w:ascii="Times New Roman" w:hAnsi="Times New Roman" w:cs="Times New Roman"/>
                <w:b/>
                <w:sz w:val="20"/>
                <w:szCs w:val="20"/>
                <w:lang w:eastAsia="ru-RU"/>
              </w:rPr>
            </w:pPr>
            <w:r w:rsidRPr="00B8768F">
              <w:rPr>
                <w:rFonts w:ascii="Times New Roman" w:hAnsi="Times New Roman" w:cs="Times New Roman"/>
                <w:sz w:val="20"/>
                <w:szCs w:val="20"/>
                <w:lang w:eastAsia="ru-RU"/>
              </w:rPr>
              <w:t>Анализ свойств, стандартов и спецификаций информационно-образовательных сред. Источники формирования профиля информационной образовательной среды. Анализ структуры профиля информационно-образовательной среды. Общая структура профиля информационной образовательной среды и способ ее описания.. Доступность информационных ресурсов и управление доступностью в информационно-образовательных средах. Дидактический потенциал информационно-образовательной среды для организации процесса обучения.</w:t>
            </w:r>
          </w:p>
        </w:tc>
      </w:tr>
    </w:tbl>
    <w:p w:rsidR="00A35D3F" w:rsidRPr="003D14DD" w:rsidRDefault="00A35D3F" w:rsidP="00A35D3F">
      <w:pPr>
        <w:suppressAutoHyphens/>
        <w:ind w:firstLine="709"/>
        <w:jc w:val="both"/>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5.2 Занятия лекционного и семинарского типа</w:t>
      </w:r>
    </w:p>
    <w:p w:rsidR="00A35D3F" w:rsidRPr="003D14DD" w:rsidRDefault="00A35D3F" w:rsidP="00A35D3F">
      <w:pPr>
        <w:suppressAutoHyphens/>
        <w:ind w:firstLine="709"/>
        <w:jc w:val="both"/>
        <w:outlineLvl w:val="0"/>
        <w:rPr>
          <w:b/>
          <w:sz w:val="20"/>
          <w:szCs w:val="20"/>
        </w:rPr>
      </w:pPr>
      <w:r w:rsidRPr="003D14DD">
        <w:rPr>
          <w:b/>
          <w:sz w:val="20"/>
          <w:szCs w:val="20"/>
        </w:rPr>
        <w:t>5.2.1 Темы лекций</w:t>
      </w:r>
    </w:p>
    <w:p w:rsidR="00A35D3F" w:rsidRPr="003D14DD" w:rsidRDefault="00A35D3F" w:rsidP="00A35D3F">
      <w:pPr>
        <w:suppressAutoHyphens/>
        <w:ind w:firstLine="709"/>
        <w:jc w:val="both"/>
        <w:outlineLvl w:val="0"/>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Понятие ЭИОС согласно законодательству РФ</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 xml:space="preserve">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tabs>
          <w:tab w:val="left" w:pos="993"/>
        </w:tabs>
        <w:suppressAutoHyphens/>
        <w:ind w:firstLine="709"/>
        <w:jc w:val="both"/>
        <w:outlineLvl w:val="0"/>
        <w:rPr>
          <w:b/>
          <w:sz w:val="20"/>
          <w:szCs w:val="20"/>
        </w:rPr>
      </w:pPr>
    </w:p>
    <w:p w:rsidR="00A35D3F" w:rsidRPr="003D14DD" w:rsidRDefault="00A35D3F" w:rsidP="00A35D3F">
      <w:pPr>
        <w:tabs>
          <w:tab w:val="left" w:pos="993"/>
        </w:tabs>
        <w:suppressAutoHyphen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Общая характеристика открытых информационно-образовательных сред </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Облачные вычисления в ЭИОС образовательной организации</w:t>
      </w:r>
    </w:p>
    <w:p w:rsidR="00A35D3F" w:rsidRPr="003D14DD" w:rsidRDefault="00A35D3F" w:rsidP="00A35D3F">
      <w:pPr>
        <w:tabs>
          <w:tab w:val="left" w:pos="993"/>
        </w:tabs>
        <w:suppressAutoHyphens/>
        <w:ind w:firstLine="709"/>
        <w:jc w:val="both"/>
        <w:outlineLvl w:val="0"/>
        <w:rPr>
          <w:b/>
          <w:sz w:val="20"/>
          <w:szCs w:val="20"/>
        </w:rPr>
      </w:pPr>
    </w:p>
    <w:p w:rsidR="00A35D3F" w:rsidRPr="003D14DD" w:rsidRDefault="00A35D3F" w:rsidP="00A35D3F">
      <w:pPr>
        <w:tabs>
          <w:tab w:val="left" w:pos="993"/>
        </w:tabs>
        <w:suppressAutoHyphens/>
        <w:ind w:firstLine="709"/>
        <w:jc w:val="both"/>
        <w:outlineLvl w:val="0"/>
        <w:rPr>
          <w:b/>
          <w:sz w:val="20"/>
          <w:szCs w:val="20"/>
        </w:rPr>
      </w:pPr>
      <w:r w:rsidRPr="003D14DD">
        <w:rPr>
          <w:b/>
          <w:sz w:val="20"/>
          <w:szCs w:val="20"/>
        </w:rPr>
        <w:t>Раздел 3 «Основные направления передовых технологий компьютерного проектирования ЭИОС»</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1.</w:t>
      </w:r>
      <w:r w:rsidRPr="003D14DD">
        <w:rPr>
          <w:sz w:val="20"/>
          <w:szCs w:val="20"/>
        </w:rPr>
        <w:tab/>
        <w:t xml:space="preserve">Анализ свойств, стандартов и спецификаций информационно-образовательных сред </w:t>
      </w:r>
    </w:p>
    <w:p w:rsidR="00A35D3F" w:rsidRPr="003D14DD" w:rsidRDefault="00A35D3F" w:rsidP="00A35D3F">
      <w:pPr>
        <w:tabs>
          <w:tab w:val="left" w:pos="993"/>
        </w:tabs>
        <w:suppressAutoHyphens/>
        <w:ind w:firstLine="709"/>
        <w:jc w:val="both"/>
        <w:outlineLvl w:val="0"/>
        <w:rPr>
          <w:sz w:val="20"/>
          <w:szCs w:val="20"/>
        </w:rPr>
      </w:pPr>
      <w:r w:rsidRPr="003D14DD">
        <w:rPr>
          <w:sz w:val="20"/>
          <w:szCs w:val="20"/>
        </w:rPr>
        <w:t>2.</w:t>
      </w:r>
      <w:r w:rsidRPr="003D14DD">
        <w:rPr>
          <w:sz w:val="20"/>
          <w:szCs w:val="20"/>
        </w:rPr>
        <w:tab/>
        <w:t>Дидактический потенциал информационно-образовательной среды для организации процесса обучения</w:t>
      </w:r>
    </w:p>
    <w:p w:rsidR="00A35D3F" w:rsidRPr="003D14DD" w:rsidRDefault="00A35D3F" w:rsidP="00A35D3F">
      <w:pPr>
        <w:suppressAutoHyphens/>
        <w:ind w:firstLine="709"/>
        <w:jc w:val="both"/>
        <w:outlineLvl w:val="0"/>
        <w:rPr>
          <w:b/>
          <w:sz w:val="20"/>
          <w:szCs w:val="20"/>
        </w:rPr>
      </w:pPr>
      <w:r w:rsidRPr="003D14DD">
        <w:rPr>
          <w:b/>
          <w:sz w:val="20"/>
          <w:szCs w:val="20"/>
        </w:rPr>
        <w:t xml:space="preserve"> </w:t>
      </w:r>
    </w:p>
    <w:p w:rsidR="00A35D3F" w:rsidRPr="003D14DD" w:rsidRDefault="00A35D3F" w:rsidP="00A35D3F">
      <w:pPr>
        <w:suppressAutoHyphens/>
        <w:ind w:firstLine="709"/>
        <w:jc w:val="both"/>
        <w:outlineLvl w:val="0"/>
        <w:rPr>
          <w:b/>
          <w:sz w:val="20"/>
          <w:szCs w:val="20"/>
        </w:rPr>
      </w:pPr>
      <w:r w:rsidRPr="003D14DD">
        <w:rPr>
          <w:b/>
          <w:sz w:val="20"/>
          <w:szCs w:val="20"/>
        </w:rPr>
        <w:t>5.2.2 Вопросы для обсуждения на семинарах и практических занятиях</w:t>
      </w:r>
    </w:p>
    <w:p w:rsidR="00A35D3F" w:rsidRPr="003D14DD" w:rsidRDefault="00A35D3F" w:rsidP="00A35D3F">
      <w:pPr>
        <w:tabs>
          <w:tab w:val="left" w:pos="851"/>
        </w:tabs>
        <w:suppressAutoHyphens/>
        <w:ind w:firstLine="709"/>
        <w:jc w:val="both"/>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numPr>
          <w:ilvl w:val="0"/>
          <w:numId w:val="26"/>
        </w:numPr>
        <w:tabs>
          <w:tab w:val="left" w:pos="851"/>
          <w:tab w:val="left" w:pos="1080"/>
          <w:tab w:val="left" w:pos="1429"/>
        </w:tabs>
        <w:ind w:left="0" w:firstLine="709"/>
        <w:jc w:val="both"/>
        <w:rPr>
          <w:sz w:val="20"/>
          <w:szCs w:val="20"/>
        </w:rPr>
      </w:pPr>
      <w:r w:rsidRPr="003D14DD">
        <w:rPr>
          <w:sz w:val="20"/>
          <w:szCs w:val="20"/>
        </w:rPr>
        <w:t>Законодательство РФ в сфере высшего образования</w:t>
      </w:r>
    </w:p>
    <w:p w:rsidR="00A35D3F" w:rsidRPr="003D14DD" w:rsidRDefault="00A35D3F" w:rsidP="00A35D3F">
      <w:pPr>
        <w:numPr>
          <w:ilvl w:val="0"/>
          <w:numId w:val="26"/>
        </w:numPr>
        <w:tabs>
          <w:tab w:val="left" w:pos="851"/>
          <w:tab w:val="left" w:pos="1080"/>
          <w:tab w:val="left" w:pos="1429"/>
        </w:tabs>
        <w:ind w:left="0" w:firstLine="709"/>
        <w:jc w:val="both"/>
        <w:rPr>
          <w:b/>
          <w:bCs/>
          <w:iCs/>
          <w:sz w:val="20"/>
          <w:szCs w:val="20"/>
        </w:rPr>
      </w:pPr>
      <w:r w:rsidRPr="003D14DD">
        <w:rPr>
          <w:sz w:val="20"/>
          <w:szCs w:val="20"/>
        </w:rPr>
        <w:t>Понятие ЭИОС согласно законодательству РФ</w:t>
      </w:r>
    </w:p>
    <w:p w:rsidR="00A35D3F" w:rsidRPr="003D14DD" w:rsidRDefault="00A35D3F" w:rsidP="00A35D3F">
      <w:pPr>
        <w:numPr>
          <w:ilvl w:val="0"/>
          <w:numId w:val="26"/>
        </w:numPr>
        <w:tabs>
          <w:tab w:val="left" w:pos="851"/>
          <w:tab w:val="left" w:pos="1080"/>
          <w:tab w:val="left" w:pos="1429"/>
        </w:tabs>
        <w:ind w:left="0" w:firstLine="709"/>
        <w:jc w:val="both"/>
        <w:rPr>
          <w:b/>
          <w:bCs/>
          <w:iCs/>
          <w:sz w:val="20"/>
          <w:szCs w:val="20"/>
        </w:rPr>
      </w:pPr>
      <w:r w:rsidRPr="003D14DD">
        <w:rPr>
          <w:sz w:val="20"/>
          <w:szCs w:val="20"/>
        </w:rPr>
        <w:lastRenderedPageBreak/>
        <w:t xml:space="preserve">Требования ФГОС СПО,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tabs>
          <w:tab w:val="left" w:pos="851"/>
          <w:tab w:val="left" w:pos="1080"/>
        </w:tabs>
        <w:ind w:firstLine="709"/>
        <w:jc w:val="both"/>
        <w:rPr>
          <w:b/>
          <w:sz w:val="20"/>
          <w:szCs w:val="20"/>
        </w:rPr>
      </w:pPr>
    </w:p>
    <w:p w:rsidR="00A35D3F" w:rsidRPr="003D14DD" w:rsidRDefault="00A35D3F" w:rsidP="00A35D3F">
      <w:pPr>
        <w:tabs>
          <w:tab w:val="left" w:pos="851"/>
          <w:tab w:val="left" w:pos="1080"/>
        </w:tab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Характеристика открытых информационно-образовательных сред.</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Зарубежные и отечественные системы электронного обучения.</w:t>
      </w:r>
    </w:p>
    <w:p w:rsidR="00A35D3F" w:rsidRPr="003D14DD" w:rsidRDefault="00A35D3F" w:rsidP="00A35D3F">
      <w:pPr>
        <w:numPr>
          <w:ilvl w:val="0"/>
          <w:numId w:val="27"/>
        </w:numPr>
        <w:tabs>
          <w:tab w:val="left" w:pos="426"/>
          <w:tab w:val="left" w:pos="720"/>
          <w:tab w:val="left" w:pos="851"/>
          <w:tab w:val="left" w:pos="1080"/>
        </w:tabs>
        <w:suppressAutoHyphens/>
        <w:ind w:left="0" w:firstLine="709"/>
        <w:jc w:val="both"/>
        <w:rPr>
          <w:sz w:val="20"/>
          <w:szCs w:val="20"/>
        </w:rPr>
      </w:pPr>
      <w:r w:rsidRPr="003D14DD">
        <w:rPr>
          <w:sz w:val="20"/>
          <w:szCs w:val="20"/>
        </w:rPr>
        <w:t>Возможности, предоставляемые современной электронной информационно-образовательной средой.</w:t>
      </w:r>
    </w:p>
    <w:p w:rsidR="00A35D3F" w:rsidRPr="003D14DD" w:rsidRDefault="00A35D3F" w:rsidP="00A35D3F">
      <w:pPr>
        <w:tabs>
          <w:tab w:val="left" w:pos="426"/>
          <w:tab w:val="left" w:pos="851"/>
          <w:tab w:val="left" w:pos="1080"/>
        </w:tabs>
        <w:suppressAutoHyphens/>
        <w:ind w:firstLine="709"/>
        <w:jc w:val="both"/>
        <w:rPr>
          <w:sz w:val="20"/>
          <w:szCs w:val="20"/>
        </w:rPr>
      </w:pPr>
    </w:p>
    <w:p w:rsidR="00A35D3F" w:rsidRPr="003D14DD" w:rsidRDefault="00A35D3F" w:rsidP="00A35D3F">
      <w:pPr>
        <w:tabs>
          <w:tab w:val="left" w:pos="851"/>
          <w:tab w:val="left" w:pos="1080"/>
        </w:tabs>
        <w:suppressAutoHyphens/>
        <w:ind w:firstLine="709"/>
        <w:jc w:val="both"/>
        <w:rPr>
          <w:b/>
          <w:sz w:val="20"/>
          <w:szCs w:val="20"/>
        </w:rPr>
      </w:pPr>
      <w:r w:rsidRPr="003D14DD">
        <w:rPr>
          <w:b/>
          <w:sz w:val="20"/>
          <w:szCs w:val="20"/>
        </w:rPr>
        <w:t>Раздел 3 «Основные направления передовых технологий компьютерного проектирования ЭИОС»</w:t>
      </w:r>
    </w:p>
    <w:p w:rsidR="00A35D3F" w:rsidRPr="003D14DD" w:rsidRDefault="00A35D3F" w:rsidP="00A35D3F">
      <w:pPr>
        <w:numPr>
          <w:ilvl w:val="0"/>
          <w:numId w:val="28"/>
        </w:numPr>
        <w:tabs>
          <w:tab w:val="left" w:pos="851"/>
          <w:tab w:val="left" w:pos="1080"/>
          <w:tab w:val="left" w:pos="1429"/>
        </w:tabs>
        <w:suppressAutoHyphens/>
        <w:ind w:left="0" w:firstLine="709"/>
        <w:jc w:val="both"/>
        <w:rPr>
          <w:b/>
          <w:sz w:val="20"/>
          <w:szCs w:val="20"/>
        </w:rPr>
      </w:pPr>
      <w:r w:rsidRPr="003D14DD">
        <w:rPr>
          <w:sz w:val="20"/>
          <w:szCs w:val="20"/>
        </w:rPr>
        <w:t>Свойства, стандарты и спецификации информационно-образовательных сред.</w:t>
      </w:r>
    </w:p>
    <w:p w:rsidR="00A35D3F" w:rsidRPr="003D14DD" w:rsidRDefault="00A35D3F" w:rsidP="00A35D3F">
      <w:pPr>
        <w:numPr>
          <w:ilvl w:val="0"/>
          <w:numId w:val="28"/>
        </w:numPr>
        <w:tabs>
          <w:tab w:val="left" w:pos="851"/>
          <w:tab w:val="left" w:pos="1080"/>
          <w:tab w:val="left" w:pos="1429"/>
        </w:tabs>
        <w:suppressAutoHyphens/>
        <w:ind w:left="0" w:firstLine="709"/>
        <w:jc w:val="both"/>
        <w:rPr>
          <w:sz w:val="20"/>
          <w:szCs w:val="20"/>
        </w:rPr>
      </w:pPr>
      <w:r w:rsidRPr="003D14DD">
        <w:rPr>
          <w:sz w:val="20"/>
          <w:szCs w:val="20"/>
        </w:rPr>
        <w:t xml:space="preserve">Доступность информационных ресурсов и управление доступностью в информационно-образовательных средах. </w:t>
      </w:r>
    </w:p>
    <w:p w:rsidR="00A35D3F" w:rsidRPr="003D14DD" w:rsidRDefault="00A35D3F" w:rsidP="00A35D3F">
      <w:pPr>
        <w:numPr>
          <w:ilvl w:val="0"/>
          <w:numId w:val="28"/>
        </w:numPr>
        <w:tabs>
          <w:tab w:val="left" w:pos="851"/>
          <w:tab w:val="left" w:pos="1080"/>
          <w:tab w:val="left" w:pos="1429"/>
        </w:tabs>
        <w:suppressAutoHyphens/>
        <w:ind w:left="0" w:firstLine="709"/>
        <w:jc w:val="both"/>
        <w:rPr>
          <w:b/>
          <w:sz w:val="20"/>
          <w:szCs w:val="20"/>
        </w:rPr>
      </w:pPr>
      <w:r w:rsidRPr="003D14DD">
        <w:rPr>
          <w:sz w:val="20"/>
          <w:szCs w:val="20"/>
        </w:rPr>
        <w:t>Дидактический потенциал информационно-образовательной среды для организации процесса обучения</w:t>
      </w:r>
    </w:p>
    <w:p w:rsidR="00A35D3F" w:rsidRPr="003D14DD" w:rsidRDefault="00A35D3F" w:rsidP="00A35D3F">
      <w:pPr>
        <w:suppressAutoHyphens/>
        <w:jc w:val="both"/>
        <w:outlineLvl w:val="0"/>
        <w:rPr>
          <w:b/>
          <w:sz w:val="20"/>
          <w:szCs w:val="20"/>
        </w:rPr>
      </w:pPr>
    </w:p>
    <w:p w:rsidR="00A35D3F" w:rsidRPr="003D14DD" w:rsidRDefault="00A35D3F" w:rsidP="00A35D3F">
      <w:pPr>
        <w:suppressAutoHyphens/>
        <w:ind w:firstLine="720"/>
        <w:outlineLvl w:val="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5D3F" w:rsidRPr="003D14DD" w:rsidRDefault="00A35D3F" w:rsidP="00A35D3F">
      <w:pPr>
        <w:suppressAutoHyphens/>
        <w:ind w:firstLine="720"/>
        <w:outlineLvl w:val="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797"/>
        <w:gridCol w:w="2419"/>
        <w:gridCol w:w="1157"/>
        <w:gridCol w:w="7"/>
        <w:gridCol w:w="1492"/>
      </w:tblGrid>
      <w:tr w:rsidR="00A35D3F" w:rsidRPr="003D14DD" w:rsidTr="004D69F2">
        <w:trPr>
          <w:trHeight w:val="190"/>
          <w:tblHeader/>
        </w:trPr>
        <w:tc>
          <w:tcPr>
            <w:tcW w:w="0" w:type="auto"/>
            <w:vMerge w:val="restart"/>
            <w:vAlign w:val="center"/>
          </w:tcPr>
          <w:p w:rsidR="00A35D3F" w:rsidRPr="003D14DD" w:rsidRDefault="00A35D3F" w:rsidP="004D69F2">
            <w:pPr>
              <w:jc w:val="center"/>
              <w:rPr>
                <w:b/>
                <w:sz w:val="20"/>
                <w:szCs w:val="20"/>
              </w:rPr>
            </w:pPr>
            <w:r w:rsidRPr="003D14DD">
              <w:rPr>
                <w:b/>
                <w:sz w:val="20"/>
                <w:szCs w:val="20"/>
              </w:rPr>
              <w:t>Виды контактной</w:t>
            </w:r>
          </w:p>
          <w:p w:rsidR="00A35D3F" w:rsidRPr="003D14DD" w:rsidRDefault="00A35D3F" w:rsidP="004D69F2">
            <w:pPr>
              <w:jc w:val="center"/>
              <w:rPr>
                <w:b/>
                <w:sz w:val="20"/>
                <w:szCs w:val="20"/>
              </w:rPr>
            </w:pPr>
            <w:r w:rsidRPr="003D14DD">
              <w:rPr>
                <w:b/>
                <w:sz w:val="20"/>
                <w:szCs w:val="20"/>
              </w:rPr>
              <w:t xml:space="preserve">работы </w:t>
            </w:r>
          </w:p>
        </w:tc>
        <w:tc>
          <w:tcPr>
            <w:tcW w:w="5439" w:type="dxa"/>
            <w:gridSpan w:val="2"/>
          </w:tcPr>
          <w:p w:rsidR="00A35D3F" w:rsidRPr="003D14DD" w:rsidRDefault="00A35D3F" w:rsidP="004D69F2">
            <w:pPr>
              <w:jc w:val="center"/>
              <w:rPr>
                <w:b/>
                <w:sz w:val="20"/>
                <w:szCs w:val="20"/>
              </w:rPr>
            </w:pPr>
            <w:r w:rsidRPr="003D14DD">
              <w:rPr>
                <w:b/>
                <w:sz w:val="20"/>
                <w:szCs w:val="20"/>
              </w:rPr>
              <w:t xml:space="preserve">Образовательные технологии </w:t>
            </w:r>
          </w:p>
        </w:tc>
        <w:tc>
          <w:tcPr>
            <w:tcW w:w="2716" w:type="dxa"/>
            <w:gridSpan w:val="3"/>
            <w:vAlign w:val="center"/>
          </w:tcPr>
          <w:p w:rsidR="00A35D3F" w:rsidRPr="003D14DD" w:rsidRDefault="00A35D3F" w:rsidP="004D69F2">
            <w:pPr>
              <w:jc w:val="center"/>
              <w:rPr>
                <w:b/>
                <w:sz w:val="20"/>
                <w:szCs w:val="20"/>
              </w:rPr>
            </w:pPr>
            <w:r w:rsidRPr="003D14DD">
              <w:rPr>
                <w:b/>
                <w:sz w:val="20"/>
                <w:szCs w:val="20"/>
              </w:rPr>
              <w:t xml:space="preserve">Контактная работа </w:t>
            </w:r>
          </w:p>
          <w:p w:rsidR="00A35D3F" w:rsidRPr="003D14DD" w:rsidRDefault="00A35D3F" w:rsidP="004D69F2">
            <w:pPr>
              <w:jc w:val="center"/>
              <w:rPr>
                <w:b/>
                <w:sz w:val="20"/>
                <w:szCs w:val="20"/>
              </w:rPr>
            </w:pPr>
          </w:p>
        </w:tc>
      </w:tr>
      <w:tr w:rsidR="00A35D3F" w:rsidRPr="003D14DD" w:rsidTr="004D69F2">
        <w:trPr>
          <w:trHeight w:val="577"/>
          <w:tblHeader/>
        </w:trPr>
        <w:tc>
          <w:tcPr>
            <w:tcW w:w="0" w:type="auto"/>
            <w:vMerge/>
          </w:tcPr>
          <w:p w:rsidR="00A35D3F" w:rsidRPr="003D14DD" w:rsidRDefault="00A35D3F" w:rsidP="004D69F2">
            <w:pPr>
              <w:jc w:val="center"/>
              <w:rPr>
                <w:sz w:val="20"/>
                <w:szCs w:val="20"/>
              </w:rPr>
            </w:pPr>
          </w:p>
        </w:tc>
        <w:tc>
          <w:tcPr>
            <w:tcW w:w="2927" w:type="dxa"/>
          </w:tcPr>
          <w:p w:rsidR="00A35D3F" w:rsidRPr="003D14DD" w:rsidRDefault="00A35D3F"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35D3F" w:rsidRPr="003D14DD" w:rsidRDefault="00A35D3F"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512" w:type="dxa"/>
          </w:tcPr>
          <w:p w:rsidR="00A35D3F" w:rsidRPr="003D14DD" w:rsidRDefault="00A35D3F"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224" w:type="dxa"/>
            <w:gridSpan w:val="2"/>
            <w:vAlign w:val="center"/>
          </w:tcPr>
          <w:p w:rsidR="00A35D3F" w:rsidRPr="003D14DD" w:rsidRDefault="00A35D3F"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492" w:type="dxa"/>
            <w:vAlign w:val="center"/>
          </w:tcPr>
          <w:p w:rsidR="00A35D3F" w:rsidRPr="003D14DD" w:rsidRDefault="00A35D3F" w:rsidP="004D69F2">
            <w:pPr>
              <w:jc w:val="center"/>
              <w:rPr>
                <w:b/>
                <w:sz w:val="20"/>
                <w:szCs w:val="20"/>
              </w:rPr>
            </w:pPr>
            <w:r w:rsidRPr="003D14DD">
              <w:rPr>
                <w:b/>
                <w:sz w:val="20"/>
                <w:szCs w:val="20"/>
              </w:rPr>
              <w:t>в том числе в форме практической подготовки</w:t>
            </w:r>
          </w:p>
          <w:p w:rsidR="00A35D3F" w:rsidRPr="003D14DD" w:rsidRDefault="00A35D3F"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35D3F" w:rsidRPr="003D14DD" w:rsidTr="004D69F2">
        <w:trPr>
          <w:trHeight w:val="171"/>
          <w:tblHeader/>
        </w:trPr>
        <w:tc>
          <w:tcPr>
            <w:tcW w:w="0" w:type="auto"/>
          </w:tcPr>
          <w:p w:rsidR="00A35D3F" w:rsidRPr="003D14DD" w:rsidRDefault="00A35D3F" w:rsidP="004D69F2">
            <w:pPr>
              <w:jc w:val="center"/>
              <w:rPr>
                <w:sz w:val="20"/>
                <w:szCs w:val="20"/>
              </w:rPr>
            </w:pPr>
            <w:r w:rsidRPr="003D14DD">
              <w:rPr>
                <w:sz w:val="20"/>
                <w:szCs w:val="20"/>
              </w:rPr>
              <w:t>1</w:t>
            </w:r>
          </w:p>
        </w:tc>
        <w:tc>
          <w:tcPr>
            <w:tcW w:w="2927" w:type="dxa"/>
          </w:tcPr>
          <w:p w:rsidR="00A35D3F" w:rsidRPr="003D14DD" w:rsidRDefault="00A35D3F" w:rsidP="004D69F2">
            <w:pPr>
              <w:jc w:val="center"/>
              <w:rPr>
                <w:sz w:val="20"/>
                <w:szCs w:val="20"/>
              </w:rPr>
            </w:pPr>
            <w:r w:rsidRPr="003D14DD">
              <w:rPr>
                <w:sz w:val="20"/>
                <w:szCs w:val="20"/>
              </w:rPr>
              <w:t>2</w:t>
            </w:r>
          </w:p>
        </w:tc>
        <w:tc>
          <w:tcPr>
            <w:tcW w:w="2512" w:type="dxa"/>
          </w:tcPr>
          <w:p w:rsidR="00A35D3F" w:rsidRPr="003D14DD" w:rsidRDefault="00A35D3F" w:rsidP="004D69F2">
            <w:pPr>
              <w:jc w:val="center"/>
              <w:rPr>
                <w:sz w:val="20"/>
                <w:szCs w:val="20"/>
              </w:rPr>
            </w:pPr>
            <w:r w:rsidRPr="003D14DD">
              <w:rPr>
                <w:sz w:val="20"/>
                <w:szCs w:val="20"/>
              </w:rPr>
              <w:t>3</w:t>
            </w:r>
          </w:p>
        </w:tc>
        <w:tc>
          <w:tcPr>
            <w:tcW w:w="1224" w:type="dxa"/>
            <w:gridSpan w:val="2"/>
          </w:tcPr>
          <w:p w:rsidR="00A35D3F" w:rsidRPr="003D14DD" w:rsidRDefault="00A35D3F" w:rsidP="004D69F2">
            <w:pPr>
              <w:jc w:val="center"/>
              <w:rPr>
                <w:sz w:val="20"/>
                <w:szCs w:val="20"/>
              </w:rPr>
            </w:pPr>
          </w:p>
        </w:tc>
        <w:tc>
          <w:tcPr>
            <w:tcW w:w="1492" w:type="dxa"/>
          </w:tcPr>
          <w:p w:rsidR="00A35D3F" w:rsidRPr="003D14DD" w:rsidRDefault="00A35D3F" w:rsidP="004D69F2">
            <w:pPr>
              <w:jc w:val="center"/>
              <w:rPr>
                <w:sz w:val="20"/>
                <w:szCs w:val="20"/>
              </w:rPr>
            </w:pPr>
            <w:r w:rsidRPr="003D14DD">
              <w:rPr>
                <w:sz w:val="20"/>
                <w:szCs w:val="20"/>
              </w:rPr>
              <w:t>4</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Лекционного типа (лекции)</w:t>
            </w:r>
          </w:p>
        </w:tc>
        <w:tc>
          <w:tcPr>
            <w:tcW w:w="2927" w:type="dxa"/>
            <w:vAlign w:val="center"/>
          </w:tcPr>
          <w:p w:rsidR="00A35D3F" w:rsidRPr="003D14DD" w:rsidRDefault="00A35D3F" w:rsidP="004D69F2">
            <w:pPr>
              <w:jc w:val="center"/>
              <w:rPr>
                <w:sz w:val="20"/>
                <w:szCs w:val="20"/>
              </w:rPr>
            </w:pPr>
            <w:r w:rsidRPr="003D14DD">
              <w:rPr>
                <w:sz w:val="20"/>
                <w:szCs w:val="20"/>
              </w:rPr>
              <w:t>2</w:t>
            </w:r>
          </w:p>
        </w:tc>
        <w:tc>
          <w:tcPr>
            <w:tcW w:w="2512" w:type="dxa"/>
            <w:vAlign w:val="center"/>
          </w:tcPr>
          <w:p w:rsidR="00A35D3F" w:rsidRPr="003D14DD" w:rsidRDefault="00A35D3F" w:rsidP="004D69F2">
            <w:pPr>
              <w:jc w:val="center"/>
              <w:rPr>
                <w:i/>
                <w:sz w:val="20"/>
                <w:szCs w:val="20"/>
              </w:rPr>
            </w:pPr>
            <w:r w:rsidRPr="003D14DD">
              <w:rPr>
                <w:i/>
                <w:sz w:val="20"/>
                <w:szCs w:val="20"/>
              </w:rPr>
              <w:t>-</w:t>
            </w:r>
          </w:p>
        </w:tc>
        <w:tc>
          <w:tcPr>
            <w:tcW w:w="1224" w:type="dxa"/>
            <w:gridSpan w:val="2"/>
            <w:vAlign w:val="center"/>
          </w:tcPr>
          <w:p w:rsidR="00A35D3F" w:rsidRPr="003D14DD" w:rsidRDefault="00A35D3F" w:rsidP="004D69F2">
            <w:pPr>
              <w:jc w:val="center"/>
              <w:rPr>
                <w:b/>
                <w:sz w:val="20"/>
                <w:szCs w:val="20"/>
              </w:rPr>
            </w:pPr>
            <w:r w:rsidRPr="003D14DD">
              <w:rPr>
                <w:b/>
                <w:sz w:val="20"/>
                <w:szCs w:val="20"/>
              </w:rPr>
              <w:t>2</w:t>
            </w:r>
          </w:p>
          <w:p w:rsidR="00A35D3F" w:rsidRPr="003D14DD" w:rsidRDefault="00A35D3F" w:rsidP="004D69F2">
            <w:pPr>
              <w:jc w:val="center"/>
              <w:rPr>
                <w:b/>
                <w:sz w:val="20"/>
                <w:szCs w:val="20"/>
              </w:rPr>
            </w:pPr>
          </w:p>
        </w:tc>
        <w:tc>
          <w:tcPr>
            <w:tcW w:w="1492" w:type="dxa"/>
            <w:vAlign w:val="center"/>
          </w:tcPr>
          <w:p w:rsidR="00A35D3F" w:rsidRPr="003D14DD" w:rsidRDefault="00A35D3F" w:rsidP="004D69F2">
            <w:pPr>
              <w:jc w:val="center"/>
              <w:rPr>
                <w:b/>
                <w:sz w:val="20"/>
                <w:szCs w:val="20"/>
              </w:rPr>
            </w:pPr>
          </w:p>
        </w:tc>
      </w:tr>
      <w:tr w:rsidR="00A35D3F" w:rsidRPr="003D14DD" w:rsidTr="004D69F2">
        <w:trPr>
          <w:trHeight w:val="337"/>
        </w:trPr>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(семинар дискуссия)</w:t>
            </w:r>
          </w:p>
          <w:p w:rsidR="00A35D3F" w:rsidRPr="003D14DD" w:rsidRDefault="00A35D3F" w:rsidP="004D69F2">
            <w:pPr>
              <w:rPr>
                <w:b/>
                <w:sz w:val="20"/>
                <w:szCs w:val="20"/>
              </w:rPr>
            </w:pP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24" w:type="dxa"/>
            <w:gridSpan w:val="2"/>
            <w:vAlign w:val="center"/>
          </w:tcPr>
          <w:p w:rsidR="00A35D3F" w:rsidRPr="003D14DD" w:rsidRDefault="00A35D3F" w:rsidP="004D69F2">
            <w:pPr>
              <w:jc w:val="center"/>
              <w:rPr>
                <w:b/>
                <w:sz w:val="20"/>
                <w:szCs w:val="20"/>
              </w:rPr>
            </w:pPr>
            <w:r w:rsidRPr="003D14DD">
              <w:rPr>
                <w:b/>
                <w:sz w:val="20"/>
                <w:szCs w:val="20"/>
              </w:rPr>
              <w:t>-</w:t>
            </w:r>
          </w:p>
        </w:tc>
        <w:tc>
          <w:tcPr>
            <w:tcW w:w="1492" w:type="dxa"/>
            <w:vAlign w:val="center"/>
          </w:tcPr>
          <w:p w:rsidR="00A35D3F" w:rsidRPr="003D14DD" w:rsidRDefault="00A35D3F" w:rsidP="004D69F2">
            <w:pPr>
              <w:jc w:val="center"/>
              <w:rPr>
                <w:b/>
                <w:sz w:val="20"/>
                <w:szCs w:val="20"/>
              </w:rPr>
            </w:pPr>
            <w:r w:rsidRPr="003D14DD">
              <w:rPr>
                <w:b/>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(практические занятия)</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10</w:t>
            </w:r>
          </w:p>
        </w:tc>
        <w:tc>
          <w:tcPr>
            <w:tcW w:w="1217" w:type="dxa"/>
            <w:vAlign w:val="center"/>
          </w:tcPr>
          <w:p w:rsidR="00A35D3F" w:rsidRPr="003D14DD" w:rsidRDefault="00A35D3F" w:rsidP="004D69F2">
            <w:pPr>
              <w:jc w:val="center"/>
              <w:rPr>
                <w:b/>
                <w:sz w:val="20"/>
                <w:szCs w:val="20"/>
              </w:rPr>
            </w:pPr>
            <w:r w:rsidRPr="003D14DD">
              <w:rPr>
                <w:b/>
                <w:sz w:val="20"/>
                <w:szCs w:val="20"/>
              </w:rPr>
              <w:t>10</w:t>
            </w:r>
          </w:p>
        </w:tc>
        <w:tc>
          <w:tcPr>
            <w:tcW w:w="1499" w:type="dxa"/>
            <w:gridSpan w:val="2"/>
            <w:vAlign w:val="center"/>
          </w:tcPr>
          <w:p w:rsidR="00A35D3F" w:rsidRPr="003D14DD" w:rsidRDefault="00A35D3F" w:rsidP="004D69F2">
            <w:pPr>
              <w:jc w:val="center"/>
              <w:rPr>
                <w:b/>
                <w:sz w:val="20"/>
                <w:szCs w:val="20"/>
              </w:rPr>
            </w:pPr>
          </w:p>
        </w:tc>
      </w:tr>
      <w:tr w:rsidR="00A35D3F" w:rsidRPr="003D14DD" w:rsidTr="004D69F2">
        <w:tc>
          <w:tcPr>
            <w:tcW w:w="0" w:type="auto"/>
          </w:tcPr>
          <w:p w:rsidR="00A35D3F" w:rsidRPr="003D14DD" w:rsidRDefault="00A35D3F" w:rsidP="004D69F2">
            <w:pPr>
              <w:rPr>
                <w:i/>
                <w:sz w:val="20"/>
                <w:szCs w:val="20"/>
              </w:rPr>
            </w:pPr>
            <w:r w:rsidRPr="003D14DD">
              <w:rPr>
                <w:i/>
                <w:sz w:val="20"/>
                <w:szCs w:val="20"/>
              </w:rPr>
              <w:t xml:space="preserve">в том числе в форме практической подготовки </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b/>
                <w:sz w:val="20"/>
                <w:szCs w:val="20"/>
              </w:rPr>
            </w:pPr>
            <w:r w:rsidRPr="003D14DD">
              <w:rPr>
                <w:b/>
                <w:sz w:val="20"/>
                <w:szCs w:val="20"/>
              </w:rPr>
              <w:t>-</w:t>
            </w:r>
          </w:p>
        </w:tc>
        <w:tc>
          <w:tcPr>
            <w:tcW w:w="1499" w:type="dxa"/>
            <w:gridSpan w:val="2"/>
            <w:vAlign w:val="center"/>
          </w:tcPr>
          <w:p w:rsidR="00A35D3F" w:rsidRPr="003D14DD" w:rsidRDefault="00A35D3F" w:rsidP="004D69F2">
            <w:pPr>
              <w:jc w:val="center"/>
              <w:rPr>
                <w:b/>
                <w:sz w:val="20"/>
                <w:szCs w:val="20"/>
              </w:rPr>
            </w:pPr>
            <w:r w:rsidRPr="003D14DD">
              <w:rPr>
                <w:b/>
                <w:sz w:val="20"/>
                <w:szCs w:val="20"/>
              </w:rPr>
              <w:t>4</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(курсовое проектирование (работа))</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sz w:val="20"/>
                <w:szCs w:val="20"/>
              </w:rPr>
            </w:pPr>
            <w:r w:rsidRPr="003D14DD">
              <w:rPr>
                <w:sz w:val="20"/>
                <w:szCs w:val="20"/>
              </w:rPr>
              <w:t>-</w:t>
            </w:r>
          </w:p>
        </w:tc>
        <w:tc>
          <w:tcPr>
            <w:tcW w:w="1499" w:type="dxa"/>
            <w:gridSpan w:val="2"/>
            <w:vAlign w:val="center"/>
          </w:tcPr>
          <w:p w:rsidR="00A35D3F" w:rsidRPr="003D14DD" w:rsidRDefault="00A35D3F" w:rsidP="004D69F2">
            <w:pPr>
              <w:jc w:val="center"/>
              <w:rPr>
                <w:sz w:val="20"/>
                <w:szCs w:val="20"/>
              </w:rPr>
            </w:pPr>
            <w:r w:rsidRPr="003D14DD">
              <w:rPr>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Семинарского типа</w:t>
            </w:r>
          </w:p>
          <w:p w:rsidR="00A35D3F" w:rsidRPr="003D14DD" w:rsidRDefault="00A35D3F" w:rsidP="004D69F2">
            <w:pPr>
              <w:rPr>
                <w:b/>
                <w:sz w:val="20"/>
                <w:szCs w:val="20"/>
              </w:rPr>
            </w:pPr>
            <w:r w:rsidRPr="003D14DD">
              <w:rPr>
                <w:b/>
                <w:sz w:val="20"/>
                <w:szCs w:val="20"/>
              </w:rPr>
              <w:t>(лабораторные работы)</w:t>
            </w:r>
          </w:p>
        </w:tc>
        <w:tc>
          <w:tcPr>
            <w:tcW w:w="2927" w:type="dxa"/>
            <w:vAlign w:val="center"/>
          </w:tcPr>
          <w:p w:rsidR="00A35D3F" w:rsidRPr="003D14DD" w:rsidRDefault="00A35D3F" w:rsidP="004D69F2">
            <w:pPr>
              <w:jc w:val="center"/>
              <w:rPr>
                <w:sz w:val="20"/>
                <w:szCs w:val="20"/>
              </w:rPr>
            </w:pPr>
            <w:r w:rsidRPr="003D14DD">
              <w:rPr>
                <w:sz w:val="20"/>
                <w:szCs w:val="20"/>
              </w:rPr>
              <w:t>-</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sz w:val="20"/>
                <w:szCs w:val="20"/>
              </w:rPr>
            </w:pPr>
            <w:r w:rsidRPr="003D14DD">
              <w:rPr>
                <w:sz w:val="20"/>
                <w:szCs w:val="20"/>
              </w:rPr>
              <w:t>-</w:t>
            </w:r>
          </w:p>
        </w:tc>
        <w:tc>
          <w:tcPr>
            <w:tcW w:w="1499" w:type="dxa"/>
            <w:gridSpan w:val="2"/>
            <w:vAlign w:val="center"/>
          </w:tcPr>
          <w:p w:rsidR="00A35D3F" w:rsidRPr="003D14DD" w:rsidRDefault="00A35D3F" w:rsidP="004D69F2">
            <w:pPr>
              <w:jc w:val="center"/>
              <w:rPr>
                <w:sz w:val="20"/>
                <w:szCs w:val="20"/>
              </w:rPr>
            </w:pPr>
            <w:r w:rsidRPr="003D14DD">
              <w:rPr>
                <w:sz w:val="20"/>
                <w:szCs w:val="20"/>
              </w:rPr>
              <w:t>-</w:t>
            </w:r>
          </w:p>
        </w:tc>
      </w:tr>
      <w:tr w:rsidR="00A35D3F" w:rsidRPr="003D14DD" w:rsidTr="004D69F2">
        <w:tc>
          <w:tcPr>
            <w:tcW w:w="0" w:type="auto"/>
          </w:tcPr>
          <w:p w:rsidR="00A35D3F" w:rsidRPr="003D14DD" w:rsidRDefault="00A35D3F" w:rsidP="004D69F2">
            <w:pPr>
              <w:rPr>
                <w:b/>
                <w:sz w:val="20"/>
                <w:szCs w:val="20"/>
              </w:rPr>
            </w:pPr>
            <w:r w:rsidRPr="003D14DD">
              <w:rPr>
                <w:b/>
                <w:sz w:val="20"/>
                <w:szCs w:val="20"/>
              </w:rPr>
              <w:t>Промежуточная аттестация (экзамен)</w:t>
            </w:r>
          </w:p>
        </w:tc>
        <w:tc>
          <w:tcPr>
            <w:tcW w:w="2927" w:type="dxa"/>
            <w:vAlign w:val="center"/>
          </w:tcPr>
          <w:p w:rsidR="00A35D3F" w:rsidRPr="003D14DD" w:rsidRDefault="00A35D3F" w:rsidP="004D69F2">
            <w:pPr>
              <w:jc w:val="center"/>
              <w:rPr>
                <w:sz w:val="20"/>
                <w:szCs w:val="20"/>
              </w:rPr>
            </w:pPr>
            <w:r w:rsidRPr="003D14DD">
              <w:rPr>
                <w:sz w:val="20"/>
                <w:szCs w:val="20"/>
              </w:rPr>
              <w:t>2,2</w:t>
            </w:r>
          </w:p>
        </w:tc>
        <w:tc>
          <w:tcPr>
            <w:tcW w:w="2512" w:type="dxa"/>
            <w:vAlign w:val="center"/>
          </w:tcPr>
          <w:p w:rsidR="00A35D3F" w:rsidRPr="003D14DD" w:rsidRDefault="00A35D3F" w:rsidP="004D69F2">
            <w:pPr>
              <w:jc w:val="center"/>
              <w:rPr>
                <w:sz w:val="20"/>
                <w:szCs w:val="20"/>
              </w:rPr>
            </w:pPr>
            <w:r w:rsidRPr="003D14DD">
              <w:rPr>
                <w:sz w:val="20"/>
                <w:szCs w:val="20"/>
              </w:rPr>
              <w:t>-</w:t>
            </w:r>
          </w:p>
        </w:tc>
        <w:tc>
          <w:tcPr>
            <w:tcW w:w="1217" w:type="dxa"/>
            <w:vAlign w:val="center"/>
          </w:tcPr>
          <w:p w:rsidR="00A35D3F" w:rsidRPr="003D14DD" w:rsidRDefault="00A35D3F" w:rsidP="004D69F2">
            <w:pPr>
              <w:jc w:val="center"/>
              <w:rPr>
                <w:b/>
                <w:sz w:val="20"/>
                <w:szCs w:val="20"/>
              </w:rPr>
            </w:pPr>
            <w:r w:rsidRPr="003D14DD">
              <w:rPr>
                <w:b/>
                <w:sz w:val="20"/>
                <w:szCs w:val="20"/>
              </w:rPr>
              <w:t>2,2</w:t>
            </w:r>
          </w:p>
        </w:tc>
        <w:tc>
          <w:tcPr>
            <w:tcW w:w="1499" w:type="dxa"/>
            <w:gridSpan w:val="2"/>
            <w:vAlign w:val="center"/>
          </w:tcPr>
          <w:p w:rsidR="00A35D3F" w:rsidRPr="003D14DD" w:rsidRDefault="00A35D3F" w:rsidP="004D69F2">
            <w:pPr>
              <w:jc w:val="center"/>
              <w:rPr>
                <w:b/>
                <w:sz w:val="20"/>
                <w:szCs w:val="20"/>
              </w:rPr>
            </w:pPr>
            <w:r w:rsidRPr="003D14DD">
              <w:rPr>
                <w:b/>
                <w:sz w:val="20"/>
                <w:szCs w:val="20"/>
              </w:rPr>
              <w:t>-</w:t>
            </w:r>
          </w:p>
        </w:tc>
      </w:tr>
      <w:tr w:rsidR="00A35D3F" w:rsidRPr="003D14DD" w:rsidTr="004D69F2">
        <w:trPr>
          <w:trHeight w:val="160"/>
        </w:trPr>
        <w:tc>
          <w:tcPr>
            <w:tcW w:w="0" w:type="auto"/>
            <w:vAlign w:val="center"/>
          </w:tcPr>
          <w:p w:rsidR="00A35D3F" w:rsidRPr="003D14DD" w:rsidRDefault="00A35D3F" w:rsidP="004D69F2">
            <w:pPr>
              <w:jc w:val="center"/>
              <w:rPr>
                <w:sz w:val="20"/>
                <w:szCs w:val="20"/>
              </w:rPr>
            </w:pPr>
            <w:r w:rsidRPr="003D14DD">
              <w:rPr>
                <w:sz w:val="20"/>
                <w:szCs w:val="20"/>
              </w:rPr>
              <w:t xml:space="preserve">Итого </w:t>
            </w:r>
          </w:p>
        </w:tc>
        <w:tc>
          <w:tcPr>
            <w:tcW w:w="2927" w:type="dxa"/>
            <w:vAlign w:val="center"/>
          </w:tcPr>
          <w:p w:rsidR="00A35D3F" w:rsidRPr="003D14DD" w:rsidRDefault="00A35D3F" w:rsidP="004D69F2">
            <w:pPr>
              <w:jc w:val="center"/>
              <w:rPr>
                <w:sz w:val="20"/>
                <w:szCs w:val="20"/>
              </w:rPr>
            </w:pPr>
            <w:r w:rsidRPr="003D14DD">
              <w:rPr>
                <w:sz w:val="20"/>
                <w:szCs w:val="20"/>
              </w:rPr>
              <w:t>4,2</w:t>
            </w:r>
          </w:p>
        </w:tc>
        <w:tc>
          <w:tcPr>
            <w:tcW w:w="2512" w:type="dxa"/>
            <w:vAlign w:val="center"/>
          </w:tcPr>
          <w:p w:rsidR="00A35D3F" w:rsidRPr="003D14DD" w:rsidRDefault="00A35D3F" w:rsidP="004D69F2">
            <w:pPr>
              <w:jc w:val="center"/>
              <w:rPr>
                <w:sz w:val="20"/>
                <w:szCs w:val="20"/>
              </w:rPr>
            </w:pPr>
            <w:r w:rsidRPr="003D14DD">
              <w:rPr>
                <w:sz w:val="20"/>
                <w:szCs w:val="20"/>
              </w:rPr>
              <w:t>10</w:t>
            </w:r>
          </w:p>
        </w:tc>
        <w:tc>
          <w:tcPr>
            <w:tcW w:w="1217" w:type="dxa"/>
            <w:vAlign w:val="center"/>
          </w:tcPr>
          <w:p w:rsidR="00A35D3F" w:rsidRPr="003D14DD" w:rsidRDefault="00A35D3F" w:rsidP="004D69F2">
            <w:pPr>
              <w:jc w:val="center"/>
              <w:rPr>
                <w:b/>
                <w:sz w:val="20"/>
                <w:szCs w:val="20"/>
              </w:rPr>
            </w:pPr>
            <w:r w:rsidRPr="003D14DD">
              <w:rPr>
                <w:b/>
                <w:sz w:val="20"/>
                <w:szCs w:val="20"/>
              </w:rPr>
              <w:t>14,2</w:t>
            </w:r>
          </w:p>
        </w:tc>
        <w:tc>
          <w:tcPr>
            <w:tcW w:w="1499" w:type="dxa"/>
            <w:gridSpan w:val="2"/>
            <w:vAlign w:val="center"/>
          </w:tcPr>
          <w:p w:rsidR="00A35D3F" w:rsidRPr="003D14DD" w:rsidRDefault="00A35D3F" w:rsidP="004D69F2">
            <w:pPr>
              <w:jc w:val="center"/>
              <w:rPr>
                <w:b/>
                <w:sz w:val="20"/>
                <w:szCs w:val="20"/>
              </w:rPr>
            </w:pPr>
            <w:r w:rsidRPr="003D14DD">
              <w:rPr>
                <w:b/>
                <w:sz w:val="20"/>
                <w:szCs w:val="20"/>
              </w:rPr>
              <w:t>4</w:t>
            </w:r>
          </w:p>
        </w:tc>
      </w:tr>
    </w:tbl>
    <w:p w:rsidR="00A35D3F" w:rsidRPr="003D14DD" w:rsidRDefault="00A35D3F" w:rsidP="00A35D3F">
      <w:pPr>
        <w:suppressAutoHyphens/>
        <w:ind w:firstLine="720"/>
        <w:outlineLvl w:val="0"/>
        <w:rPr>
          <w:b/>
          <w:sz w:val="20"/>
          <w:szCs w:val="20"/>
        </w:rPr>
      </w:pPr>
    </w:p>
    <w:p w:rsidR="00A35D3F" w:rsidRPr="003D14DD" w:rsidRDefault="00A35D3F" w:rsidP="00A35D3F">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- 30 %</w:t>
      </w:r>
    </w:p>
    <w:p w:rsidR="00A35D3F" w:rsidRPr="003D14DD" w:rsidRDefault="00A35D3F" w:rsidP="00A35D3F">
      <w:pPr>
        <w:jc w:val="both"/>
        <w:rPr>
          <w:b/>
          <w:bCs/>
          <w:sz w:val="20"/>
          <w:szCs w:val="20"/>
        </w:rPr>
      </w:pPr>
    </w:p>
    <w:p w:rsidR="00A35D3F" w:rsidRPr="003D14DD" w:rsidRDefault="00A35D3F" w:rsidP="00A35D3F">
      <w:pPr>
        <w:pStyle w:val="11"/>
        <w:tabs>
          <w:tab w:val="right" w:leader="dot" w:pos="9600"/>
        </w:tabs>
        <w:ind w:firstLine="709"/>
        <w:rPr>
          <w:sz w:val="20"/>
          <w:szCs w:val="20"/>
        </w:rPr>
      </w:pPr>
      <w:r w:rsidRPr="003D14DD">
        <w:rPr>
          <w:sz w:val="20"/>
          <w:szCs w:val="20"/>
        </w:rPr>
        <w:lastRenderedPageBreak/>
        <w:t>6. М</w:t>
      </w:r>
      <w:r w:rsidRPr="003D14DD">
        <w:rPr>
          <w:caps w:val="0"/>
          <w:sz w:val="20"/>
          <w:szCs w:val="20"/>
        </w:rPr>
        <w:t xml:space="preserve">етодические указания по освоению дисциплины </w:t>
      </w:r>
    </w:p>
    <w:p w:rsidR="00A35D3F" w:rsidRPr="003D14DD" w:rsidRDefault="00A35D3F" w:rsidP="00A35D3F">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35D3F" w:rsidRPr="003D14DD" w:rsidRDefault="00A35D3F" w:rsidP="00A35D3F">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35D3F" w:rsidRPr="003D14DD" w:rsidRDefault="00A35D3F" w:rsidP="00A35D3F">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35D3F" w:rsidRPr="003D14DD" w:rsidRDefault="00A35D3F" w:rsidP="00A35D3F">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35D3F" w:rsidRPr="003D14DD" w:rsidRDefault="00A35D3F" w:rsidP="00A35D3F">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35D3F" w:rsidRPr="003D14DD" w:rsidRDefault="00A35D3F" w:rsidP="00A35D3F">
      <w:pPr>
        <w:tabs>
          <w:tab w:val="left" w:pos="900"/>
        </w:tabs>
        <w:suppressAutoHyphens/>
        <w:overflowPunct w:val="0"/>
        <w:autoSpaceDE w:val="0"/>
        <w:autoSpaceDN w:val="0"/>
        <w:adjustRightInd w:val="0"/>
        <w:ind w:firstLine="709"/>
        <w:jc w:val="both"/>
        <w:rPr>
          <w:b/>
          <w:sz w:val="20"/>
          <w:szCs w:val="20"/>
        </w:rPr>
      </w:pPr>
    </w:p>
    <w:p w:rsidR="00A35D3F" w:rsidRPr="003D14DD" w:rsidRDefault="00A35D3F" w:rsidP="00A35D3F">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35D3F" w:rsidRPr="003D14DD" w:rsidRDefault="00A35D3F" w:rsidP="00A35D3F">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35D3F" w:rsidRPr="003D14DD" w:rsidRDefault="00A35D3F" w:rsidP="00A35D3F">
      <w:pPr>
        <w:numPr>
          <w:ilvl w:val="0"/>
          <w:numId w:val="29"/>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35D3F" w:rsidRPr="003D14DD" w:rsidRDefault="00A35D3F" w:rsidP="00A35D3F">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35D3F" w:rsidRPr="003D14DD" w:rsidRDefault="00A35D3F" w:rsidP="00A35D3F">
      <w:pPr>
        <w:ind w:firstLine="709"/>
        <w:rPr>
          <w:b/>
          <w:sz w:val="20"/>
          <w:szCs w:val="20"/>
        </w:rPr>
      </w:pPr>
    </w:p>
    <w:p w:rsidR="00A35D3F" w:rsidRPr="003D14DD" w:rsidRDefault="00A35D3F" w:rsidP="00A35D3F">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54D11" w:rsidRPr="00054D11" w:rsidRDefault="00054D11" w:rsidP="00054D11">
      <w:pPr>
        <w:shd w:val="clear" w:color="auto" w:fill="FFFFFF"/>
        <w:ind w:firstLine="709"/>
        <w:jc w:val="both"/>
        <w:rPr>
          <w:rFonts w:eastAsia="Calibri"/>
          <w:sz w:val="20"/>
          <w:szCs w:val="20"/>
        </w:rPr>
      </w:pPr>
      <w:r w:rsidRPr="00054D1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54D11">
        <w:rPr>
          <w:rFonts w:eastAsia="Calibri"/>
          <w:sz w:val="20"/>
          <w:szCs w:val="20"/>
        </w:rPr>
        <w:t>тифлоинформационных</w:t>
      </w:r>
      <w:proofErr w:type="spellEnd"/>
      <w:r w:rsidRPr="00054D11">
        <w:rPr>
          <w:rFonts w:eastAsia="Calibri"/>
          <w:sz w:val="20"/>
          <w:szCs w:val="20"/>
        </w:rPr>
        <w:t xml:space="preserve"> устройств.</w:t>
      </w:r>
    </w:p>
    <w:p w:rsidR="00054D11" w:rsidRPr="00054D11" w:rsidRDefault="00054D11" w:rsidP="00054D11">
      <w:pPr>
        <w:shd w:val="clear" w:color="auto" w:fill="FFFFFF"/>
        <w:tabs>
          <w:tab w:val="left" w:pos="993"/>
        </w:tabs>
        <w:ind w:firstLine="709"/>
        <w:jc w:val="both"/>
        <w:rPr>
          <w:rFonts w:eastAsia="Calibri"/>
          <w:sz w:val="20"/>
          <w:szCs w:val="20"/>
        </w:rPr>
      </w:pPr>
      <w:r w:rsidRPr="00054D1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54D11" w:rsidRPr="00054D11" w:rsidRDefault="00054D11" w:rsidP="00054D11">
      <w:pPr>
        <w:ind w:firstLine="709"/>
        <w:jc w:val="both"/>
        <w:rPr>
          <w:rFonts w:eastAsia="Calibri"/>
          <w:sz w:val="20"/>
          <w:szCs w:val="20"/>
        </w:rPr>
      </w:pPr>
      <w:r w:rsidRPr="00054D1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54D11" w:rsidRPr="00054D11" w:rsidRDefault="00054D11" w:rsidP="00054D11">
      <w:pPr>
        <w:ind w:firstLine="709"/>
        <w:jc w:val="both"/>
        <w:rPr>
          <w:rFonts w:eastAsia="Calibri"/>
          <w:sz w:val="20"/>
          <w:szCs w:val="20"/>
        </w:rPr>
      </w:pPr>
      <w:r w:rsidRPr="00054D1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54D11" w:rsidRPr="00054D11" w:rsidRDefault="00054D11" w:rsidP="00054D11">
      <w:pPr>
        <w:ind w:firstLine="709"/>
        <w:jc w:val="both"/>
        <w:rPr>
          <w:rFonts w:eastAsia="Calibri"/>
          <w:sz w:val="20"/>
          <w:szCs w:val="20"/>
        </w:rPr>
      </w:pPr>
      <w:r w:rsidRPr="00054D1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54D11" w:rsidRPr="00054D11" w:rsidRDefault="00054D11" w:rsidP="00054D11">
      <w:pPr>
        <w:shd w:val="clear" w:color="auto" w:fill="FFFFFF"/>
        <w:tabs>
          <w:tab w:val="left" w:pos="888"/>
        </w:tabs>
        <w:ind w:firstLine="709"/>
        <w:jc w:val="both"/>
        <w:rPr>
          <w:rFonts w:eastAsia="Calibri"/>
          <w:sz w:val="20"/>
          <w:szCs w:val="20"/>
        </w:rPr>
      </w:pPr>
      <w:r w:rsidRPr="00054D11">
        <w:rPr>
          <w:rFonts w:eastAsia="Calibri"/>
          <w:sz w:val="20"/>
          <w:szCs w:val="20"/>
        </w:rPr>
        <w:t>-</w:t>
      </w:r>
      <w:r w:rsidRPr="00054D1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54D11" w:rsidRPr="00054D11" w:rsidRDefault="00054D11" w:rsidP="00054D11">
      <w:pPr>
        <w:ind w:firstLine="709"/>
        <w:jc w:val="both"/>
        <w:rPr>
          <w:rFonts w:eastAsia="Calibri"/>
          <w:sz w:val="20"/>
          <w:szCs w:val="20"/>
        </w:rPr>
      </w:pPr>
      <w:r w:rsidRPr="00054D11">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54D11" w:rsidRPr="00054D11" w:rsidRDefault="00054D11" w:rsidP="00054D11">
      <w:pPr>
        <w:ind w:firstLine="709"/>
        <w:jc w:val="both"/>
        <w:rPr>
          <w:rFonts w:eastAsia="Calibri"/>
          <w:sz w:val="20"/>
          <w:szCs w:val="20"/>
        </w:rPr>
      </w:pPr>
      <w:r w:rsidRPr="00054D1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54D11" w:rsidRPr="00054D11" w:rsidRDefault="00054D11" w:rsidP="00054D11">
      <w:pPr>
        <w:ind w:firstLine="709"/>
        <w:jc w:val="both"/>
        <w:rPr>
          <w:rFonts w:eastAsia="Calibri"/>
          <w:sz w:val="20"/>
          <w:szCs w:val="20"/>
        </w:rPr>
      </w:pPr>
      <w:r w:rsidRPr="00054D1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54D11" w:rsidRPr="00054D11" w:rsidRDefault="00054D11" w:rsidP="00054D11">
      <w:pPr>
        <w:ind w:firstLine="709"/>
        <w:jc w:val="both"/>
        <w:rPr>
          <w:rFonts w:eastAsia="Calibri"/>
          <w:sz w:val="20"/>
          <w:szCs w:val="20"/>
        </w:rPr>
      </w:pPr>
      <w:r w:rsidRPr="00054D1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54D11" w:rsidRPr="00054D11" w:rsidRDefault="00054D11" w:rsidP="00054D11">
      <w:pPr>
        <w:ind w:firstLine="709"/>
        <w:jc w:val="both"/>
        <w:rPr>
          <w:rFonts w:eastAsia="Calibri"/>
          <w:sz w:val="20"/>
          <w:szCs w:val="20"/>
        </w:rPr>
      </w:pPr>
      <w:r w:rsidRPr="00054D11">
        <w:rPr>
          <w:rFonts w:eastAsia="Calibri"/>
          <w:sz w:val="20"/>
          <w:szCs w:val="20"/>
        </w:rPr>
        <w:t>- продолжительность сдачи экзамена, проводимого в письменной форме, - не более чем на 90 минут;</w:t>
      </w:r>
    </w:p>
    <w:p w:rsidR="00054D11" w:rsidRPr="00054D11" w:rsidRDefault="00054D11" w:rsidP="00054D11">
      <w:pPr>
        <w:ind w:firstLine="709"/>
        <w:jc w:val="both"/>
        <w:rPr>
          <w:rFonts w:eastAsia="Calibri"/>
          <w:sz w:val="20"/>
          <w:szCs w:val="20"/>
        </w:rPr>
      </w:pPr>
      <w:r w:rsidRPr="00054D1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54D11" w:rsidRPr="00054D11" w:rsidRDefault="00054D11" w:rsidP="00054D11">
      <w:pPr>
        <w:ind w:firstLine="709"/>
        <w:jc w:val="both"/>
        <w:rPr>
          <w:rFonts w:eastAsia="Calibri"/>
          <w:sz w:val="20"/>
          <w:szCs w:val="20"/>
        </w:rPr>
      </w:pPr>
      <w:r w:rsidRPr="00054D1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54D11" w:rsidRPr="00054D11" w:rsidRDefault="00054D11" w:rsidP="00054D11">
      <w:pPr>
        <w:ind w:firstLine="709"/>
        <w:jc w:val="both"/>
        <w:rPr>
          <w:rFonts w:eastAsia="Calibri"/>
          <w:sz w:val="20"/>
          <w:szCs w:val="20"/>
        </w:rPr>
      </w:pPr>
      <w:r w:rsidRPr="00054D11">
        <w:rPr>
          <w:rFonts w:eastAsia="Calibri"/>
          <w:sz w:val="20"/>
          <w:szCs w:val="20"/>
        </w:rPr>
        <w:t>а) для слепых:</w:t>
      </w:r>
    </w:p>
    <w:p w:rsidR="00054D11" w:rsidRPr="00054D11" w:rsidRDefault="00054D11" w:rsidP="00054D11">
      <w:pPr>
        <w:shd w:val="clear" w:color="auto" w:fill="FFFFFF"/>
        <w:tabs>
          <w:tab w:val="left" w:pos="955"/>
        </w:tabs>
        <w:ind w:firstLine="709"/>
        <w:jc w:val="both"/>
        <w:rPr>
          <w:rFonts w:eastAsia="Calibri"/>
          <w:sz w:val="20"/>
          <w:szCs w:val="20"/>
        </w:rPr>
      </w:pPr>
      <w:r w:rsidRPr="00054D11">
        <w:rPr>
          <w:rFonts w:eastAsia="Calibri"/>
          <w:sz w:val="20"/>
          <w:szCs w:val="20"/>
        </w:rPr>
        <w:t>-</w:t>
      </w:r>
      <w:r w:rsidRPr="00054D1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54D11">
        <w:rPr>
          <w:rFonts w:eastAsia="Calibri"/>
          <w:sz w:val="20"/>
          <w:szCs w:val="20"/>
        </w:rPr>
        <w:t>надиктовываются</w:t>
      </w:r>
      <w:proofErr w:type="spellEnd"/>
      <w:r w:rsidRPr="00054D11">
        <w:rPr>
          <w:rFonts w:eastAsia="Calibri"/>
          <w:sz w:val="20"/>
          <w:szCs w:val="20"/>
        </w:rPr>
        <w:t xml:space="preserve"> ассистенту;</w:t>
      </w:r>
    </w:p>
    <w:p w:rsidR="00054D11" w:rsidRPr="00054D11" w:rsidRDefault="00054D11" w:rsidP="00054D11">
      <w:pPr>
        <w:ind w:firstLine="709"/>
        <w:jc w:val="both"/>
        <w:rPr>
          <w:rFonts w:eastAsia="Calibri"/>
          <w:sz w:val="20"/>
          <w:szCs w:val="20"/>
        </w:rPr>
      </w:pPr>
      <w:r w:rsidRPr="00054D11">
        <w:rPr>
          <w:rFonts w:eastAsia="Calibri"/>
          <w:sz w:val="20"/>
          <w:szCs w:val="20"/>
        </w:rPr>
        <w:t>б) для слабовидящих:</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54D11">
        <w:rPr>
          <w:rFonts w:eastAsia="Calibri"/>
          <w:sz w:val="20"/>
          <w:szCs w:val="20"/>
        </w:rPr>
        <w:t>Jaws</w:t>
      </w:r>
      <w:proofErr w:type="spellEnd"/>
      <w:r w:rsidRPr="00054D11">
        <w:rPr>
          <w:rFonts w:eastAsia="Calibri"/>
          <w:sz w:val="20"/>
          <w:szCs w:val="20"/>
        </w:rPr>
        <w:t>;</w:t>
      </w:r>
    </w:p>
    <w:p w:rsidR="00054D11" w:rsidRPr="00054D11" w:rsidRDefault="00054D11" w:rsidP="00054D11">
      <w:pPr>
        <w:ind w:firstLine="709"/>
        <w:jc w:val="both"/>
        <w:rPr>
          <w:rFonts w:eastAsia="Calibri"/>
          <w:sz w:val="20"/>
          <w:szCs w:val="20"/>
        </w:rPr>
      </w:pPr>
      <w:r w:rsidRPr="00054D11">
        <w:rPr>
          <w:rFonts w:eastAsia="Calibri"/>
          <w:sz w:val="20"/>
          <w:szCs w:val="20"/>
        </w:rPr>
        <w:t>- обеспечивается индивидуальное равномерное освещение не менее 300 люкс;</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при необходимости обучающимся предоставляется увеличивающее </w:t>
      </w:r>
      <w:proofErr w:type="spellStart"/>
      <w:r w:rsidRPr="00054D11">
        <w:rPr>
          <w:rFonts w:eastAsia="Calibri"/>
          <w:sz w:val="20"/>
          <w:szCs w:val="20"/>
        </w:rPr>
        <w:t>устройство,допускается</w:t>
      </w:r>
      <w:proofErr w:type="spellEnd"/>
      <w:r w:rsidRPr="00054D11">
        <w:rPr>
          <w:rFonts w:eastAsia="Calibri"/>
          <w:sz w:val="20"/>
          <w:szCs w:val="20"/>
        </w:rPr>
        <w:t xml:space="preserve"> использование увеличивающих устройств, имеющихся у обучающихся;</w:t>
      </w:r>
    </w:p>
    <w:p w:rsidR="00054D11" w:rsidRPr="00054D11" w:rsidRDefault="00054D11" w:rsidP="00054D11">
      <w:pPr>
        <w:ind w:firstLine="709"/>
        <w:jc w:val="both"/>
        <w:rPr>
          <w:rFonts w:eastAsia="Calibri"/>
          <w:sz w:val="20"/>
          <w:szCs w:val="20"/>
        </w:rPr>
      </w:pPr>
      <w:r w:rsidRPr="00054D11">
        <w:rPr>
          <w:rFonts w:eastAsia="Calibri"/>
          <w:sz w:val="20"/>
          <w:szCs w:val="20"/>
        </w:rPr>
        <w:t>в) для глухих и слабослышащих, с тяжелыми нарушениями речи:</w:t>
      </w:r>
    </w:p>
    <w:p w:rsidR="00054D11" w:rsidRPr="00054D11" w:rsidRDefault="00054D11" w:rsidP="00054D11">
      <w:pPr>
        <w:ind w:firstLine="709"/>
        <w:jc w:val="both"/>
        <w:rPr>
          <w:rFonts w:eastAsia="Calibri"/>
          <w:sz w:val="20"/>
          <w:szCs w:val="20"/>
        </w:rPr>
      </w:pPr>
      <w:r w:rsidRPr="00054D11">
        <w:rPr>
          <w:rFonts w:eastAsia="Calibri"/>
          <w:sz w:val="20"/>
          <w:szCs w:val="20"/>
        </w:rPr>
        <w:t>- имеется в наличии информационная система "Исток" для слабослышащих коллективного пользования;</w:t>
      </w:r>
    </w:p>
    <w:p w:rsidR="00054D11" w:rsidRPr="00054D11" w:rsidRDefault="00054D11" w:rsidP="00054D11">
      <w:pPr>
        <w:ind w:firstLine="709"/>
        <w:jc w:val="both"/>
        <w:rPr>
          <w:rFonts w:eastAsia="Calibri"/>
          <w:sz w:val="20"/>
          <w:szCs w:val="20"/>
        </w:rPr>
      </w:pPr>
      <w:r w:rsidRPr="00054D11">
        <w:rPr>
          <w:rFonts w:eastAsia="Calibri"/>
          <w:sz w:val="20"/>
          <w:szCs w:val="20"/>
        </w:rPr>
        <w:t>- по их желанию испытания проводятся в электронной или письменной форме;</w:t>
      </w:r>
    </w:p>
    <w:p w:rsidR="00054D11" w:rsidRPr="00054D11" w:rsidRDefault="00054D11" w:rsidP="00054D11">
      <w:pPr>
        <w:ind w:firstLine="709"/>
        <w:jc w:val="both"/>
        <w:rPr>
          <w:rFonts w:eastAsia="Calibri"/>
          <w:sz w:val="20"/>
          <w:szCs w:val="20"/>
        </w:rPr>
      </w:pPr>
      <w:r w:rsidRPr="00054D11">
        <w:rPr>
          <w:rFonts w:eastAsia="Calibri"/>
          <w:sz w:val="20"/>
          <w:szCs w:val="20"/>
        </w:rPr>
        <w:t>г) для лиц с нарушениями опорно-двигательного аппарата:</w:t>
      </w:r>
    </w:p>
    <w:p w:rsidR="00054D11" w:rsidRPr="00054D11" w:rsidRDefault="00054D11" w:rsidP="00054D11">
      <w:pPr>
        <w:ind w:firstLine="709"/>
        <w:jc w:val="both"/>
        <w:rPr>
          <w:rFonts w:eastAsia="Calibri"/>
          <w:sz w:val="20"/>
          <w:szCs w:val="20"/>
        </w:rPr>
      </w:pPr>
      <w:r w:rsidRPr="00054D11">
        <w:rPr>
          <w:rFonts w:eastAsia="Calibri"/>
          <w:sz w:val="20"/>
          <w:szCs w:val="20"/>
        </w:rPr>
        <w:t xml:space="preserve">- тестовые и </w:t>
      </w:r>
      <w:proofErr w:type="spellStart"/>
      <w:r w:rsidRPr="00054D11">
        <w:rPr>
          <w:rFonts w:eastAsia="Calibri"/>
          <w:sz w:val="20"/>
          <w:szCs w:val="20"/>
        </w:rPr>
        <w:t>тренинговые</w:t>
      </w:r>
      <w:proofErr w:type="spellEnd"/>
      <w:r w:rsidRPr="00054D1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54D11" w:rsidRPr="00054D11" w:rsidRDefault="00054D11" w:rsidP="00054D11">
      <w:pPr>
        <w:ind w:firstLine="709"/>
        <w:jc w:val="both"/>
        <w:rPr>
          <w:rFonts w:eastAsia="Calibri"/>
          <w:sz w:val="20"/>
          <w:szCs w:val="20"/>
        </w:rPr>
      </w:pPr>
      <w:r w:rsidRPr="00054D1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54D11" w:rsidRPr="00054D11" w:rsidRDefault="00054D11" w:rsidP="00054D11">
      <w:pPr>
        <w:ind w:firstLine="709"/>
        <w:jc w:val="both"/>
        <w:rPr>
          <w:rFonts w:eastAsia="Calibri"/>
          <w:sz w:val="20"/>
          <w:szCs w:val="20"/>
        </w:rPr>
      </w:pPr>
      <w:r w:rsidRPr="00054D11">
        <w:rPr>
          <w:rFonts w:eastAsia="Calibri"/>
          <w:sz w:val="20"/>
          <w:szCs w:val="20"/>
        </w:rPr>
        <w:t>- по их желанию испытания проводятся в устной форме.</w:t>
      </w:r>
    </w:p>
    <w:p w:rsidR="00054D11" w:rsidRPr="00054D11" w:rsidRDefault="00054D11" w:rsidP="00054D11">
      <w:pPr>
        <w:ind w:firstLine="709"/>
        <w:jc w:val="both"/>
        <w:rPr>
          <w:rFonts w:eastAsia="Calibri"/>
          <w:sz w:val="20"/>
          <w:szCs w:val="20"/>
        </w:rPr>
      </w:pPr>
      <w:r w:rsidRPr="00054D1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5D3F" w:rsidRPr="003D14DD" w:rsidRDefault="00A35D3F" w:rsidP="00A35D3F">
      <w:pPr>
        <w:ind w:firstLine="709"/>
        <w:rPr>
          <w:b/>
          <w:sz w:val="20"/>
          <w:szCs w:val="20"/>
        </w:rPr>
      </w:pPr>
    </w:p>
    <w:p w:rsidR="00A35D3F" w:rsidRPr="003D14DD" w:rsidRDefault="00A35D3F" w:rsidP="00A35D3F">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35D3F" w:rsidRPr="003D14DD" w:rsidRDefault="00A35D3F" w:rsidP="00A35D3F">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35D3F" w:rsidRPr="003D14DD" w:rsidRDefault="00A35D3F" w:rsidP="00A35D3F">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35D3F" w:rsidRPr="003D14DD" w:rsidRDefault="00A35D3F" w:rsidP="00A35D3F">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35D3F" w:rsidRPr="003D14DD" w:rsidRDefault="00A35D3F" w:rsidP="00A35D3F">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35D3F" w:rsidRPr="003D14DD" w:rsidRDefault="00A35D3F" w:rsidP="00A35D3F">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35D3F" w:rsidRPr="003D14DD" w:rsidRDefault="00A35D3F" w:rsidP="00A35D3F">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5D3F" w:rsidRPr="003D14DD" w:rsidRDefault="00A35D3F" w:rsidP="00A35D3F">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35D3F" w:rsidRPr="003D14DD" w:rsidRDefault="00A35D3F" w:rsidP="00A35D3F">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35D3F" w:rsidRPr="003D14DD" w:rsidRDefault="00A35D3F" w:rsidP="00A35D3F">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w:t>
      </w:r>
      <w:r w:rsidRPr="003D14DD">
        <w:rPr>
          <w:sz w:val="20"/>
          <w:szCs w:val="20"/>
        </w:rPr>
        <w:lastRenderedPageBreak/>
        <w:t>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5D3F" w:rsidRPr="003D14DD" w:rsidRDefault="00A35D3F" w:rsidP="00A35D3F">
      <w:pPr>
        <w:shd w:val="clear" w:color="auto" w:fill="FFFFFF"/>
        <w:ind w:firstLine="709"/>
        <w:jc w:val="both"/>
        <w:rPr>
          <w:sz w:val="20"/>
          <w:szCs w:val="20"/>
        </w:rPr>
      </w:pPr>
      <w:r w:rsidRPr="003D14DD">
        <w:rPr>
          <w:sz w:val="20"/>
          <w:szCs w:val="20"/>
        </w:rPr>
        <w:t>Самостоятельная работа должна:</w:t>
      </w:r>
    </w:p>
    <w:p w:rsidR="00A35D3F" w:rsidRPr="003D14DD" w:rsidRDefault="00A35D3F" w:rsidP="00A35D3F">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35D3F" w:rsidRPr="003D14DD" w:rsidRDefault="00A35D3F" w:rsidP="00A35D3F">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35D3F" w:rsidRPr="003D14DD" w:rsidRDefault="00A35D3F" w:rsidP="00A35D3F">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35D3F" w:rsidRPr="003D14DD" w:rsidRDefault="00A35D3F" w:rsidP="00A35D3F">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35D3F" w:rsidRPr="003D14DD" w:rsidRDefault="00A35D3F" w:rsidP="00A35D3F">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35D3F" w:rsidRPr="003D14DD" w:rsidRDefault="00A35D3F" w:rsidP="00A35D3F">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35D3F" w:rsidRPr="003D14DD" w:rsidRDefault="00A35D3F" w:rsidP="00A35D3F">
      <w:pPr>
        <w:ind w:firstLine="708"/>
        <w:jc w:val="both"/>
        <w:rPr>
          <w:b/>
          <w:bCs/>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 xml:space="preserve">6.4.1 Формы самостоятельной работы обучающихся по разделам дисциплины </w:t>
      </w:r>
    </w:p>
    <w:p w:rsidR="00A35D3F" w:rsidRPr="003D14DD" w:rsidRDefault="00A35D3F" w:rsidP="00A35D3F">
      <w:pPr>
        <w:tabs>
          <w:tab w:val="left" w:pos="851"/>
        </w:tabs>
        <w:suppressAutoHyphens/>
        <w:ind w:firstLine="709"/>
        <w:jc w:val="both"/>
        <w:rPr>
          <w:b/>
          <w:sz w:val="20"/>
          <w:szCs w:val="20"/>
        </w:rPr>
      </w:pPr>
      <w:r w:rsidRPr="003D14DD">
        <w:rPr>
          <w:b/>
          <w:sz w:val="20"/>
          <w:szCs w:val="20"/>
        </w:rPr>
        <w:t>Раздел 1 «Законодательство РФ в сфере образования применимо к электронным информационно-образовательным средам»</w:t>
      </w:r>
    </w:p>
    <w:p w:rsidR="00A35D3F" w:rsidRPr="003D14DD" w:rsidRDefault="00A35D3F" w:rsidP="00A35D3F">
      <w:pPr>
        <w:tabs>
          <w:tab w:val="left" w:pos="851"/>
          <w:tab w:val="left" w:pos="1080"/>
        </w:tabs>
        <w:ind w:firstLine="709"/>
        <w:jc w:val="both"/>
        <w:rPr>
          <w:b/>
          <w:bCs/>
          <w:iCs/>
          <w:sz w:val="20"/>
          <w:szCs w:val="20"/>
        </w:rPr>
      </w:pPr>
      <w:r w:rsidRPr="003D14DD">
        <w:rPr>
          <w:b/>
          <w:sz w:val="20"/>
          <w:szCs w:val="20"/>
        </w:rPr>
        <w:t>Темы устного доклада</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Законодательство РФ в сфере высшего образования применительно к ЭИОС</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Понятие ЭИОС, ДОТ, ЭОР согласно законодательству РФ</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Требования ФГОС СПО, к ЭИОС и ее составу.</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rPr>
        <w:t xml:space="preserve">Требования ФГОС ВО, ФГОС с применением </w:t>
      </w:r>
      <w:proofErr w:type="spellStart"/>
      <w:r w:rsidRPr="003D14DD">
        <w:rPr>
          <w:sz w:val="20"/>
          <w:szCs w:val="20"/>
        </w:rPr>
        <w:t>профстандартов</w:t>
      </w:r>
      <w:proofErr w:type="spellEnd"/>
      <w:r w:rsidRPr="003D14DD">
        <w:rPr>
          <w:sz w:val="20"/>
          <w:szCs w:val="20"/>
        </w:rPr>
        <w:t xml:space="preserve"> (ФГОС 3  ) к ЭИОС и ее составу.</w:t>
      </w:r>
    </w:p>
    <w:p w:rsidR="00A35D3F" w:rsidRPr="003D14DD" w:rsidRDefault="00A35D3F" w:rsidP="00A35D3F">
      <w:pPr>
        <w:numPr>
          <w:ilvl w:val="0"/>
          <w:numId w:val="30"/>
        </w:numPr>
        <w:tabs>
          <w:tab w:val="left" w:pos="851"/>
          <w:tab w:val="left" w:pos="1080"/>
          <w:tab w:val="left" w:pos="1429"/>
        </w:tabs>
        <w:ind w:left="0" w:firstLine="709"/>
        <w:jc w:val="both"/>
        <w:rPr>
          <w:bCs/>
          <w:iCs/>
          <w:sz w:val="20"/>
          <w:szCs w:val="20"/>
        </w:rPr>
      </w:pPr>
      <w:r w:rsidRPr="003D14DD">
        <w:rPr>
          <w:sz w:val="20"/>
          <w:szCs w:val="20"/>
          <w:shd w:val="clear" w:color="auto" w:fill="FCFCFC"/>
        </w:rPr>
        <w:t>Организация современной информационной образовательной среды</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Законодательство РФ в области требований к структуре официального сайта образовательной организации в информационно-телекоммуникационной сети</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 xml:space="preserve">Законодательство РФ в области защиты персональных данных и защиты информации. </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bCs/>
          <w:iCs/>
          <w:sz w:val="20"/>
          <w:szCs w:val="20"/>
        </w:rPr>
        <w:t>Электронная информационно-образовательная среда как средство обучения</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Преподаватель и обучающиеся как субъекты образовательной деятельности</w:t>
      </w:r>
    </w:p>
    <w:p w:rsidR="00A35D3F" w:rsidRPr="003D14DD" w:rsidRDefault="00A35D3F" w:rsidP="00A35D3F">
      <w:pPr>
        <w:numPr>
          <w:ilvl w:val="0"/>
          <w:numId w:val="30"/>
        </w:numPr>
        <w:tabs>
          <w:tab w:val="left" w:pos="851"/>
          <w:tab w:val="left" w:pos="1080"/>
          <w:tab w:val="left" w:pos="1429"/>
        </w:tabs>
        <w:ind w:left="0" w:firstLine="709"/>
        <w:jc w:val="both"/>
        <w:rPr>
          <w:sz w:val="20"/>
          <w:szCs w:val="20"/>
        </w:rPr>
      </w:pPr>
      <w:r w:rsidRPr="003D14DD">
        <w:rPr>
          <w:sz w:val="20"/>
          <w:szCs w:val="20"/>
        </w:rPr>
        <w:t>Состав ЭИОС</w:t>
      </w:r>
    </w:p>
    <w:p w:rsidR="00A35D3F" w:rsidRPr="003D14DD" w:rsidRDefault="00A35D3F" w:rsidP="00A35D3F">
      <w:pPr>
        <w:tabs>
          <w:tab w:val="left" w:pos="851"/>
          <w:tab w:val="left" w:pos="1080"/>
        </w:tabs>
        <w:ind w:firstLine="709"/>
        <w:jc w:val="both"/>
        <w:rPr>
          <w:b/>
          <w:bCs/>
          <w:iCs/>
          <w:sz w:val="20"/>
          <w:szCs w:val="20"/>
        </w:rPr>
      </w:pPr>
    </w:p>
    <w:p w:rsidR="00A35D3F" w:rsidRPr="003D14DD" w:rsidRDefault="00A35D3F" w:rsidP="00A35D3F">
      <w:pPr>
        <w:tabs>
          <w:tab w:val="left" w:pos="851"/>
          <w:tab w:val="left" w:pos="1080"/>
        </w:tabs>
        <w:ind w:firstLine="709"/>
        <w:jc w:val="both"/>
        <w:outlineLvl w:val="0"/>
        <w:rPr>
          <w:b/>
          <w:sz w:val="20"/>
          <w:szCs w:val="20"/>
        </w:rPr>
      </w:pPr>
      <w:r w:rsidRPr="003D14DD">
        <w:rPr>
          <w:b/>
          <w:sz w:val="20"/>
          <w:szCs w:val="20"/>
        </w:rPr>
        <w:t>Раздел 2 «Общая характеристика ЭИОС»</w:t>
      </w:r>
    </w:p>
    <w:p w:rsidR="00A35D3F" w:rsidRPr="003D14DD" w:rsidRDefault="00A35D3F" w:rsidP="00A35D3F">
      <w:pPr>
        <w:tabs>
          <w:tab w:val="left" w:pos="851"/>
          <w:tab w:val="left" w:pos="1080"/>
        </w:tabs>
        <w:suppressAutoHyphens/>
        <w:ind w:firstLine="709"/>
        <w:jc w:val="both"/>
        <w:rPr>
          <w:b/>
          <w:sz w:val="20"/>
          <w:szCs w:val="20"/>
        </w:rPr>
      </w:pPr>
      <w:r w:rsidRPr="003D14DD">
        <w:rPr>
          <w:b/>
          <w:sz w:val="20"/>
          <w:szCs w:val="20"/>
        </w:rPr>
        <w:t>Темы устного доклада</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Общая характеристика открытых информационно-образовательных сред.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Зарубежные системы электронного обучения</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Отечественные системы электронного обучения.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Возможности, предоставляемые современной электронной информационно-образовательной средой.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Облачные вычисления в ЭИОС образовательной организации. </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ЭИОС </w:t>
      </w:r>
      <w:proofErr w:type="spellStart"/>
      <w:r w:rsidRPr="003D14DD">
        <w:rPr>
          <w:sz w:val="20"/>
          <w:szCs w:val="20"/>
        </w:rPr>
        <w:t>Ровеб</w:t>
      </w:r>
      <w:proofErr w:type="spellEnd"/>
      <w:r w:rsidRPr="003D14DD">
        <w:rPr>
          <w:sz w:val="20"/>
          <w:szCs w:val="20"/>
        </w:rPr>
        <w:t>.</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 xml:space="preserve">ЭИОС </w:t>
      </w:r>
      <w:proofErr w:type="spellStart"/>
      <w:r w:rsidRPr="003D14DD">
        <w:rPr>
          <w:sz w:val="20"/>
          <w:szCs w:val="20"/>
        </w:rPr>
        <w:t>Moodle</w:t>
      </w:r>
      <w:proofErr w:type="spellEnd"/>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Научные основы создания и функционирования современной информационной образовательной среды</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Организационно-технические аспекты построения и функционирования ЭИОС</w:t>
      </w:r>
    </w:p>
    <w:p w:rsidR="00A35D3F" w:rsidRPr="003D14DD" w:rsidRDefault="00A35D3F" w:rsidP="00A35D3F">
      <w:pPr>
        <w:numPr>
          <w:ilvl w:val="0"/>
          <w:numId w:val="31"/>
        </w:numPr>
        <w:tabs>
          <w:tab w:val="left" w:pos="720"/>
          <w:tab w:val="left" w:pos="851"/>
        </w:tabs>
        <w:suppressAutoHyphens/>
        <w:overflowPunct w:val="0"/>
        <w:autoSpaceDE w:val="0"/>
        <w:autoSpaceDN w:val="0"/>
        <w:adjustRightInd w:val="0"/>
        <w:ind w:left="0" w:firstLine="709"/>
        <w:rPr>
          <w:sz w:val="20"/>
          <w:szCs w:val="20"/>
        </w:rPr>
      </w:pPr>
      <w:r w:rsidRPr="003D14DD">
        <w:rPr>
          <w:sz w:val="20"/>
          <w:szCs w:val="20"/>
        </w:rPr>
        <w:t>Педагогические аспекты построения и функционирования ЭИОС</w:t>
      </w:r>
    </w:p>
    <w:p w:rsidR="00A35D3F" w:rsidRPr="003D14DD" w:rsidRDefault="00A35D3F" w:rsidP="00A35D3F">
      <w:pPr>
        <w:jc w:val="both"/>
        <w:rPr>
          <w:b/>
          <w:bCs/>
          <w:sz w:val="20"/>
          <w:szCs w:val="20"/>
        </w:rPr>
      </w:pPr>
    </w:p>
    <w:p w:rsidR="00A35D3F" w:rsidRPr="003D14DD" w:rsidRDefault="00C6308E" w:rsidP="00A35D3F">
      <w:pPr>
        <w:tabs>
          <w:tab w:val="left" w:pos="900"/>
        </w:tabs>
        <w:ind w:firstLine="709"/>
        <w:outlineLvl w:val="0"/>
        <w:rPr>
          <w:b/>
          <w:sz w:val="20"/>
          <w:szCs w:val="20"/>
        </w:rPr>
      </w:pPr>
      <w:r>
        <w:rPr>
          <w:b/>
          <w:bCs/>
          <w:sz w:val="20"/>
          <w:szCs w:val="20"/>
        </w:rPr>
        <w:t>7</w:t>
      </w:r>
      <w:r w:rsidR="00A35D3F" w:rsidRPr="003D14DD">
        <w:rPr>
          <w:b/>
          <w:sz w:val="20"/>
          <w:szCs w:val="20"/>
        </w:rPr>
        <w:t>. Учебно-методическое и информационное обеспечение дисциплины</w:t>
      </w:r>
    </w:p>
    <w:p w:rsidR="00A35D3F" w:rsidRPr="003D14DD" w:rsidRDefault="00C6308E" w:rsidP="00A35D3F">
      <w:pPr>
        <w:ind w:firstLine="709"/>
        <w:rPr>
          <w:b/>
          <w:sz w:val="20"/>
          <w:szCs w:val="20"/>
        </w:rPr>
      </w:pPr>
      <w:r>
        <w:rPr>
          <w:b/>
          <w:sz w:val="20"/>
          <w:szCs w:val="20"/>
        </w:rPr>
        <w:t>7</w:t>
      </w:r>
      <w:r w:rsidR="00A35D3F" w:rsidRPr="003D14DD">
        <w:rPr>
          <w:b/>
          <w:sz w:val="20"/>
          <w:szCs w:val="20"/>
        </w:rPr>
        <w:t xml:space="preserve">.1 Рекомендуемая литература </w:t>
      </w:r>
    </w:p>
    <w:p w:rsidR="00A35D3F" w:rsidRPr="003D14DD" w:rsidRDefault="00A35D3F" w:rsidP="00A35D3F">
      <w:pPr>
        <w:tabs>
          <w:tab w:val="left" w:pos="900"/>
        </w:tabs>
        <w:ind w:firstLine="709"/>
        <w:outlineLvl w:val="0"/>
        <w:rPr>
          <w:b/>
          <w:sz w:val="20"/>
          <w:szCs w:val="20"/>
        </w:rPr>
      </w:pPr>
    </w:p>
    <w:p w:rsidR="00A35D3F" w:rsidRPr="003D14DD" w:rsidRDefault="00A35D3F" w:rsidP="00A35D3F">
      <w:pPr>
        <w:suppressAutoHyphens/>
        <w:ind w:firstLine="709"/>
        <w:jc w:val="both"/>
        <w:outlineLvl w:val="0"/>
        <w:rPr>
          <w:sz w:val="20"/>
          <w:szCs w:val="20"/>
        </w:rPr>
      </w:pPr>
      <w:r w:rsidRPr="003D14DD">
        <w:rPr>
          <w:b/>
          <w:sz w:val="20"/>
          <w:szCs w:val="20"/>
        </w:rPr>
        <w:t>Основная учебная и научная литература</w:t>
      </w:r>
    </w:p>
    <w:p w:rsidR="002F5A84" w:rsidRPr="002F5A84" w:rsidRDefault="002F5A84" w:rsidP="002F5A84">
      <w:pPr>
        <w:pStyle w:val="afffc"/>
        <w:numPr>
          <w:ilvl w:val="0"/>
          <w:numId w:val="39"/>
        </w:numPr>
        <w:rPr>
          <w:sz w:val="20"/>
          <w:szCs w:val="20"/>
        </w:rPr>
      </w:pPr>
      <w:proofErr w:type="spellStart"/>
      <w:r w:rsidRPr="002F5A84">
        <w:rPr>
          <w:sz w:val="20"/>
          <w:szCs w:val="20"/>
        </w:rPr>
        <w:t>Эдукология</w:t>
      </w:r>
      <w:proofErr w:type="spellEnd"/>
      <w:r w:rsidRPr="002F5A84">
        <w:rPr>
          <w:sz w:val="20"/>
          <w:szCs w:val="20"/>
        </w:rPr>
        <w:t>: Монография / Под ред. М.П. Карпенко. М.: Изд-во АЭО, 2020. 457 с. - http://library.roweb.online</w:t>
      </w:r>
    </w:p>
    <w:p w:rsidR="002F5A84" w:rsidRPr="002F5A84" w:rsidRDefault="002F5A84" w:rsidP="002F5A84">
      <w:pPr>
        <w:pStyle w:val="afffc"/>
        <w:numPr>
          <w:ilvl w:val="0"/>
          <w:numId w:val="39"/>
        </w:numPr>
        <w:rPr>
          <w:sz w:val="20"/>
          <w:szCs w:val="20"/>
        </w:rPr>
      </w:pPr>
      <w:r w:rsidRPr="002F5A84">
        <w:rPr>
          <w:sz w:val="20"/>
          <w:szCs w:val="20"/>
        </w:rPr>
        <w:t>Попова, С. А. Цифровая образовательная среда: исходные понятия и концептуальное проектирование : монография / С. А. Попова. — Москва : Институт мировых цивилизаций, 2021. — 252 c. — ISBN 978-5-907445-63-5. — Текст : электронный // Цифровой образовательный ресурс IPR SMART : [сайт]. — URL: https://www.iprbookshop.ru/119091.html</w:t>
      </w:r>
    </w:p>
    <w:p w:rsidR="00A35D3F" w:rsidRPr="003D14DD" w:rsidRDefault="00A35D3F" w:rsidP="00A35D3F">
      <w:pPr>
        <w:suppressAutoHyphens/>
        <w:ind w:firstLine="709"/>
        <w:jc w:val="both"/>
        <w:outlineLvl w:val="0"/>
        <w:rPr>
          <w:b/>
          <w:sz w:val="20"/>
          <w:szCs w:val="20"/>
        </w:rPr>
      </w:pPr>
    </w:p>
    <w:p w:rsidR="00A35D3F" w:rsidRPr="003D14DD" w:rsidRDefault="00A35D3F" w:rsidP="00A35D3F">
      <w:pPr>
        <w:suppressAutoHyphens/>
        <w:ind w:firstLine="709"/>
        <w:jc w:val="both"/>
        <w:outlineLvl w:val="0"/>
        <w:rPr>
          <w:b/>
          <w:sz w:val="20"/>
          <w:szCs w:val="20"/>
        </w:rPr>
      </w:pPr>
      <w:r w:rsidRPr="003D14DD">
        <w:rPr>
          <w:b/>
          <w:sz w:val="20"/>
          <w:szCs w:val="20"/>
        </w:rPr>
        <w:t>Дополнительная литература</w:t>
      </w:r>
    </w:p>
    <w:p w:rsidR="002F5A84" w:rsidRPr="002F5A84" w:rsidRDefault="002F5A84" w:rsidP="002F5A84">
      <w:pPr>
        <w:pStyle w:val="afffc"/>
        <w:numPr>
          <w:ilvl w:val="0"/>
          <w:numId w:val="40"/>
        </w:numPr>
        <w:rPr>
          <w:sz w:val="20"/>
          <w:szCs w:val="20"/>
        </w:rPr>
      </w:pPr>
      <w:r w:rsidRPr="002F5A84">
        <w:rPr>
          <w:sz w:val="20"/>
          <w:szCs w:val="20"/>
        </w:rPr>
        <w:lastRenderedPageBreak/>
        <w:t>Электронное обучение и дистанционные образовательные</w:t>
      </w:r>
      <w:r>
        <w:rPr>
          <w:sz w:val="20"/>
          <w:szCs w:val="20"/>
        </w:rPr>
        <w:t xml:space="preserve"> </w:t>
      </w:r>
      <w:r w:rsidRPr="002F5A84">
        <w:rPr>
          <w:sz w:val="20"/>
          <w:szCs w:val="20"/>
        </w:rPr>
        <w:t>технологии. Теория и практика. Научное издание. Часть 1 /</w:t>
      </w:r>
      <w:r>
        <w:rPr>
          <w:sz w:val="20"/>
          <w:szCs w:val="20"/>
        </w:rPr>
        <w:t xml:space="preserve"> </w:t>
      </w:r>
      <w:r w:rsidRPr="002F5A84">
        <w:rPr>
          <w:sz w:val="20"/>
          <w:szCs w:val="20"/>
        </w:rPr>
        <w:t>Под науч. ред. Я.А. Ваграменко, М.П. Карпенко. М.: Изд-во СГУ,</w:t>
      </w:r>
      <w:r w:rsidRPr="002F5A84">
        <w:rPr>
          <w:sz w:val="20"/>
          <w:szCs w:val="20"/>
        </w:rPr>
        <w:br/>
        <w:t xml:space="preserve">2017. 528 с. - http://library.roweb.online  </w:t>
      </w:r>
    </w:p>
    <w:p w:rsidR="002F5A84" w:rsidRPr="002F5A84" w:rsidRDefault="002F5A84" w:rsidP="002F5A84">
      <w:pPr>
        <w:pStyle w:val="afffc"/>
        <w:numPr>
          <w:ilvl w:val="0"/>
          <w:numId w:val="40"/>
        </w:numPr>
        <w:rPr>
          <w:sz w:val="20"/>
          <w:szCs w:val="20"/>
        </w:rPr>
      </w:pPr>
      <w:proofErr w:type="spellStart"/>
      <w:r w:rsidRPr="002F5A84">
        <w:rPr>
          <w:sz w:val="20"/>
          <w:szCs w:val="20"/>
        </w:rPr>
        <w:t>Телеобучение</w:t>
      </w:r>
      <w:proofErr w:type="spellEnd"/>
      <w:r w:rsidRPr="002F5A84">
        <w:rPr>
          <w:sz w:val="20"/>
          <w:szCs w:val="20"/>
        </w:rPr>
        <w:t xml:space="preserve">. Часть 1. </w:t>
      </w:r>
      <w:proofErr w:type="spellStart"/>
      <w:r w:rsidRPr="002F5A84">
        <w:rPr>
          <w:sz w:val="20"/>
          <w:szCs w:val="20"/>
        </w:rPr>
        <w:t>Дидакто</w:t>
      </w:r>
      <w:proofErr w:type="spellEnd"/>
      <w:r w:rsidRPr="002F5A84">
        <w:rPr>
          <w:sz w:val="20"/>
          <w:szCs w:val="20"/>
        </w:rPr>
        <w:t>-технологическая среда: Монография / Под</w:t>
      </w:r>
      <w:r>
        <w:rPr>
          <w:sz w:val="20"/>
          <w:szCs w:val="20"/>
        </w:rPr>
        <w:t xml:space="preserve"> </w:t>
      </w:r>
      <w:r w:rsidRPr="002F5A84">
        <w:rPr>
          <w:sz w:val="20"/>
          <w:szCs w:val="20"/>
        </w:rPr>
        <w:t xml:space="preserve">ред. М.П. Карпенко. М.: Изд-во СГУ, 2017. 287 с. - http://library.roweb.online  </w:t>
      </w:r>
    </w:p>
    <w:p w:rsidR="002F5A84" w:rsidRPr="002F5A84" w:rsidRDefault="002F5A84" w:rsidP="002F5A84">
      <w:pPr>
        <w:pStyle w:val="afffc"/>
        <w:numPr>
          <w:ilvl w:val="0"/>
          <w:numId w:val="40"/>
        </w:numPr>
        <w:rPr>
          <w:sz w:val="20"/>
          <w:szCs w:val="20"/>
        </w:rPr>
      </w:pPr>
      <w:r w:rsidRPr="002F5A84">
        <w:rPr>
          <w:sz w:val="20"/>
          <w:szCs w:val="20"/>
        </w:rPr>
        <w:t xml:space="preserve">Карпенко М.П. Дидактика </w:t>
      </w:r>
      <w:proofErr w:type="spellStart"/>
      <w:r w:rsidRPr="002F5A84">
        <w:rPr>
          <w:sz w:val="20"/>
          <w:szCs w:val="20"/>
        </w:rPr>
        <w:t>ассессмента</w:t>
      </w:r>
      <w:proofErr w:type="spellEnd"/>
      <w:r w:rsidRPr="002F5A84">
        <w:rPr>
          <w:sz w:val="20"/>
          <w:szCs w:val="20"/>
        </w:rPr>
        <w:t xml:space="preserve">: Монография. М.: </w:t>
      </w:r>
      <w:proofErr w:type="spellStart"/>
      <w:r w:rsidRPr="002F5A84">
        <w:rPr>
          <w:sz w:val="20"/>
          <w:szCs w:val="20"/>
        </w:rPr>
        <w:t>Изд</w:t>
      </w:r>
      <w:proofErr w:type="spellEnd"/>
      <w:r w:rsidRPr="002F5A84">
        <w:rPr>
          <w:sz w:val="20"/>
          <w:szCs w:val="20"/>
        </w:rPr>
        <w:t xml:space="preserve"> во СГУ, 2017. 136 с - http://library.roweb.online</w:t>
      </w:r>
    </w:p>
    <w:p w:rsidR="002F5A84" w:rsidRPr="002F5A84" w:rsidRDefault="002F5A84" w:rsidP="002F5A84">
      <w:pPr>
        <w:pStyle w:val="afffc"/>
        <w:numPr>
          <w:ilvl w:val="0"/>
          <w:numId w:val="40"/>
        </w:numPr>
        <w:rPr>
          <w:sz w:val="20"/>
          <w:szCs w:val="20"/>
        </w:rPr>
      </w:pPr>
      <w:r w:rsidRPr="002F5A84">
        <w:rPr>
          <w:sz w:val="20"/>
          <w:szCs w:val="20"/>
        </w:rPr>
        <w:t xml:space="preserve">Технологии электронного обучения [Электронный ресурс] : учебное пособие / А.В. </w:t>
      </w:r>
      <w:proofErr w:type="spellStart"/>
      <w:r w:rsidRPr="002F5A84">
        <w:rPr>
          <w:sz w:val="20"/>
          <w:szCs w:val="20"/>
        </w:rPr>
        <w:t>Гураков</w:t>
      </w:r>
      <w:proofErr w:type="spellEnd"/>
      <w:r w:rsidRPr="002F5A84">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2F5A84" w:rsidRPr="002F5A84" w:rsidRDefault="002F5A84" w:rsidP="002F5A84">
      <w:pPr>
        <w:pStyle w:val="afffc"/>
        <w:numPr>
          <w:ilvl w:val="0"/>
          <w:numId w:val="40"/>
        </w:numPr>
        <w:rPr>
          <w:sz w:val="20"/>
          <w:szCs w:val="20"/>
        </w:rPr>
      </w:pPr>
      <w:proofErr w:type="spellStart"/>
      <w:r w:rsidRPr="002F5A84">
        <w:rPr>
          <w:sz w:val="20"/>
          <w:szCs w:val="20"/>
        </w:rPr>
        <w:t>Бурняшов</w:t>
      </w:r>
      <w:proofErr w:type="spellEnd"/>
      <w:r w:rsidRPr="002F5A84">
        <w:rPr>
          <w:sz w:val="20"/>
          <w:szCs w:val="20"/>
        </w:rPr>
        <w:t xml:space="preserve">, Б. А. Электронная информационно-образовательная среда учреждения высшего образования : монография / Б. А. </w:t>
      </w:r>
      <w:proofErr w:type="spellStart"/>
      <w:r w:rsidRPr="002F5A84">
        <w:rPr>
          <w:sz w:val="20"/>
          <w:szCs w:val="20"/>
        </w:rPr>
        <w:t>Бурняшов</w:t>
      </w:r>
      <w:proofErr w:type="spellEnd"/>
      <w:r w:rsidRPr="002F5A84">
        <w:rPr>
          <w:sz w:val="20"/>
          <w:szCs w:val="20"/>
        </w:rPr>
        <w:t>. — Краснодар : Южный институт менеджмента, 2017. — 216 c. — ISBN 978-5-93926-289-7. — Текст : электронный // Электронно-библиотечная система IPR BOOKS : [сайт]. — URL: http://www.iprbookshop.ru/78383.html</w:t>
      </w:r>
    </w:p>
    <w:p w:rsidR="00A35D3F" w:rsidRPr="003D14DD" w:rsidRDefault="00A35D3F" w:rsidP="00A35D3F">
      <w:pPr>
        <w:ind w:firstLine="709"/>
        <w:jc w:val="both"/>
        <w:rPr>
          <w:b/>
          <w:sz w:val="20"/>
          <w:szCs w:val="20"/>
        </w:rPr>
      </w:pPr>
    </w:p>
    <w:p w:rsidR="00A35D3F" w:rsidRPr="003D14DD" w:rsidRDefault="00C6308E" w:rsidP="00A35D3F">
      <w:pPr>
        <w:ind w:firstLine="709"/>
        <w:jc w:val="both"/>
        <w:outlineLvl w:val="0"/>
        <w:rPr>
          <w:b/>
          <w:sz w:val="20"/>
          <w:szCs w:val="20"/>
        </w:rPr>
      </w:pPr>
      <w:r>
        <w:rPr>
          <w:b/>
          <w:sz w:val="20"/>
          <w:szCs w:val="20"/>
        </w:rPr>
        <w:t>7</w:t>
      </w:r>
      <w:r w:rsidR="00A35D3F" w:rsidRPr="003D14DD">
        <w:rPr>
          <w:b/>
          <w:sz w:val="20"/>
          <w:szCs w:val="20"/>
        </w:rPr>
        <w:t>.2 Ресурсы информационно-телекоммуникационной сети «Интернет»</w:t>
      </w:r>
    </w:p>
    <w:p w:rsidR="00A35D3F" w:rsidRPr="003D14DD" w:rsidRDefault="00A35D3F" w:rsidP="00A35D3F">
      <w:pPr>
        <w:suppressAutoHyphens/>
        <w:ind w:firstLine="709"/>
        <w:jc w:val="both"/>
        <w:rPr>
          <w:sz w:val="20"/>
          <w:szCs w:val="20"/>
        </w:rPr>
      </w:pPr>
      <w:r w:rsidRPr="003D14DD">
        <w:rPr>
          <w:sz w:val="20"/>
          <w:szCs w:val="20"/>
        </w:rPr>
        <w:t>http://fgosvo.ru/</w:t>
      </w:r>
    </w:p>
    <w:p w:rsidR="00A35D3F" w:rsidRPr="003D14DD" w:rsidRDefault="00CD6B76" w:rsidP="00A35D3F">
      <w:pPr>
        <w:suppressAutoHyphens/>
        <w:ind w:firstLine="709"/>
        <w:jc w:val="both"/>
        <w:rPr>
          <w:sz w:val="20"/>
          <w:szCs w:val="20"/>
        </w:rPr>
      </w:pPr>
      <w:r>
        <w:rPr>
          <w:sz w:val="20"/>
          <w:szCs w:val="20"/>
        </w:rPr>
        <w:t>http://www.obrnadzor.gov.ru</w:t>
      </w:r>
    </w:p>
    <w:p w:rsidR="00A35D3F" w:rsidRPr="003D14DD" w:rsidRDefault="00A35D3F" w:rsidP="00A35D3F">
      <w:pPr>
        <w:suppressAutoHyphens/>
        <w:ind w:firstLine="709"/>
        <w:jc w:val="both"/>
        <w:rPr>
          <w:sz w:val="20"/>
          <w:szCs w:val="20"/>
        </w:rPr>
      </w:pPr>
      <w:r w:rsidRPr="003D14DD">
        <w:rPr>
          <w:sz w:val="20"/>
          <w:szCs w:val="20"/>
        </w:rPr>
        <w:t>http://www.garant.ru/</w:t>
      </w:r>
    </w:p>
    <w:p w:rsidR="00A35D3F" w:rsidRPr="003D14DD" w:rsidRDefault="00A35D3F" w:rsidP="00A35D3F">
      <w:pPr>
        <w:suppressAutoHyphens/>
        <w:ind w:firstLine="709"/>
        <w:jc w:val="both"/>
        <w:rPr>
          <w:b/>
          <w:sz w:val="20"/>
          <w:szCs w:val="20"/>
        </w:rPr>
      </w:pPr>
    </w:p>
    <w:p w:rsidR="008B2A7C" w:rsidRDefault="00C6308E" w:rsidP="008B2A7C">
      <w:pPr>
        <w:ind w:firstLine="567"/>
        <w:jc w:val="both"/>
        <w:rPr>
          <w:b/>
          <w:sz w:val="20"/>
          <w:szCs w:val="20"/>
        </w:rPr>
      </w:pPr>
      <w:r>
        <w:rPr>
          <w:b/>
          <w:sz w:val="20"/>
          <w:szCs w:val="20"/>
        </w:rPr>
        <w:t>8</w:t>
      </w:r>
      <w:r w:rsidR="008B2A7C">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B2A7C" w:rsidRDefault="008B2A7C" w:rsidP="008B2A7C">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B2A7C" w:rsidRDefault="008B2A7C" w:rsidP="008B2A7C">
      <w:pPr>
        <w:ind w:firstLine="567"/>
        <w:jc w:val="both"/>
        <w:rPr>
          <w:sz w:val="20"/>
          <w:szCs w:val="20"/>
        </w:rPr>
      </w:pPr>
      <w:r>
        <w:rPr>
          <w:sz w:val="20"/>
          <w:szCs w:val="20"/>
        </w:rPr>
        <w:t xml:space="preserve">- </w:t>
      </w:r>
      <w:r w:rsidR="00C8395D" w:rsidRPr="00C8395D">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B2A7C" w:rsidRDefault="008B2A7C" w:rsidP="008B2A7C">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B2A7C" w:rsidRDefault="008B2A7C" w:rsidP="008B2A7C">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35D3F" w:rsidRPr="003D14DD" w:rsidRDefault="00A35D3F" w:rsidP="00A35D3F">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35D3F" w:rsidRPr="003D14DD" w:rsidRDefault="00A35D3F" w:rsidP="00A35D3F">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35D3F" w:rsidRPr="003D14DD" w:rsidRDefault="00A35D3F" w:rsidP="00A35D3F">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35D3F" w:rsidRPr="003D14DD" w:rsidRDefault="00A35D3F" w:rsidP="00A35D3F">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35D3F" w:rsidRPr="003D14DD" w:rsidRDefault="00A35D3F" w:rsidP="00A35D3F">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35D3F" w:rsidRPr="003D14DD" w:rsidRDefault="00A35D3F" w:rsidP="00A35D3F">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5D3F" w:rsidRPr="003D14DD" w:rsidRDefault="00A35D3F" w:rsidP="00A35D3F">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5D3F" w:rsidRPr="003D14DD" w:rsidRDefault="00A35D3F" w:rsidP="00A35D3F">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35D3F" w:rsidRPr="003D14DD" w:rsidRDefault="00A35D3F" w:rsidP="00A35D3F">
      <w:pPr>
        <w:ind w:firstLine="709"/>
        <w:jc w:val="both"/>
        <w:rPr>
          <w:sz w:val="20"/>
          <w:szCs w:val="20"/>
        </w:rPr>
      </w:pPr>
      <w:r w:rsidRPr="003D14DD">
        <w:rPr>
          <w:sz w:val="20"/>
          <w:szCs w:val="20"/>
        </w:rPr>
        <w:t>Мой Офис Веб-редакторы https://edit.myoffice.ru (отечественное ПО)</w:t>
      </w:r>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35D3F" w:rsidRPr="003D14DD" w:rsidRDefault="006005D7" w:rsidP="00A35D3F">
      <w:pPr>
        <w:ind w:firstLine="709"/>
        <w:jc w:val="both"/>
        <w:rPr>
          <w:sz w:val="20"/>
          <w:szCs w:val="20"/>
          <w:lang w:val="en-US"/>
        </w:rPr>
      </w:pPr>
      <w:hyperlink r:id="rId6" w:history="1">
        <w:r w:rsidR="00A35D3F" w:rsidRPr="003D14DD">
          <w:rPr>
            <w:sz w:val="20"/>
            <w:szCs w:val="20"/>
            <w:lang w:val="en-US"/>
          </w:rPr>
          <w:t>http://qsp.su/tools/onlinehelp/about_license_gpl_russian.html</w:t>
        </w:r>
      </w:hyperlink>
      <w:r w:rsidR="00A35D3F" w:rsidRPr="003D14DD">
        <w:rPr>
          <w:sz w:val="20"/>
          <w:szCs w:val="20"/>
          <w:lang w:val="en-US"/>
        </w:rPr>
        <w:t xml:space="preserve"> </w:t>
      </w:r>
    </w:p>
    <w:p w:rsidR="00A35D3F" w:rsidRPr="003D14DD" w:rsidRDefault="00A35D3F" w:rsidP="00A35D3F">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35D3F" w:rsidRPr="003D14DD" w:rsidRDefault="006005D7" w:rsidP="00A35D3F">
      <w:pPr>
        <w:ind w:firstLine="709"/>
        <w:jc w:val="both"/>
        <w:rPr>
          <w:sz w:val="20"/>
          <w:szCs w:val="20"/>
        </w:rPr>
      </w:pPr>
      <w:hyperlink r:id="rId7" w:history="1">
        <w:r w:rsidR="00A35D3F" w:rsidRPr="003D14DD">
          <w:rPr>
            <w:sz w:val="20"/>
            <w:szCs w:val="20"/>
          </w:rPr>
          <w:t>http://qsp.su/tools/onlinehelp/about_license_gpl_russian.html</w:t>
        </w:r>
      </w:hyperlink>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35D3F" w:rsidRPr="003D14DD" w:rsidRDefault="006005D7" w:rsidP="00A35D3F">
      <w:pPr>
        <w:ind w:firstLine="709"/>
        <w:jc w:val="both"/>
        <w:rPr>
          <w:sz w:val="20"/>
          <w:szCs w:val="20"/>
          <w:lang w:val="en-US"/>
        </w:rPr>
      </w:pPr>
      <w:hyperlink r:id="rId8" w:history="1">
        <w:r w:rsidR="00A35D3F" w:rsidRPr="003D14DD">
          <w:rPr>
            <w:sz w:val="20"/>
            <w:szCs w:val="20"/>
            <w:lang w:val="en-US"/>
          </w:rPr>
          <w:t>http://qsp.su/tools/onlinehelp/about_license_gpl_russian.html</w:t>
        </w:r>
      </w:hyperlink>
      <w:r w:rsidR="00A35D3F" w:rsidRPr="003D14DD">
        <w:rPr>
          <w:sz w:val="20"/>
          <w:szCs w:val="20"/>
          <w:lang w:val="en-US"/>
        </w:rPr>
        <w:t xml:space="preserve"> </w:t>
      </w:r>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35D3F" w:rsidRPr="003D14DD" w:rsidRDefault="006005D7" w:rsidP="00A35D3F">
      <w:pPr>
        <w:ind w:firstLine="709"/>
        <w:jc w:val="both"/>
        <w:rPr>
          <w:sz w:val="20"/>
          <w:szCs w:val="20"/>
          <w:lang w:val="en-US"/>
        </w:rPr>
      </w:pPr>
      <w:hyperlink r:id="rId9" w:history="1">
        <w:r w:rsidR="00A35D3F" w:rsidRPr="003D14DD">
          <w:rPr>
            <w:sz w:val="20"/>
            <w:szCs w:val="20"/>
            <w:lang w:val="en-US"/>
          </w:rPr>
          <w:t>http://qsp.su/tools/onlinehelp/about_license_gpl_russian.html</w:t>
        </w:r>
      </w:hyperlink>
    </w:p>
    <w:p w:rsidR="00A35D3F" w:rsidRPr="003D14DD" w:rsidRDefault="00A35D3F" w:rsidP="00A35D3F">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35D3F" w:rsidRPr="003D14DD" w:rsidRDefault="006005D7" w:rsidP="00A35D3F">
      <w:pPr>
        <w:ind w:firstLine="709"/>
        <w:jc w:val="both"/>
        <w:rPr>
          <w:sz w:val="20"/>
          <w:szCs w:val="20"/>
          <w:lang w:val="en-US"/>
        </w:rPr>
      </w:pPr>
      <w:hyperlink r:id="rId10" w:history="1">
        <w:r w:rsidR="00A35D3F" w:rsidRPr="003D14DD">
          <w:rPr>
            <w:sz w:val="20"/>
            <w:szCs w:val="20"/>
            <w:lang w:val="en-US"/>
          </w:rPr>
          <w:t>http://qsp.su/tools/onlinehelp/about_license_gpl_russian.html</w:t>
        </w:r>
      </w:hyperlink>
    </w:p>
    <w:p w:rsidR="00A35D3F" w:rsidRPr="003D14DD" w:rsidRDefault="00A35D3F" w:rsidP="00A35D3F">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35D3F" w:rsidRPr="003D14DD" w:rsidRDefault="00A35D3F" w:rsidP="00A35D3F">
      <w:pPr>
        <w:ind w:firstLine="709"/>
        <w:jc w:val="both"/>
        <w:rPr>
          <w:sz w:val="20"/>
          <w:szCs w:val="20"/>
        </w:rPr>
      </w:pPr>
      <w:r w:rsidRPr="003D14DD">
        <w:rPr>
          <w:sz w:val="20"/>
          <w:szCs w:val="20"/>
        </w:rPr>
        <w:t xml:space="preserve">предназначенное для работы с текстами;  </w:t>
      </w:r>
    </w:p>
    <w:p w:rsidR="00A35D3F" w:rsidRPr="003D14DD" w:rsidRDefault="00A35D3F" w:rsidP="00A35D3F">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35D3F" w:rsidRPr="003D14DD" w:rsidRDefault="00A35D3F" w:rsidP="00A35D3F">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35D3F" w:rsidRPr="003D14DD" w:rsidRDefault="00A35D3F" w:rsidP="00A35D3F">
      <w:pPr>
        <w:ind w:firstLine="709"/>
        <w:rPr>
          <w:sz w:val="20"/>
          <w:szCs w:val="20"/>
        </w:rPr>
      </w:pPr>
      <w:r w:rsidRPr="003D14DD">
        <w:rPr>
          <w:sz w:val="20"/>
          <w:szCs w:val="20"/>
        </w:rPr>
        <w:lastRenderedPageBreak/>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35D3F" w:rsidRPr="003D14DD" w:rsidRDefault="00A35D3F" w:rsidP="00A35D3F">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35D3F" w:rsidRPr="003D14DD" w:rsidRDefault="00A35D3F" w:rsidP="00C909C4">
      <w:pPr>
        <w:ind w:firstLine="709"/>
        <w:jc w:val="both"/>
        <w:rPr>
          <w:sz w:val="20"/>
          <w:szCs w:val="20"/>
        </w:rPr>
      </w:pPr>
      <w:r w:rsidRPr="003D14DD">
        <w:rPr>
          <w:sz w:val="20"/>
          <w:szCs w:val="20"/>
        </w:rPr>
        <w:t>Научная электронная библиотека http://elibrary.ru</w:t>
      </w:r>
    </w:p>
    <w:p w:rsidR="00A35D3F" w:rsidRPr="003D14DD" w:rsidRDefault="00A35D3F" w:rsidP="00C909C4">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35D3F" w:rsidRPr="003D14DD" w:rsidRDefault="00A35D3F" w:rsidP="00C909C4">
      <w:pPr>
        <w:ind w:firstLine="709"/>
        <w:jc w:val="both"/>
        <w:rPr>
          <w:sz w:val="20"/>
          <w:szCs w:val="20"/>
        </w:rPr>
      </w:pPr>
      <w:r w:rsidRPr="003D14DD">
        <w:rPr>
          <w:sz w:val="20"/>
          <w:szCs w:val="20"/>
        </w:rPr>
        <w:t>электронная библиотека по всем отраслям знаний</w:t>
      </w:r>
    </w:p>
    <w:p w:rsidR="00A35D3F" w:rsidRPr="003D14DD" w:rsidRDefault="00A35D3F" w:rsidP="00C909C4">
      <w:pPr>
        <w:ind w:firstLine="709"/>
        <w:jc w:val="both"/>
        <w:rPr>
          <w:sz w:val="20"/>
          <w:szCs w:val="20"/>
        </w:rPr>
      </w:pPr>
      <w:r w:rsidRPr="003D14DD">
        <w:rPr>
          <w:sz w:val="20"/>
          <w:szCs w:val="20"/>
        </w:rPr>
        <w:t>http://www.iprbookshop.ru</w:t>
      </w:r>
    </w:p>
    <w:p w:rsidR="00A35D3F" w:rsidRPr="003D14DD" w:rsidRDefault="00A35D3F" w:rsidP="00C909C4">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6B74B8" w:rsidRPr="006B74B8" w:rsidRDefault="006B74B8" w:rsidP="00C909C4">
      <w:pPr>
        <w:ind w:firstLine="709"/>
        <w:rPr>
          <w:sz w:val="20"/>
          <w:szCs w:val="20"/>
        </w:rPr>
      </w:pPr>
      <w:r w:rsidRPr="006B74B8">
        <w:rPr>
          <w:sz w:val="20"/>
          <w:szCs w:val="20"/>
        </w:rPr>
        <w:t xml:space="preserve">Справочно-правовая система «Гарант»; </w:t>
      </w:r>
    </w:p>
    <w:p w:rsidR="00335312" w:rsidRDefault="006B74B8" w:rsidP="00C909C4">
      <w:pPr>
        <w:ind w:firstLine="709"/>
      </w:pPr>
      <w:r w:rsidRPr="006B74B8">
        <w:rPr>
          <w:sz w:val="20"/>
          <w:szCs w:val="20"/>
        </w:rPr>
        <w:t>Справочно-правовая система «Консультант Плюс».</w:t>
      </w:r>
    </w:p>
    <w:sectPr w:rsidR="00335312" w:rsidSect="002E43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E64D7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616476"/>
    <w:multiLevelType w:val="multilevel"/>
    <w:tmpl w:val="0261647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E54031"/>
    <w:multiLevelType w:val="multilevel"/>
    <w:tmpl w:val="02E54031"/>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EDD5E76"/>
    <w:multiLevelType w:val="multilevel"/>
    <w:tmpl w:val="0EDD5E76"/>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46F2AE8"/>
    <w:multiLevelType w:val="multilevel"/>
    <w:tmpl w:val="146F2AE8"/>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5A008B"/>
    <w:multiLevelType w:val="multilevel"/>
    <w:tmpl w:val="2A5A008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DA26D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0"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2A15BB1"/>
    <w:multiLevelType w:val="multilevel"/>
    <w:tmpl w:val="42A15BB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5"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69E5FA5"/>
    <w:multiLevelType w:val="hybridMultilevel"/>
    <w:tmpl w:val="EF6CB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A7E0760"/>
    <w:multiLevelType w:val="multilevel"/>
    <w:tmpl w:val="4A7E07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C1722C"/>
    <w:multiLevelType w:val="multilevel"/>
    <w:tmpl w:val="4BC172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401D44"/>
    <w:multiLevelType w:val="multilevel"/>
    <w:tmpl w:val="4F401D44"/>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51840970"/>
    <w:multiLevelType w:val="multilevel"/>
    <w:tmpl w:val="518409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A6171B"/>
    <w:multiLevelType w:val="multilevel"/>
    <w:tmpl w:val="72A6171B"/>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72F748AA"/>
    <w:multiLevelType w:val="hybridMultilevel"/>
    <w:tmpl w:val="EF6CB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2B2900"/>
    <w:multiLevelType w:val="multilevel"/>
    <w:tmpl w:val="7A2B29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7"/>
  </w:num>
  <w:num w:numId="3">
    <w:abstractNumId w:val="1"/>
    <w:lvlOverride w:ilvl="0">
      <w:startOverride w:val="1"/>
    </w:lvlOverride>
  </w:num>
  <w:num w:numId="4">
    <w:abstractNumId w:val="38"/>
  </w:num>
  <w:num w:numId="5">
    <w:abstractNumId w:val="3"/>
  </w:num>
  <w:num w:numId="6">
    <w:abstractNumId w:val="22"/>
  </w:num>
  <w:num w:numId="7">
    <w:abstractNumId w:val="7"/>
  </w:num>
  <w:num w:numId="8">
    <w:abstractNumId w:val="25"/>
  </w:num>
  <w:num w:numId="9">
    <w:abstractNumId w:val="16"/>
  </w:num>
  <w:num w:numId="10">
    <w:abstractNumId w:val="2"/>
  </w:num>
  <w:num w:numId="11">
    <w:abstractNumId w:val="12"/>
  </w:num>
  <w:num w:numId="12">
    <w:abstractNumId w:val="29"/>
  </w:num>
  <w:num w:numId="13">
    <w:abstractNumId w:val="13"/>
  </w:num>
  <w:num w:numId="14">
    <w:abstractNumId w:val="19"/>
  </w:num>
  <w:num w:numId="15">
    <w:abstractNumId w:val="9"/>
  </w:num>
  <w:num w:numId="16">
    <w:abstractNumId w:val="10"/>
  </w:num>
  <w:num w:numId="17">
    <w:abstractNumId w:val="23"/>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5"/>
  </w:num>
  <w:num w:numId="21">
    <w:abstractNumId w:val="20"/>
  </w:num>
  <w:num w:numId="22">
    <w:abstractNumId w:val="30"/>
  </w:num>
  <w:num w:numId="23">
    <w:abstractNumId w:val="6"/>
  </w:num>
  <w:num w:numId="24">
    <w:abstractNumId w:val="32"/>
  </w:num>
  <w:num w:numId="25">
    <w:abstractNumId w:val="5"/>
  </w:num>
  <w:num w:numId="26">
    <w:abstractNumId w:val="11"/>
  </w:num>
  <w:num w:numId="27">
    <w:abstractNumId w:val="31"/>
  </w:num>
  <w:num w:numId="28">
    <w:abstractNumId w:val="8"/>
  </w:num>
  <w:num w:numId="29">
    <w:abstractNumId w:val="36"/>
  </w:num>
  <w:num w:numId="30">
    <w:abstractNumId w:val="24"/>
  </w:num>
  <w:num w:numId="31">
    <w:abstractNumId w:val="39"/>
  </w:num>
  <w:num w:numId="32">
    <w:abstractNumId w:val="33"/>
  </w:num>
  <w:num w:numId="33">
    <w:abstractNumId w:val="17"/>
  </w:num>
  <w:num w:numId="34">
    <w:abstractNumId w:val="34"/>
  </w:num>
  <w:num w:numId="35">
    <w:abstractNumId w:val="18"/>
  </w:num>
  <w:num w:numId="36">
    <w:abstractNumId w:val="15"/>
  </w:num>
  <w:num w:numId="37">
    <w:abstractNumId w:val="26"/>
  </w:num>
  <w:num w:numId="38">
    <w:abstractNumId w:val="21"/>
  </w:num>
  <w:num w:numId="39">
    <w:abstractNumId w:val="28"/>
  </w:num>
  <w:num w:numId="40">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54E83"/>
    <w:rsid w:val="00014BBB"/>
    <w:rsid w:val="00054D11"/>
    <w:rsid w:val="001253B5"/>
    <w:rsid w:val="00275D08"/>
    <w:rsid w:val="002E4314"/>
    <w:rsid w:val="002F5A84"/>
    <w:rsid w:val="00433501"/>
    <w:rsid w:val="005106C4"/>
    <w:rsid w:val="00544CA4"/>
    <w:rsid w:val="006005D7"/>
    <w:rsid w:val="00617E82"/>
    <w:rsid w:val="006B74B8"/>
    <w:rsid w:val="00760460"/>
    <w:rsid w:val="007F7C79"/>
    <w:rsid w:val="008B2A7C"/>
    <w:rsid w:val="008B55CD"/>
    <w:rsid w:val="00936F23"/>
    <w:rsid w:val="00A35D3F"/>
    <w:rsid w:val="00B8768F"/>
    <w:rsid w:val="00C36E10"/>
    <w:rsid w:val="00C6308E"/>
    <w:rsid w:val="00C8395D"/>
    <w:rsid w:val="00C909C4"/>
    <w:rsid w:val="00CD6B76"/>
    <w:rsid w:val="00D5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09D1E"/>
  <w15:docId w15:val="{DA581868-5A35-4600-894D-62BAAE2B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35D3F"/>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35D3F"/>
    <w:pPr>
      <w:ind w:firstLine="454"/>
      <w:outlineLvl w:val="0"/>
    </w:pPr>
    <w:rPr>
      <w:b/>
      <w:caps/>
    </w:rPr>
  </w:style>
  <w:style w:type="paragraph" w:styleId="21">
    <w:name w:val="heading 2"/>
    <w:basedOn w:val="a3"/>
    <w:next w:val="a3"/>
    <w:link w:val="23"/>
    <w:qFormat/>
    <w:rsid w:val="00A35D3F"/>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35D3F"/>
    <w:pPr>
      <w:spacing w:before="100" w:beforeAutospacing="1" w:after="100" w:afterAutospacing="1"/>
      <w:outlineLvl w:val="2"/>
    </w:pPr>
    <w:rPr>
      <w:b/>
      <w:bCs/>
      <w:sz w:val="27"/>
      <w:szCs w:val="27"/>
    </w:rPr>
  </w:style>
  <w:style w:type="paragraph" w:styleId="41">
    <w:name w:val="heading 4"/>
    <w:basedOn w:val="a3"/>
    <w:next w:val="a3"/>
    <w:link w:val="42"/>
    <w:qFormat/>
    <w:rsid w:val="00A35D3F"/>
    <w:pPr>
      <w:keepNext/>
      <w:spacing w:before="240" w:after="60"/>
      <w:outlineLvl w:val="3"/>
    </w:pPr>
    <w:rPr>
      <w:b/>
      <w:bCs/>
      <w:sz w:val="28"/>
      <w:szCs w:val="28"/>
    </w:rPr>
  </w:style>
  <w:style w:type="paragraph" w:styleId="50">
    <w:name w:val="heading 5"/>
    <w:basedOn w:val="a3"/>
    <w:next w:val="a3"/>
    <w:link w:val="51"/>
    <w:qFormat/>
    <w:rsid w:val="00A35D3F"/>
    <w:pPr>
      <w:spacing w:before="240" w:after="60"/>
      <w:outlineLvl w:val="4"/>
    </w:pPr>
    <w:rPr>
      <w:b/>
      <w:bCs/>
      <w:i/>
      <w:iCs/>
      <w:sz w:val="26"/>
      <w:szCs w:val="26"/>
    </w:rPr>
  </w:style>
  <w:style w:type="paragraph" w:styleId="6">
    <w:name w:val="heading 6"/>
    <w:basedOn w:val="a3"/>
    <w:next w:val="a3"/>
    <w:link w:val="60"/>
    <w:qFormat/>
    <w:rsid w:val="00A35D3F"/>
    <w:pPr>
      <w:spacing w:before="240" w:after="60"/>
      <w:outlineLvl w:val="5"/>
    </w:pPr>
    <w:rPr>
      <w:rFonts w:ascii="Calibri" w:hAnsi="Calibri"/>
      <w:b/>
      <w:bCs/>
      <w:sz w:val="22"/>
      <w:szCs w:val="22"/>
    </w:rPr>
  </w:style>
  <w:style w:type="paragraph" w:styleId="7">
    <w:name w:val="heading 7"/>
    <w:basedOn w:val="a3"/>
    <w:next w:val="a3"/>
    <w:link w:val="70"/>
    <w:qFormat/>
    <w:rsid w:val="00A35D3F"/>
    <w:pPr>
      <w:spacing w:before="240" w:after="60"/>
      <w:outlineLvl w:val="6"/>
    </w:pPr>
    <w:rPr>
      <w:rFonts w:ascii="Calibri" w:hAnsi="Calibri"/>
    </w:rPr>
  </w:style>
  <w:style w:type="paragraph" w:styleId="80">
    <w:name w:val="heading 8"/>
    <w:basedOn w:val="a3"/>
    <w:next w:val="a3"/>
    <w:link w:val="81"/>
    <w:qFormat/>
    <w:rsid w:val="00A35D3F"/>
    <w:pPr>
      <w:spacing w:before="240" w:after="60"/>
      <w:outlineLvl w:val="7"/>
    </w:pPr>
    <w:rPr>
      <w:rFonts w:ascii="Calibri" w:hAnsi="Calibri"/>
      <w:i/>
      <w:iCs/>
      <w:lang w:eastAsia="en-US"/>
    </w:rPr>
  </w:style>
  <w:style w:type="paragraph" w:styleId="9">
    <w:name w:val="heading 9"/>
    <w:basedOn w:val="a3"/>
    <w:next w:val="a3"/>
    <w:link w:val="90"/>
    <w:qFormat/>
    <w:rsid w:val="00A35D3F"/>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35D3F"/>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35D3F"/>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35D3F"/>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35D3F"/>
    <w:rPr>
      <w:rFonts w:ascii="Times New Roman" w:eastAsia="Times New Roman" w:hAnsi="Times New Roman" w:cs="Times New Roman"/>
      <w:b/>
      <w:bCs/>
      <w:sz w:val="28"/>
      <w:szCs w:val="28"/>
    </w:rPr>
  </w:style>
  <w:style w:type="character" w:customStyle="1" w:styleId="51">
    <w:name w:val="Заголовок 5 Знак"/>
    <w:basedOn w:val="a4"/>
    <w:link w:val="50"/>
    <w:rsid w:val="00A35D3F"/>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35D3F"/>
    <w:rPr>
      <w:rFonts w:ascii="Calibri" w:eastAsia="Times New Roman" w:hAnsi="Calibri" w:cs="Times New Roman"/>
      <w:b/>
      <w:bCs/>
    </w:rPr>
  </w:style>
  <w:style w:type="character" w:customStyle="1" w:styleId="70">
    <w:name w:val="Заголовок 7 Знак"/>
    <w:basedOn w:val="a4"/>
    <w:link w:val="7"/>
    <w:rsid w:val="00A35D3F"/>
    <w:rPr>
      <w:rFonts w:ascii="Calibri" w:eastAsia="Times New Roman" w:hAnsi="Calibri" w:cs="Times New Roman"/>
      <w:sz w:val="24"/>
      <w:szCs w:val="24"/>
    </w:rPr>
  </w:style>
  <w:style w:type="character" w:customStyle="1" w:styleId="81">
    <w:name w:val="Заголовок 8 Знак"/>
    <w:basedOn w:val="a4"/>
    <w:link w:val="80"/>
    <w:rsid w:val="00A35D3F"/>
    <w:rPr>
      <w:rFonts w:ascii="Calibri" w:eastAsia="Times New Roman" w:hAnsi="Calibri" w:cs="Times New Roman"/>
      <w:i/>
      <w:iCs/>
      <w:sz w:val="24"/>
      <w:szCs w:val="24"/>
    </w:rPr>
  </w:style>
  <w:style w:type="character" w:customStyle="1" w:styleId="90">
    <w:name w:val="Заголовок 9 Знак"/>
    <w:basedOn w:val="a4"/>
    <w:link w:val="9"/>
    <w:rsid w:val="00A35D3F"/>
    <w:rPr>
      <w:rFonts w:ascii="Cambria" w:eastAsia="Times New Roman" w:hAnsi="Cambria" w:cs="Times New Roman"/>
    </w:rPr>
  </w:style>
  <w:style w:type="character" w:customStyle="1" w:styleId="14">
    <w:name w:val="Заголовок 1 Знак4"/>
    <w:link w:val="11"/>
    <w:locked/>
    <w:rsid w:val="00A35D3F"/>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35D3F"/>
    <w:rPr>
      <w:rFonts w:ascii="Arial" w:eastAsia="Times New Roman" w:hAnsi="Arial" w:cs="Arial"/>
      <w:b/>
      <w:bCs/>
      <w:i/>
      <w:iCs/>
      <w:sz w:val="28"/>
      <w:szCs w:val="28"/>
    </w:rPr>
  </w:style>
  <w:style w:type="character" w:customStyle="1" w:styleId="320">
    <w:name w:val="Заголовок 3 Знак2"/>
    <w:link w:val="32"/>
    <w:locked/>
    <w:rsid w:val="00A35D3F"/>
    <w:rPr>
      <w:rFonts w:ascii="Times New Roman" w:eastAsia="Times New Roman" w:hAnsi="Times New Roman" w:cs="Times New Roman"/>
      <w:b/>
      <w:bCs/>
      <w:sz w:val="27"/>
      <w:szCs w:val="27"/>
      <w:lang w:eastAsia="ru-RU"/>
    </w:rPr>
  </w:style>
  <w:style w:type="character" w:styleId="HTML">
    <w:name w:val="HTML Sample"/>
    <w:rsid w:val="00A35D3F"/>
    <w:rPr>
      <w:rFonts w:ascii="Courier New" w:eastAsia="Times New Roman" w:hAnsi="Courier New" w:cs="Courier New"/>
    </w:rPr>
  </w:style>
  <w:style w:type="character" w:styleId="a7">
    <w:name w:val="FollowedHyperlink"/>
    <w:rsid w:val="00A35D3F"/>
    <w:rPr>
      <w:color w:val="800080"/>
      <w:u w:val="single"/>
    </w:rPr>
  </w:style>
  <w:style w:type="character" w:styleId="a8">
    <w:name w:val="footnote reference"/>
    <w:unhideWhenUsed/>
    <w:rsid w:val="00A35D3F"/>
    <w:rPr>
      <w:vertAlign w:val="superscript"/>
    </w:rPr>
  </w:style>
  <w:style w:type="character" w:styleId="a9">
    <w:name w:val="annotation reference"/>
    <w:rsid w:val="00A35D3F"/>
    <w:rPr>
      <w:sz w:val="16"/>
      <w:szCs w:val="16"/>
    </w:rPr>
  </w:style>
  <w:style w:type="character" w:styleId="aa">
    <w:name w:val="endnote reference"/>
    <w:unhideWhenUsed/>
    <w:rsid w:val="00A35D3F"/>
    <w:rPr>
      <w:vertAlign w:val="superscript"/>
    </w:rPr>
  </w:style>
  <w:style w:type="character" w:styleId="HTML0">
    <w:name w:val="HTML Acronym"/>
    <w:rsid w:val="00A35D3F"/>
  </w:style>
  <w:style w:type="character" w:styleId="ab">
    <w:name w:val="Emphasis"/>
    <w:qFormat/>
    <w:rsid w:val="00A35D3F"/>
    <w:rPr>
      <w:i/>
      <w:iCs/>
    </w:rPr>
  </w:style>
  <w:style w:type="character" w:styleId="ac">
    <w:name w:val="Hyperlink"/>
    <w:uiPriority w:val="99"/>
    <w:rsid w:val="00A35D3F"/>
    <w:rPr>
      <w:color w:val="000000"/>
      <w:u w:val="single"/>
    </w:rPr>
  </w:style>
  <w:style w:type="character" w:styleId="HTML1">
    <w:name w:val="HTML Code"/>
    <w:rsid w:val="00A35D3F"/>
    <w:rPr>
      <w:rFonts w:ascii="Courier New" w:eastAsia="Times New Roman" w:hAnsi="Courier New" w:cs="Courier New"/>
      <w:sz w:val="20"/>
      <w:szCs w:val="20"/>
    </w:rPr>
  </w:style>
  <w:style w:type="character" w:styleId="ad">
    <w:name w:val="page number"/>
    <w:rsid w:val="00A35D3F"/>
  </w:style>
  <w:style w:type="character" w:styleId="ae">
    <w:name w:val="line number"/>
    <w:unhideWhenUsed/>
    <w:rsid w:val="00A35D3F"/>
  </w:style>
  <w:style w:type="character" w:styleId="HTML2">
    <w:name w:val="HTML Definition"/>
    <w:rsid w:val="00A35D3F"/>
    <w:rPr>
      <w:i/>
      <w:iCs/>
    </w:rPr>
  </w:style>
  <w:style w:type="character" w:styleId="HTML3">
    <w:name w:val="HTML Variable"/>
    <w:rsid w:val="00A35D3F"/>
    <w:rPr>
      <w:i/>
      <w:iCs/>
    </w:rPr>
  </w:style>
  <w:style w:type="character" w:styleId="HTML4">
    <w:name w:val="HTML Typewriter"/>
    <w:rsid w:val="00A35D3F"/>
    <w:rPr>
      <w:rFonts w:ascii="Courier New" w:eastAsia="Times New Roman" w:hAnsi="Courier New" w:cs="Courier New"/>
      <w:sz w:val="20"/>
      <w:szCs w:val="20"/>
    </w:rPr>
  </w:style>
  <w:style w:type="character" w:styleId="af">
    <w:name w:val="Strong"/>
    <w:uiPriority w:val="22"/>
    <w:qFormat/>
    <w:rsid w:val="00A35D3F"/>
    <w:rPr>
      <w:b/>
      <w:bCs/>
    </w:rPr>
  </w:style>
  <w:style w:type="character" w:styleId="HTML5">
    <w:name w:val="HTML Cite"/>
    <w:unhideWhenUsed/>
    <w:rsid w:val="00A35D3F"/>
    <w:rPr>
      <w:i/>
      <w:iCs/>
    </w:rPr>
  </w:style>
  <w:style w:type="paragraph" w:styleId="af0">
    <w:name w:val="Balloon Text"/>
    <w:basedOn w:val="a3"/>
    <w:link w:val="af1"/>
    <w:rsid w:val="00A35D3F"/>
    <w:rPr>
      <w:rFonts w:ascii="Tahoma" w:hAnsi="Tahoma"/>
      <w:sz w:val="16"/>
      <w:szCs w:val="16"/>
    </w:rPr>
  </w:style>
  <w:style w:type="character" w:customStyle="1" w:styleId="af1">
    <w:name w:val="Текст выноски Знак"/>
    <w:basedOn w:val="a4"/>
    <w:link w:val="af0"/>
    <w:rsid w:val="00A35D3F"/>
    <w:rPr>
      <w:rFonts w:ascii="Tahoma" w:eastAsia="Times New Roman" w:hAnsi="Tahoma" w:cs="Times New Roman"/>
      <w:sz w:val="16"/>
      <w:szCs w:val="16"/>
    </w:rPr>
  </w:style>
  <w:style w:type="paragraph" w:styleId="24">
    <w:name w:val="Body Text 2"/>
    <w:basedOn w:val="a3"/>
    <w:link w:val="25"/>
    <w:rsid w:val="00A35D3F"/>
    <w:pPr>
      <w:jc w:val="both"/>
    </w:pPr>
    <w:rPr>
      <w:color w:val="000000"/>
      <w:sz w:val="28"/>
    </w:rPr>
  </w:style>
  <w:style w:type="character" w:customStyle="1" w:styleId="25">
    <w:name w:val="Основной текст 2 Знак"/>
    <w:basedOn w:val="a4"/>
    <w:link w:val="24"/>
    <w:rsid w:val="00A35D3F"/>
    <w:rPr>
      <w:rFonts w:ascii="Times New Roman" w:eastAsia="Times New Roman" w:hAnsi="Times New Roman" w:cs="Times New Roman"/>
      <w:color w:val="000000"/>
      <w:sz w:val="28"/>
      <w:szCs w:val="24"/>
      <w:lang w:eastAsia="ru-RU"/>
    </w:rPr>
  </w:style>
  <w:style w:type="paragraph" w:styleId="5">
    <w:name w:val="List Number 5"/>
    <w:basedOn w:val="a3"/>
    <w:rsid w:val="00A35D3F"/>
    <w:pPr>
      <w:numPr>
        <w:numId w:val="1"/>
      </w:numPr>
      <w:tabs>
        <w:tab w:val="left" w:pos="1492"/>
      </w:tabs>
    </w:pPr>
  </w:style>
  <w:style w:type="paragraph" w:styleId="af2">
    <w:name w:val="Normal Indent"/>
    <w:basedOn w:val="a3"/>
    <w:rsid w:val="00A35D3F"/>
    <w:pPr>
      <w:ind w:firstLine="720"/>
      <w:jc w:val="both"/>
    </w:pPr>
    <w:rPr>
      <w:sz w:val="28"/>
      <w:szCs w:val="20"/>
    </w:rPr>
  </w:style>
  <w:style w:type="paragraph" w:styleId="af3">
    <w:name w:val="Plain Text"/>
    <w:basedOn w:val="a3"/>
    <w:link w:val="af4"/>
    <w:rsid w:val="00A35D3F"/>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35D3F"/>
    <w:rPr>
      <w:rFonts w:ascii="Courier New" w:eastAsia="Times New Roman" w:hAnsi="Courier New" w:cs="Courier New"/>
      <w:sz w:val="20"/>
      <w:szCs w:val="20"/>
      <w:lang w:eastAsia="ru-RU"/>
    </w:rPr>
  </w:style>
  <w:style w:type="paragraph" w:styleId="34">
    <w:name w:val="Body Text Indent 3"/>
    <w:basedOn w:val="a3"/>
    <w:link w:val="330"/>
    <w:rsid w:val="00A35D3F"/>
    <w:pPr>
      <w:spacing w:after="120"/>
      <w:ind w:left="283"/>
    </w:pPr>
    <w:rPr>
      <w:sz w:val="16"/>
      <w:szCs w:val="16"/>
    </w:rPr>
  </w:style>
  <w:style w:type="character" w:customStyle="1" w:styleId="35">
    <w:name w:val="Основной текст с отступом 3 Знак"/>
    <w:basedOn w:val="a4"/>
    <w:rsid w:val="00A35D3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35D3F"/>
    <w:rPr>
      <w:rFonts w:ascii="Times New Roman" w:eastAsia="Times New Roman" w:hAnsi="Times New Roman" w:cs="Times New Roman"/>
      <w:sz w:val="16"/>
      <w:szCs w:val="16"/>
      <w:lang w:eastAsia="ru-RU"/>
    </w:rPr>
  </w:style>
  <w:style w:type="paragraph" w:styleId="af5">
    <w:name w:val="endnote text"/>
    <w:basedOn w:val="a3"/>
    <w:link w:val="af6"/>
    <w:unhideWhenUsed/>
    <w:rsid w:val="00A35D3F"/>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35D3F"/>
    <w:rPr>
      <w:rFonts w:ascii="Times New Roman" w:eastAsia="Times New Roman" w:hAnsi="Times New Roman" w:cs="Times New Roman"/>
      <w:color w:val="000000"/>
      <w:sz w:val="28"/>
      <w:szCs w:val="24"/>
    </w:rPr>
  </w:style>
  <w:style w:type="paragraph" w:styleId="af7">
    <w:name w:val="caption"/>
    <w:basedOn w:val="a3"/>
    <w:next w:val="a3"/>
    <w:qFormat/>
    <w:rsid w:val="00A35D3F"/>
    <w:rPr>
      <w:b/>
      <w:bCs/>
      <w:sz w:val="20"/>
      <w:szCs w:val="20"/>
    </w:rPr>
  </w:style>
  <w:style w:type="paragraph" w:styleId="af8">
    <w:name w:val="annotation text"/>
    <w:basedOn w:val="a3"/>
    <w:link w:val="af9"/>
    <w:rsid w:val="00A35D3F"/>
    <w:rPr>
      <w:sz w:val="20"/>
      <w:szCs w:val="20"/>
    </w:rPr>
  </w:style>
  <w:style w:type="character" w:customStyle="1" w:styleId="af9">
    <w:name w:val="Текст примечания Знак"/>
    <w:basedOn w:val="a4"/>
    <w:link w:val="af8"/>
    <w:rsid w:val="00A35D3F"/>
    <w:rPr>
      <w:rFonts w:ascii="Times New Roman" w:eastAsia="Times New Roman" w:hAnsi="Times New Roman" w:cs="Times New Roman"/>
      <w:sz w:val="20"/>
      <w:szCs w:val="20"/>
      <w:lang w:eastAsia="ru-RU"/>
    </w:rPr>
  </w:style>
  <w:style w:type="paragraph" w:styleId="13">
    <w:name w:val="index 1"/>
    <w:basedOn w:val="a3"/>
    <w:next w:val="a3"/>
    <w:rsid w:val="00A35D3F"/>
    <w:pPr>
      <w:suppressAutoHyphens/>
      <w:ind w:left="240" w:hanging="240"/>
    </w:pPr>
    <w:rPr>
      <w:lang w:eastAsia="ar-SA"/>
    </w:rPr>
  </w:style>
  <w:style w:type="paragraph" w:styleId="afa">
    <w:name w:val="annotation subject"/>
    <w:basedOn w:val="af8"/>
    <w:next w:val="af8"/>
    <w:link w:val="afb"/>
    <w:rsid w:val="00A35D3F"/>
    <w:rPr>
      <w:b/>
      <w:bCs/>
    </w:rPr>
  </w:style>
  <w:style w:type="character" w:customStyle="1" w:styleId="afb">
    <w:name w:val="Тема примечания Знак"/>
    <w:basedOn w:val="af9"/>
    <w:link w:val="afa"/>
    <w:rsid w:val="00A35D3F"/>
    <w:rPr>
      <w:rFonts w:ascii="Times New Roman" w:eastAsia="Times New Roman" w:hAnsi="Times New Roman" w:cs="Times New Roman"/>
      <w:b/>
      <w:bCs/>
      <w:sz w:val="20"/>
      <w:szCs w:val="20"/>
      <w:lang w:eastAsia="ru-RU"/>
    </w:rPr>
  </w:style>
  <w:style w:type="paragraph" w:styleId="afc">
    <w:name w:val="Document Map"/>
    <w:basedOn w:val="a3"/>
    <w:link w:val="afd"/>
    <w:rsid w:val="00A35D3F"/>
    <w:pPr>
      <w:shd w:val="clear" w:color="auto" w:fill="000080"/>
    </w:pPr>
    <w:rPr>
      <w:rFonts w:ascii="Tahoma" w:hAnsi="Tahoma"/>
      <w:sz w:val="20"/>
      <w:szCs w:val="20"/>
    </w:rPr>
  </w:style>
  <w:style w:type="character" w:customStyle="1" w:styleId="afd">
    <w:name w:val="Схема документа Знак"/>
    <w:basedOn w:val="a4"/>
    <w:link w:val="afc"/>
    <w:rsid w:val="00A35D3F"/>
    <w:rPr>
      <w:rFonts w:ascii="Tahoma" w:eastAsia="Times New Roman" w:hAnsi="Tahoma" w:cs="Times New Roman"/>
      <w:sz w:val="20"/>
      <w:szCs w:val="20"/>
      <w:shd w:val="clear" w:color="auto" w:fill="000080"/>
    </w:rPr>
  </w:style>
  <w:style w:type="paragraph" w:styleId="afe">
    <w:name w:val="footnote text"/>
    <w:basedOn w:val="a3"/>
    <w:link w:val="aff"/>
    <w:rsid w:val="00A35D3F"/>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35D3F"/>
    <w:rPr>
      <w:rFonts w:ascii="Courier New" w:eastAsia="Courier New" w:hAnsi="Courier New" w:cs="Courier New"/>
      <w:color w:val="000000"/>
      <w:sz w:val="28"/>
      <w:szCs w:val="24"/>
      <w:lang w:eastAsia="ru-RU"/>
    </w:rPr>
  </w:style>
  <w:style w:type="paragraph" w:styleId="8">
    <w:name w:val="toc 8"/>
    <w:basedOn w:val="a3"/>
    <w:next w:val="a3"/>
    <w:rsid w:val="00A35D3F"/>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35D3F"/>
    <w:pPr>
      <w:numPr>
        <w:numId w:val="3"/>
      </w:numPr>
      <w:tabs>
        <w:tab w:val="left" w:pos="926"/>
      </w:tabs>
    </w:pPr>
  </w:style>
  <w:style w:type="paragraph" w:styleId="HTML6">
    <w:name w:val="HTML Address"/>
    <w:basedOn w:val="a3"/>
    <w:link w:val="HTML7"/>
    <w:unhideWhenUsed/>
    <w:rsid w:val="00A35D3F"/>
    <w:rPr>
      <w:sz w:val="16"/>
      <w:szCs w:val="16"/>
    </w:rPr>
  </w:style>
  <w:style w:type="character" w:customStyle="1" w:styleId="HTML7">
    <w:name w:val="Адрес HTML Знак"/>
    <w:basedOn w:val="a4"/>
    <w:link w:val="HTML6"/>
    <w:rsid w:val="00A35D3F"/>
    <w:rPr>
      <w:rFonts w:ascii="Times New Roman" w:eastAsia="Times New Roman" w:hAnsi="Times New Roman" w:cs="Times New Roman"/>
      <w:sz w:val="16"/>
      <w:szCs w:val="16"/>
      <w:lang w:val="ru-RU" w:eastAsia="ru-RU"/>
    </w:rPr>
  </w:style>
  <w:style w:type="paragraph" w:styleId="aff0">
    <w:name w:val="header"/>
    <w:basedOn w:val="a3"/>
    <w:link w:val="aff1"/>
    <w:rsid w:val="00A35D3F"/>
    <w:pPr>
      <w:tabs>
        <w:tab w:val="center" w:pos="4677"/>
        <w:tab w:val="right" w:pos="9355"/>
      </w:tabs>
    </w:pPr>
    <w:rPr>
      <w:b/>
      <w:caps/>
    </w:rPr>
  </w:style>
  <w:style w:type="character" w:customStyle="1" w:styleId="aff1">
    <w:name w:val="Верхний колонтитул Знак"/>
    <w:basedOn w:val="a4"/>
    <w:link w:val="aff0"/>
    <w:rsid w:val="00A35D3F"/>
    <w:rPr>
      <w:rFonts w:ascii="Times New Roman" w:eastAsia="Times New Roman" w:hAnsi="Times New Roman" w:cs="Times New Roman"/>
      <w:b/>
      <w:caps/>
      <w:sz w:val="24"/>
      <w:szCs w:val="24"/>
      <w:lang w:eastAsia="ru-RU"/>
    </w:rPr>
  </w:style>
  <w:style w:type="paragraph" w:styleId="91">
    <w:name w:val="toc 9"/>
    <w:basedOn w:val="a3"/>
    <w:next w:val="a3"/>
    <w:rsid w:val="00A35D3F"/>
    <w:pPr>
      <w:spacing w:after="100" w:line="276" w:lineRule="auto"/>
      <w:ind w:left="1760"/>
    </w:pPr>
    <w:rPr>
      <w:rFonts w:ascii="Calibri" w:hAnsi="Calibri"/>
      <w:sz w:val="22"/>
      <w:szCs w:val="22"/>
    </w:rPr>
  </w:style>
  <w:style w:type="paragraph" w:styleId="71">
    <w:name w:val="toc 7"/>
    <w:basedOn w:val="a3"/>
    <w:next w:val="a3"/>
    <w:rsid w:val="00A35D3F"/>
    <w:pPr>
      <w:spacing w:after="100" w:line="276" w:lineRule="auto"/>
      <w:ind w:left="1320"/>
    </w:pPr>
    <w:rPr>
      <w:rFonts w:ascii="Calibri" w:hAnsi="Calibri"/>
      <w:sz w:val="22"/>
      <w:szCs w:val="22"/>
    </w:rPr>
  </w:style>
  <w:style w:type="paragraph" w:styleId="aff2">
    <w:name w:val="Body Text"/>
    <w:basedOn w:val="a3"/>
    <w:link w:val="43"/>
    <w:rsid w:val="00A35D3F"/>
    <w:pPr>
      <w:spacing w:after="120"/>
    </w:pPr>
  </w:style>
  <w:style w:type="character" w:customStyle="1" w:styleId="aff3">
    <w:name w:val="Основной текст Знак"/>
    <w:basedOn w:val="a4"/>
    <w:rsid w:val="00A35D3F"/>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35D3F"/>
    <w:rPr>
      <w:rFonts w:ascii="Times New Roman" w:eastAsia="Times New Roman" w:hAnsi="Times New Roman" w:cs="Times New Roman"/>
      <w:sz w:val="24"/>
      <w:szCs w:val="24"/>
      <w:lang w:eastAsia="ru-RU"/>
    </w:rPr>
  </w:style>
  <w:style w:type="paragraph" w:styleId="aff4">
    <w:name w:val="index heading"/>
    <w:basedOn w:val="a3"/>
    <w:rsid w:val="00A35D3F"/>
    <w:pPr>
      <w:suppressLineNumbers/>
      <w:suppressAutoHyphens/>
    </w:pPr>
    <w:rPr>
      <w:rFonts w:cs="Tahoma"/>
      <w:lang w:eastAsia="ar-SA"/>
    </w:rPr>
  </w:style>
  <w:style w:type="paragraph" w:styleId="15">
    <w:name w:val="toc 1"/>
    <w:basedOn w:val="a3"/>
    <w:next w:val="a3"/>
    <w:link w:val="16"/>
    <w:rsid w:val="00A35D3F"/>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35D3F"/>
    <w:rPr>
      <w:rFonts w:ascii="Times New Roman" w:eastAsia="Times New Roman" w:hAnsi="Times New Roman" w:cs="Times New Roman"/>
      <w:color w:val="000000"/>
      <w:sz w:val="24"/>
      <w:szCs w:val="24"/>
      <w:lang w:eastAsia="ru-RU"/>
    </w:rPr>
  </w:style>
  <w:style w:type="paragraph" w:styleId="aff5">
    <w:name w:val="macro"/>
    <w:link w:val="aff6"/>
    <w:rsid w:val="00A35D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35D3F"/>
    <w:rPr>
      <w:rFonts w:ascii="Courier New" w:eastAsia="Times New Roman" w:hAnsi="Courier New" w:cs="Times New Roman"/>
      <w:sz w:val="20"/>
      <w:szCs w:val="20"/>
      <w:lang w:val="en-US" w:eastAsia="ru-RU"/>
    </w:rPr>
  </w:style>
  <w:style w:type="paragraph" w:styleId="61">
    <w:name w:val="toc 6"/>
    <w:basedOn w:val="a3"/>
    <w:next w:val="a3"/>
    <w:rsid w:val="00A35D3F"/>
    <w:pPr>
      <w:spacing w:after="100" w:line="276" w:lineRule="auto"/>
      <w:ind w:left="1100"/>
    </w:pPr>
    <w:rPr>
      <w:rFonts w:ascii="Calibri" w:hAnsi="Calibri"/>
      <w:sz w:val="22"/>
      <w:szCs w:val="22"/>
    </w:rPr>
  </w:style>
  <w:style w:type="paragraph" w:styleId="36">
    <w:name w:val="toc 3"/>
    <w:basedOn w:val="a3"/>
    <w:next w:val="a3"/>
    <w:rsid w:val="00A35D3F"/>
    <w:pPr>
      <w:widowControl w:val="0"/>
      <w:tabs>
        <w:tab w:val="left" w:pos="360"/>
      </w:tabs>
      <w:autoSpaceDE w:val="0"/>
      <w:autoSpaceDN w:val="0"/>
      <w:adjustRightInd w:val="0"/>
      <w:ind w:left="400"/>
    </w:pPr>
    <w:rPr>
      <w:szCs w:val="20"/>
    </w:rPr>
  </w:style>
  <w:style w:type="paragraph" w:styleId="26">
    <w:name w:val="toc 2"/>
    <w:basedOn w:val="a3"/>
    <w:next w:val="a3"/>
    <w:rsid w:val="00A35D3F"/>
    <w:pPr>
      <w:widowControl w:val="0"/>
      <w:tabs>
        <w:tab w:val="left" w:pos="360"/>
      </w:tabs>
      <w:autoSpaceDE w:val="0"/>
      <w:autoSpaceDN w:val="0"/>
      <w:adjustRightInd w:val="0"/>
      <w:ind w:left="200"/>
    </w:pPr>
    <w:rPr>
      <w:szCs w:val="20"/>
    </w:rPr>
  </w:style>
  <w:style w:type="paragraph" w:styleId="40">
    <w:name w:val="toc 4"/>
    <w:basedOn w:val="a3"/>
    <w:next w:val="a3"/>
    <w:rsid w:val="00A35D3F"/>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35D3F"/>
    <w:pPr>
      <w:spacing w:after="100" w:line="276" w:lineRule="auto"/>
      <w:ind w:left="880"/>
    </w:pPr>
    <w:rPr>
      <w:rFonts w:ascii="Calibri" w:hAnsi="Calibri"/>
      <w:sz w:val="22"/>
      <w:szCs w:val="22"/>
    </w:rPr>
  </w:style>
  <w:style w:type="paragraph" w:styleId="53">
    <w:name w:val="List Bullet 5"/>
    <w:basedOn w:val="a3"/>
    <w:rsid w:val="00A35D3F"/>
    <w:pPr>
      <w:ind w:left="1132" w:hanging="283"/>
    </w:pPr>
    <w:rPr>
      <w:color w:val="00000A"/>
    </w:rPr>
  </w:style>
  <w:style w:type="paragraph" w:styleId="aff7">
    <w:name w:val="Body Text First Indent"/>
    <w:basedOn w:val="aff2"/>
    <w:link w:val="aff8"/>
    <w:rsid w:val="00A35D3F"/>
    <w:pPr>
      <w:ind w:firstLine="210"/>
    </w:pPr>
    <w:rPr>
      <w:b/>
      <w:bCs/>
      <w:sz w:val="27"/>
      <w:szCs w:val="27"/>
    </w:rPr>
  </w:style>
  <w:style w:type="character" w:customStyle="1" w:styleId="aff8">
    <w:name w:val="Красная строка Знак"/>
    <w:basedOn w:val="aff3"/>
    <w:link w:val="aff7"/>
    <w:rsid w:val="00A35D3F"/>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35D3F"/>
    <w:pPr>
      <w:spacing w:after="120"/>
      <w:ind w:left="283"/>
    </w:pPr>
  </w:style>
  <w:style w:type="character" w:customStyle="1" w:styleId="affa">
    <w:name w:val="Основной текст с отступом Знак"/>
    <w:basedOn w:val="a4"/>
    <w:link w:val="aff9"/>
    <w:semiHidden/>
    <w:rsid w:val="00A35D3F"/>
    <w:rPr>
      <w:rFonts w:ascii="Times New Roman" w:eastAsia="Times New Roman" w:hAnsi="Times New Roman" w:cs="Times New Roman"/>
      <w:sz w:val="24"/>
      <w:szCs w:val="24"/>
      <w:lang w:eastAsia="ru-RU"/>
    </w:rPr>
  </w:style>
  <w:style w:type="paragraph" w:styleId="27">
    <w:name w:val="Body Text First Indent 2"/>
    <w:basedOn w:val="aff9"/>
    <w:link w:val="28"/>
    <w:rsid w:val="00A35D3F"/>
    <w:pPr>
      <w:ind w:firstLine="210"/>
    </w:pPr>
  </w:style>
  <w:style w:type="character" w:customStyle="1" w:styleId="28">
    <w:name w:val="Красная строка 2 Знак"/>
    <w:basedOn w:val="affa"/>
    <w:link w:val="27"/>
    <w:rsid w:val="00A35D3F"/>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35D3F"/>
    <w:rPr>
      <w:sz w:val="24"/>
      <w:szCs w:val="24"/>
      <w:lang w:val="ru-RU" w:eastAsia="ru-RU" w:bidi="ar-SA"/>
    </w:rPr>
  </w:style>
  <w:style w:type="paragraph" w:styleId="44">
    <w:name w:val="List Bullet 4"/>
    <w:basedOn w:val="a3"/>
    <w:rsid w:val="00A35D3F"/>
    <w:pPr>
      <w:ind w:left="849" w:hanging="283"/>
    </w:pPr>
    <w:rPr>
      <w:color w:val="00000A"/>
    </w:rPr>
  </w:style>
  <w:style w:type="paragraph" w:styleId="affb">
    <w:name w:val="List Bullet"/>
    <w:basedOn w:val="a3"/>
    <w:rsid w:val="00A35D3F"/>
    <w:pPr>
      <w:tabs>
        <w:tab w:val="left" w:pos="643"/>
      </w:tabs>
      <w:ind w:left="643" w:hanging="360"/>
      <w:contextualSpacing/>
    </w:pPr>
  </w:style>
  <w:style w:type="paragraph" w:styleId="2">
    <w:name w:val="List Bullet 2"/>
    <w:basedOn w:val="a3"/>
    <w:rsid w:val="00A35D3F"/>
    <w:pPr>
      <w:numPr>
        <w:numId w:val="5"/>
      </w:numPr>
      <w:tabs>
        <w:tab w:val="left" w:pos="643"/>
      </w:tabs>
    </w:pPr>
  </w:style>
  <w:style w:type="paragraph" w:styleId="37">
    <w:name w:val="List Bullet 3"/>
    <w:basedOn w:val="a3"/>
    <w:rsid w:val="00A35D3F"/>
    <w:pPr>
      <w:tabs>
        <w:tab w:val="left" w:pos="926"/>
      </w:tabs>
      <w:ind w:left="926" w:hanging="360"/>
    </w:pPr>
  </w:style>
  <w:style w:type="paragraph" w:customStyle="1" w:styleId="affc">
    <w:basedOn w:val="a3"/>
    <w:next w:val="affd"/>
    <w:qFormat/>
    <w:rsid w:val="00A35D3F"/>
    <w:pPr>
      <w:suppressAutoHyphens/>
      <w:jc w:val="center"/>
    </w:pPr>
    <w:rPr>
      <w:sz w:val="28"/>
      <w:lang w:val="en-US" w:eastAsia="ar-SA"/>
    </w:rPr>
  </w:style>
  <w:style w:type="character" w:customStyle="1" w:styleId="54">
    <w:name w:val="Заголовок Знак5"/>
    <w:link w:val="affe"/>
    <w:rsid w:val="00A35D3F"/>
    <w:rPr>
      <w:sz w:val="28"/>
      <w:szCs w:val="24"/>
      <w:lang w:val="en-US" w:eastAsia="ar-SA" w:bidi="ar-SA"/>
    </w:rPr>
  </w:style>
  <w:style w:type="paragraph" w:styleId="affd">
    <w:name w:val="Subtitle"/>
    <w:basedOn w:val="a3"/>
    <w:link w:val="afff"/>
    <w:qFormat/>
    <w:rsid w:val="00A35D3F"/>
    <w:pPr>
      <w:jc w:val="center"/>
    </w:pPr>
    <w:rPr>
      <w:b/>
    </w:rPr>
  </w:style>
  <w:style w:type="character" w:customStyle="1" w:styleId="afff">
    <w:name w:val="Подзаголовок Знак"/>
    <w:basedOn w:val="a4"/>
    <w:link w:val="affd"/>
    <w:rsid w:val="00A35D3F"/>
    <w:rPr>
      <w:rFonts w:ascii="Times New Roman" w:eastAsia="Times New Roman" w:hAnsi="Times New Roman" w:cs="Times New Roman"/>
      <w:b/>
      <w:sz w:val="24"/>
      <w:szCs w:val="24"/>
    </w:rPr>
  </w:style>
  <w:style w:type="paragraph" w:styleId="afff0">
    <w:name w:val="footer"/>
    <w:basedOn w:val="a3"/>
    <w:link w:val="afff1"/>
    <w:rsid w:val="00A35D3F"/>
    <w:pPr>
      <w:tabs>
        <w:tab w:val="center" w:pos="4677"/>
        <w:tab w:val="right" w:pos="9355"/>
      </w:tabs>
    </w:pPr>
  </w:style>
  <w:style w:type="character" w:customStyle="1" w:styleId="afff1">
    <w:name w:val="Нижний колонтитул Знак"/>
    <w:basedOn w:val="a4"/>
    <w:link w:val="afff0"/>
    <w:rsid w:val="00A35D3F"/>
    <w:rPr>
      <w:rFonts w:ascii="Times New Roman" w:eastAsia="Times New Roman" w:hAnsi="Times New Roman" w:cs="Times New Roman"/>
      <w:sz w:val="24"/>
      <w:szCs w:val="24"/>
      <w:lang w:eastAsia="ru-RU"/>
    </w:rPr>
  </w:style>
  <w:style w:type="paragraph" w:styleId="a2">
    <w:name w:val="List Number"/>
    <w:basedOn w:val="a3"/>
    <w:rsid w:val="00A35D3F"/>
    <w:pPr>
      <w:numPr>
        <w:numId w:val="6"/>
      </w:numPr>
      <w:tabs>
        <w:tab w:val="left" w:pos="1354"/>
      </w:tabs>
      <w:contextualSpacing/>
    </w:pPr>
    <w:rPr>
      <w:sz w:val="20"/>
      <w:szCs w:val="20"/>
      <w:lang w:eastAsia="en-US"/>
    </w:rPr>
  </w:style>
  <w:style w:type="paragraph" w:styleId="2a">
    <w:name w:val="List Number 2"/>
    <w:basedOn w:val="a3"/>
    <w:rsid w:val="00A35D3F"/>
    <w:pPr>
      <w:widowControl w:val="0"/>
      <w:tabs>
        <w:tab w:val="left" w:pos="641"/>
      </w:tabs>
      <w:ind w:left="641" w:hanging="358"/>
    </w:pPr>
    <w:rPr>
      <w:rFonts w:ascii="Courier New" w:hAnsi="Courier New"/>
      <w:szCs w:val="20"/>
    </w:rPr>
  </w:style>
  <w:style w:type="paragraph" w:styleId="afff2">
    <w:name w:val="List"/>
    <w:basedOn w:val="a3"/>
    <w:rsid w:val="00A35D3F"/>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35D3F"/>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35D3F"/>
    <w:rPr>
      <w:rFonts w:ascii="Times New Roman" w:eastAsia="Times New Roman" w:hAnsi="Times New Roman" w:cs="Times New Roman"/>
      <w:sz w:val="24"/>
      <w:szCs w:val="24"/>
      <w:lang w:eastAsia="ru-RU" w:bidi="hi-IN"/>
    </w:rPr>
  </w:style>
  <w:style w:type="paragraph" w:styleId="30">
    <w:name w:val="Body Text 3"/>
    <w:basedOn w:val="a3"/>
    <w:link w:val="321"/>
    <w:rsid w:val="00A35D3F"/>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35D3F"/>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35D3F"/>
    <w:rPr>
      <w:rFonts w:ascii="Times New Roman" w:eastAsia="Times New Roman" w:hAnsi="Times New Roman" w:cs="Times New Roman"/>
      <w:sz w:val="16"/>
      <w:szCs w:val="16"/>
    </w:rPr>
  </w:style>
  <w:style w:type="paragraph" w:styleId="2b">
    <w:name w:val="Body Text Indent 2"/>
    <w:basedOn w:val="a3"/>
    <w:link w:val="220"/>
    <w:rsid w:val="00A35D3F"/>
    <w:pPr>
      <w:spacing w:after="120" w:line="480" w:lineRule="auto"/>
      <w:ind w:left="283"/>
    </w:pPr>
  </w:style>
  <w:style w:type="character" w:customStyle="1" w:styleId="2c">
    <w:name w:val="Основной текст с отступом 2 Знак"/>
    <w:basedOn w:val="a4"/>
    <w:rsid w:val="00A35D3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35D3F"/>
    <w:rPr>
      <w:rFonts w:ascii="Times New Roman" w:eastAsia="Times New Roman" w:hAnsi="Times New Roman" w:cs="Times New Roman"/>
      <w:sz w:val="24"/>
      <w:szCs w:val="24"/>
      <w:lang w:eastAsia="ru-RU"/>
    </w:rPr>
  </w:style>
  <w:style w:type="paragraph" w:styleId="2d">
    <w:name w:val="List Continue 2"/>
    <w:basedOn w:val="a3"/>
    <w:rsid w:val="00A35D3F"/>
    <w:pPr>
      <w:spacing w:after="120"/>
      <w:ind w:left="566"/>
      <w:jc w:val="both"/>
    </w:pPr>
    <w:rPr>
      <w:sz w:val="20"/>
      <w:szCs w:val="20"/>
    </w:rPr>
  </w:style>
  <w:style w:type="paragraph" w:styleId="2e">
    <w:name w:val="List 2"/>
    <w:basedOn w:val="a3"/>
    <w:rsid w:val="00A35D3F"/>
    <w:pPr>
      <w:ind w:left="566" w:hanging="283"/>
      <w:contextualSpacing/>
    </w:pPr>
  </w:style>
  <w:style w:type="paragraph" w:styleId="39">
    <w:name w:val="List 3"/>
    <w:basedOn w:val="a3"/>
    <w:rsid w:val="00A35D3F"/>
    <w:pPr>
      <w:ind w:left="849" w:hanging="283"/>
    </w:pPr>
  </w:style>
  <w:style w:type="paragraph" w:styleId="45">
    <w:name w:val="List 4"/>
    <w:basedOn w:val="a3"/>
    <w:rsid w:val="00A35D3F"/>
    <w:pPr>
      <w:ind w:left="1132" w:hanging="283"/>
      <w:contextualSpacing/>
    </w:pPr>
  </w:style>
  <w:style w:type="paragraph" w:styleId="HTML8">
    <w:name w:val="HTML Preformatted"/>
    <w:basedOn w:val="a3"/>
    <w:link w:val="HTML30"/>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35D3F"/>
    <w:rPr>
      <w:rFonts w:ascii="Consolas" w:eastAsia="Times New Roman" w:hAnsi="Consolas" w:cs="Times New Roman"/>
      <w:sz w:val="20"/>
      <w:szCs w:val="20"/>
      <w:lang w:eastAsia="ru-RU"/>
    </w:rPr>
  </w:style>
  <w:style w:type="character" w:customStyle="1" w:styleId="HTML30">
    <w:name w:val="Стандартный HTML Знак3"/>
    <w:link w:val="HTML8"/>
    <w:rsid w:val="00A35D3F"/>
    <w:rPr>
      <w:rFonts w:ascii="Courier New" w:eastAsia="Times New Roman" w:hAnsi="Courier New" w:cs="Times New Roman"/>
      <w:sz w:val="20"/>
      <w:szCs w:val="20"/>
    </w:rPr>
  </w:style>
  <w:style w:type="paragraph" w:styleId="afff4">
    <w:name w:val="Block Text"/>
    <w:basedOn w:val="a3"/>
    <w:rsid w:val="00A35D3F"/>
    <w:pPr>
      <w:ind w:left="709" w:right="-908"/>
    </w:pPr>
    <w:rPr>
      <w:szCs w:val="20"/>
    </w:rPr>
  </w:style>
  <w:style w:type="table" w:styleId="18">
    <w:name w:val="Table Simple 1"/>
    <w:basedOn w:val="a5"/>
    <w:rsid w:val="00A35D3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35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35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35D3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35D3F"/>
    <w:rPr>
      <w:rFonts w:ascii="Times New Roman" w:hAnsi="Times New Roman" w:cs="Times New Roman"/>
      <w:b/>
      <w:bCs/>
      <w:sz w:val="26"/>
      <w:szCs w:val="26"/>
    </w:rPr>
  </w:style>
  <w:style w:type="paragraph" w:customStyle="1" w:styleId="afff7">
    <w:name w:val="Для таблиц"/>
    <w:basedOn w:val="a3"/>
    <w:uiPriority w:val="99"/>
    <w:rsid w:val="00A35D3F"/>
  </w:style>
  <w:style w:type="paragraph" w:customStyle="1" w:styleId="afff8">
    <w:name w:val="список с точками"/>
    <w:basedOn w:val="a3"/>
    <w:rsid w:val="00A35D3F"/>
    <w:pPr>
      <w:tabs>
        <w:tab w:val="left" w:pos="3330"/>
      </w:tabs>
      <w:spacing w:line="312" w:lineRule="auto"/>
      <w:ind w:left="3330" w:hanging="720"/>
      <w:jc w:val="both"/>
    </w:pPr>
  </w:style>
  <w:style w:type="paragraph" w:customStyle="1" w:styleId="Default">
    <w:name w:val="Default"/>
    <w:rsid w:val="00A35D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35D3F"/>
    <w:rPr>
      <w:rFonts w:ascii="Times New Roman" w:hAnsi="Times New Roman" w:cs="Times New Roman"/>
      <w:b/>
      <w:bCs/>
      <w:sz w:val="24"/>
      <w:szCs w:val="24"/>
    </w:rPr>
  </w:style>
  <w:style w:type="character" w:customStyle="1" w:styleId="FontStyle12">
    <w:name w:val="Font Style12"/>
    <w:rsid w:val="00A35D3F"/>
    <w:rPr>
      <w:rFonts w:ascii="Times New Roman" w:hAnsi="Times New Roman" w:cs="Times New Roman"/>
      <w:sz w:val="24"/>
      <w:szCs w:val="24"/>
    </w:rPr>
  </w:style>
  <w:style w:type="paragraph" w:customStyle="1" w:styleId="Style2">
    <w:name w:val="Style2"/>
    <w:basedOn w:val="a3"/>
    <w:rsid w:val="00A35D3F"/>
    <w:pPr>
      <w:widowControl w:val="0"/>
      <w:autoSpaceDE w:val="0"/>
      <w:autoSpaceDN w:val="0"/>
      <w:adjustRightInd w:val="0"/>
    </w:pPr>
  </w:style>
  <w:style w:type="paragraph" w:customStyle="1" w:styleId="Style1">
    <w:name w:val="Style1"/>
    <w:basedOn w:val="a3"/>
    <w:rsid w:val="00A35D3F"/>
    <w:pPr>
      <w:widowControl w:val="0"/>
      <w:autoSpaceDE w:val="0"/>
      <w:autoSpaceDN w:val="0"/>
      <w:adjustRightInd w:val="0"/>
      <w:spacing w:line="309" w:lineRule="exact"/>
      <w:ind w:firstLine="686"/>
      <w:jc w:val="both"/>
    </w:pPr>
  </w:style>
  <w:style w:type="paragraph" w:customStyle="1" w:styleId="Style16">
    <w:name w:val="Style16"/>
    <w:basedOn w:val="a3"/>
    <w:rsid w:val="00A35D3F"/>
    <w:pPr>
      <w:widowControl w:val="0"/>
      <w:autoSpaceDE w:val="0"/>
      <w:autoSpaceDN w:val="0"/>
      <w:adjustRightInd w:val="0"/>
      <w:spacing w:line="480" w:lineRule="exact"/>
      <w:ind w:firstLine="715"/>
      <w:jc w:val="both"/>
    </w:pPr>
  </w:style>
  <w:style w:type="character" w:customStyle="1" w:styleId="FontStyle36">
    <w:name w:val="Font Style36"/>
    <w:rsid w:val="00A35D3F"/>
    <w:rPr>
      <w:rFonts w:ascii="Times New Roman" w:hAnsi="Times New Roman" w:cs="Times New Roman" w:hint="default"/>
      <w:sz w:val="26"/>
      <w:szCs w:val="26"/>
    </w:rPr>
  </w:style>
  <w:style w:type="character" w:customStyle="1" w:styleId="FontStyle51">
    <w:name w:val="Font Style51"/>
    <w:rsid w:val="00A35D3F"/>
    <w:rPr>
      <w:rFonts w:ascii="Times New Roman" w:hAnsi="Times New Roman" w:cs="Times New Roman"/>
      <w:sz w:val="24"/>
      <w:szCs w:val="24"/>
    </w:rPr>
  </w:style>
  <w:style w:type="character" w:customStyle="1" w:styleId="afffa">
    <w:name w:val="Тело ИАК Знак"/>
    <w:link w:val="afffb"/>
    <w:rsid w:val="00A35D3F"/>
    <w:rPr>
      <w:sz w:val="28"/>
      <w:szCs w:val="28"/>
    </w:rPr>
  </w:style>
  <w:style w:type="paragraph" w:customStyle="1" w:styleId="afffb">
    <w:name w:val="Тело ИАК"/>
    <w:basedOn w:val="a3"/>
    <w:link w:val="afffa"/>
    <w:rsid w:val="00A35D3F"/>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35D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35D3F"/>
  </w:style>
  <w:style w:type="character" w:customStyle="1" w:styleId="150">
    <w:name w:val="Знак Знак15"/>
    <w:locked/>
    <w:rsid w:val="00A35D3F"/>
    <w:rPr>
      <w:b/>
      <w:caps/>
      <w:sz w:val="24"/>
      <w:szCs w:val="24"/>
      <w:lang w:val="ru-RU" w:eastAsia="ru-RU" w:bidi="ar-SA"/>
    </w:rPr>
  </w:style>
  <w:style w:type="character" w:customStyle="1" w:styleId="110">
    <w:name w:val="Знак Знак11"/>
    <w:locked/>
    <w:rsid w:val="00A35D3F"/>
    <w:rPr>
      <w:sz w:val="16"/>
      <w:szCs w:val="16"/>
      <w:lang w:val="ru-RU" w:eastAsia="ru-RU" w:bidi="ar-SA"/>
    </w:rPr>
  </w:style>
  <w:style w:type="character" w:customStyle="1" w:styleId="100">
    <w:name w:val="Знак Знак10"/>
    <w:rsid w:val="00A35D3F"/>
    <w:rPr>
      <w:sz w:val="16"/>
      <w:szCs w:val="16"/>
      <w:lang w:val="ru-RU" w:eastAsia="ru-RU" w:bidi="ar-SA"/>
    </w:rPr>
  </w:style>
  <w:style w:type="character" w:customStyle="1" w:styleId="140">
    <w:name w:val="Знак Знак14"/>
    <w:rsid w:val="00A35D3F"/>
    <w:rPr>
      <w:rFonts w:ascii="Arial" w:hAnsi="Arial" w:cs="Arial"/>
      <w:b/>
      <w:bCs/>
      <w:i/>
      <w:iCs/>
      <w:sz w:val="28"/>
      <w:szCs w:val="28"/>
      <w:lang w:val="ru-RU" w:eastAsia="en-US" w:bidi="ar-SA"/>
    </w:rPr>
  </w:style>
  <w:style w:type="character" w:customStyle="1" w:styleId="120">
    <w:name w:val="Знак Знак12"/>
    <w:rsid w:val="00A35D3F"/>
    <w:rPr>
      <w:rFonts w:ascii="Calibri" w:hAnsi="Calibri"/>
      <w:i/>
      <w:iCs/>
      <w:sz w:val="24"/>
      <w:szCs w:val="24"/>
      <w:lang w:val="ru-RU" w:eastAsia="en-US" w:bidi="ar-SA"/>
    </w:rPr>
  </w:style>
  <w:style w:type="character" w:customStyle="1" w:styleId="62">
    <w:name w:val="Знак Знак6"/>
    <w:rsid w:val="00A35D3F"/>
    <w:rPr>
      <w:sz w:val="24"/>
      <w:szCs w:val="24"/>
    </w:rPr>
  </w:style>
  <w:style w:type="paragraph" w:customStyle="1" w:styleId="Style5">
    <w:name w:val="Style5"/>
    <w:basedOn w:val="a3"/>
    <w:rsid w:val="00A35D3F"/>
    <w:pPr>
      <w:widowControl w:val="0"/>
      <w:autoSpaceDE w:val="0"/>
      <w:autoSpaceDN w:val="0"/>
      <w:adjustRightInd w:val="0"/>
      <w:spacing w:line="490" w:lineRule="exact"/>
      <w:jc w:val="center"/>
    </w:pPr>
  </w:style>
  <w:style w:type="paragraph" w:customStyle="1" w:styleId="FR3">
    <w:name w:val="FR3"/>
    <w:rsid w:val="00A35D3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35D3F"/>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35D3F"/>
    <w:rPr>
      <w:rFonts w:ascii="Times New Roman" w:hAnsi="Times New Roman" w:cs="Times New Roman" w:hint="default"/>
      <w:i/>
      <w:iCs/>
      <w:sz w:val="16"/>
      <w:szCs w:val="16"/>
    </w:rPr>
  </w:style>
  <w:style w:type="paragraph" w:customStyle="1" w:styleId="2f">
    <w:name w:val="Стиль2"/>
    <w:basedOn w:val="a3"/>
    <w:next w:val="a2"/>
    <w:rsid w:val="00A35D3F"/>
    <w:rPr>
      <w:b/>
      <w:sz w:val="20"/>
    </w:rPr>
  </w:style>
  <w:style w:type="paragraph" w:customStyle="1" w:styleId="FR4">
    <w:name w:val="FR4"/>
    <w:rsid w:val="00A35D3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35D3F"/>
    <w:pPr>
      <w:spacing w:line="360" w:lineRule="auto"/>
      <w:jc w:val="both"/>
    </w:pPr>
    <w:rPr>
      <w:szCs w:val="20"/>
    </w:rPr>
  </w:style>
  <w:style w:type="paragraph" w:customStyle="1" w:styleId="1b">
    <w:name w:val="Текст1"/>
    <w:basedOn w:val="a3"/>
    <w:rsid w:val="00A35D3F"/>
    <w:rPr>
      <w:rFonts w:ascii="Courier New" w:hAnsi="Courier New"/>
      <w:sz w:val="20"/>
      <w:szCs w:val="20"/>
    </w:rPr>
  </w:style>
  <w:style w:type="paragraph" w:customStyle="1" w:styleId="1c">
    <w:name w:val="Абзац списка1"/>
    <w:basedOn w:val="a3"/>
    <w:link w:val="ListParagraphChar"/>
    <w:rsid w:val="00A35D3F"/>
    <w:pPr>
      <w:ind w:left="708"/>
    </w:pPr>
  </w:style>
  <w:style w:type="character" w:customStyle="1" w:styleId="ListParagraphChar">
    <w:name w:val="List Paragraph Char"/>
    <w:link w:val="1c"/>
    <w:locked/>
    <w:rsid w:val="00A35D3F"/>
    <w:rPr>
      <w:rFonts w:ascii="Times New Roman" w:eastAsia="Times New Roman" w:hAnsi="Times New Roman" w:cs="Times New Roman"/>
      <w:sz w:val="24"/>
      <w:szCs w:val="24"/>
      <w:lang w:eastAsia="ru-RU"/>
    </w:rPr>
  </w:style>
  <w:style w:type="character" w:customStyle="1" w:styleId="FontStyle600">
    <w:name w:val="Font Style600"/>
    <w:rsid w:val="00A35D3F"/>
    <w:rPr>
      <w:rFonts w:ascii="Times New Roman" w:hAnsi="Times New Roman" w:cs="Times New Roman"/>
      <w:sz w:val="22"/>
      <w:szCs w:val="22"/>
    </w:rPr>
  </w:style>
  <w:style w:type="character" w:customStyle="1" w:styleId="FontStyle184">
    <w:name w:val="Font Style184"/>
    <w:rsid w:val="00A35D3F"/>
    <w:rPr>
      <w:rFonts w:ascii="Times New Roman" w:hAnsi="Times New Roman" w:cs="Times New Roman"/>
      <w:sz w:val="20"/>
      <w:szCs w:val="20"/>
    </w:rPr>
  </w:style>
  <w:style w:type="character" w:customStyle="1" w:styleId="FontStyle624">
    <w:name w:val="Font Style624"/>
    <w:rsid w:val="00A35D3F"/>
    <w:rPr>
      <w:rFonts w:ascii="Times New Roman" w:hAnsi="Times New Roman" w:cs="Times New Roman"/>
      <w:b/>
      <w:bCs/>
      <w:i/>
      <w:iCs/>
      <w:sz w:val="22"/>
      <w:szCs w:val="22"/>
    </w:rPr>
  </w:style>
  <w:style w:type="character" w:customStyle="1" w:styleId="FontStyle187">
    <w:name w:val="Font Style187"/>
    <w:rsid w:val="00A35D3F"/>
    <w:rPr>
      <w:rFonts w:ascii="Times New Roman" w:hAnsi="Times New Roman" w:cs="Times New Roman"/>
      <w:i/>
      <w:iCs/>
      <w:sz w:val="20"/>
      <w:szCs w:val="20"/>
    </w:rPr>
  </w:style>
  <w:style w:type="character" w:customStyle="1" w:styleId="FontStyle572">
    <w:name w:val="Font Style572"/>
    <w:rsid w:val="00A35D3F"/>
    <w:rPr>
      <w:rFonts w:ascii="Times New Roman" w:hAnsi="Times New Roman" w:cs="Times New Roman"/>
      <w:sz w:val="16"/>
      <w:szCs w:val="16"/>
    </w:rPr>
  </w:style>
  <w:style w:type="character" w:customStyle="1" w:styleId="FontStyle568">
    <w:name w:val="Font Style568"/>
    <w:rsid w:val="00A35D3F"/>
    <w:rPr>
      <w:rFonts w:ascii="Times New Roman" w:hAnsi="Times New Roman" w:cs="Times New Roman"/>
      <w:i/>
      <w:iCs/>
      <w:sz w:val="16"/>
      <w:szCs w:val="16"/>
    </w:rPr>
  </w:style>
  <w:style w:type="paragraph" w:customStyle="1" w:styleId="Style241">
    <w:name w:val="Style241"/>
    <w:basedOn w:val="a3"/>
    <w:rsid w:val="00A35D3F"/>
    <w:pPr>
      <w:widowControl w:val="0"/>
      <w:autoSpaceDE w:val="0"/>
      <w:autoSpaceDN w:val="0"/>
      <w:adjustRightInd w:val="0"/>
      <w:spacing w:line="194" w:lineRule="exact"/>
      <w:ind w:hanging="2021"/>
    </w:pPr>
  </w:style>
  <w:style w:type="character" w:customStyle="1" w:styleId="FontStyle152">
    <w:name w:val="Font Style152"/>
    <w:rsid w:val="00A35D3F"/>
    <w:rPr>
      <w:rFonts w:ascii="Times New Roman" w:hAnsi="Times New Roman" w:cs="Times New Roman"/>
      <w:b/>
      <w:bCs/>
      <w:sz w:val="20"/>
      <w:szCs w:val="20"/>
    </w:rPr>
  </w:style>
  <w:style w:type="paragraph" w:customStyle="1" w:styleId="Style174">
    <w:name w:val="Style174"/>
    <w:basedOn w:val="a3"/>
    <w:rsid w:val="00A35D3F"/>
    <w:pPr>
      <w:widowControl w:val="0"/>
      <w:autoSpaceDE w:val="0"/>
      <w:autoSpaceDN w:val="0"/>
      <w:adjustRightInd w:val="0"/>
      <w:spacing w:line="254" w:lineRule="exact"/>
      <w:jc w:val="center"/>
    </w:pPr>
  </w:style>
  <w:style w:type="paragraph" w:customStyle="1" w:styleId="Style222">
    <w:name w:val="Style222"/>
    <w:basedOn w:val="a3"/>
    <w:rsid w:val="00A35D3F"/>
    <w:pPr>
      <w:widowControl w:val="0"/>
      <w:autoSpaceDE w:val="0"/>
      <w:autoSpaceDN w:val="0"/>
      <w:adjustRightInd w:val="0"/>
      <w:spacing w:line="174" w:lineRule="exact"/>
      <w:ind w:firstLine="374"/>
      <w:jc w:val="both"/>
    </w:pPr>
  </w:style>
  <w:style w:type="paragraph" w:customStyle="1" w:styleId="Style285">
    <w:name w:val="Style285"/>
    <w:basedOn w:val="a3"/>
    <w:rsid w:val="00A35D3F"/>
    <w:pPr>
      <w:widowControl w:val="0"/>
      <w:autoSpaceDE w:val="0"/>
      <w:autoSpaceDN w:val="0"/>
      <w:adjustRightInd w:val="0"/>
      <w:spacing w:line="379" w:lineRule="exact"/>
      <w:ind w:hanging="787"/>
    </w:pPr>
  </w:style>
  <w:style w:type="paragraph" w:customStyle="1" w:styleId="Style204">
    <w:name w:val="Style204"/>
    <w:basedOn w:val="a3"/>
    <w:rsid w:val="00A35D3F"/>
    <w:pPr>
      <w:widowControl w:val="0"/>
      <w:autoSpaceDE w:val="0"/>
      <w:autoSpaceDN w:val="0"/>
      <w:adjustRightInd w:val="0"/>
      <w:spacing w:line="229" w:lineRule="exact"/>
      <w:jc w:val="both"/>
    </w:pPr>
  </w:style>
  <w:style w:type="paragraph" w:customStyle="1" w:styleId="Style210">
    <w:name w:val="Style210"/>
    <w:basedOn w:val="a3"/>
    <w:rsid w:val="00A35D3F"/>
    <w:pPr>
      <w:widowControl w:val="0"/>
      <w:autoSpaceDE w:val="0"/>
      <w:autoSpaceDN w:val="0"/>
      <w:adjustRightInd w:val="0"/>
      <w:spacing w:line="221" w:lineRule="exact"/>
    </w:pPr>
  </w:style>
  <w:style w:type="character" w:customStyle="1" w:styleId="FontStyle575">
    <w:name w:val="Font Style575"/>
    <w:rsid w:val="00A35D3F"/>
    <w:rPr>
      <w:rFonts w:ascii="Courier New" w:hAnsi="Courier New" w:cs="Courier New"/>
      <w:b/>
      <w:bCs/>
      <w:sz w:val="24"/>
      <w:szCs w:val="24"/>
    </w:rPr>
  </w:style>
  <w:style w:type="character" w:customStyle="1" w:styleId="FontStyle668">
    <w:name w:val="Font Style668"/>
    <w:rsid w:val="00A35D3F"/>
    <w:rPr>
      <w:rFonts w:ascii="Times New Roman" w:hAnsi="Times New Roman" w:cs="Times New Roman"/>
      <w:b/>
      <w:bCs/>
      <w:i/>
      <w:iCs/>
      <w:spacing w:val="30"/>
      <w:sz w:val="20"/>
      <w:szCs w:val="20"/>
    </w:rPr>
  </w:style>
  <w:style w:type="character" w:customStyle="1" w:styleId="toctext">
    <w:name w:val="toctext"/>
    <w:rsid w:val="00A35D3F"/>
  </w:style>
  <w:style w:type="paragraph" w:customStyle="1" w:styleId="Style59">
    <w:name w:val="Style59"/>
    <w:basedOn w:val="a3"/>
    <w:rsid w:val="00A35D3F"/>
    <w:pPr>
      <w:widowControl w:val="0"/>
      <w:autoSpaceDE w:val="0"/>
      <w:autoSpaceDN w:val="0"/>
      <w:adjustRightInd w:val="0"/>
      <w:spacing w:line="221" w:lineRule="exact"/>
      <w:ind w:firstLine="950"/>
      <w:jc w:val="both"/>
    </w:pPr>
  </w:style>
  <w:style w:type="paragraph" w:customStyle="1" w:styleId="Style269">
    <w:name w:val="Style269"/>
    <w:basedOn w:val="a3"/>
    <w:rsid w:val="00A35D3F"/>
    <w:pPr>
      <w:widowControl w:val="0"/>
      <w:autoSpaceDE w:val="0"/>
      <w:autoSpaceDN w:val="0"/>
      <w:adjustRightInd w:val="0"/>
      <w:spacing w:line="331" w:lineRule="exact"/>
      <w:ind w:firstLine="2621"/>
    </w:pPr>
  </w:style>
  <w:style w:type="paragraph" w:customStyle="1" w:styleId="Style19">
    <w:name w:val="Style19"/>
    <w:basedOn w:val="a3"/>
    <w:rsid w:val="00A35D3F"/>
    <w:pPr>
      <w:widowControl w:val="0"/>
      <w:autoSpaceDE w:val="0"/>
      <w:autoSpaceDN w:val="0"/>
      <w:adjustRightInd w:val="0"/>
      <w:spacing w:line="456" w:lineRule="exact"/>
      <w:ind w:firstLine="667"/>
      <w:jc w:val="both"/>
    </w:pPr>
  </w:style>
  <w:style w:type="character" w:customStyle="1" w:styleId="FontStyle580">
    <w:name w:val="Font Style580"/>
    <w:rsid w:val="00A35D3F"/>
    <w:rPr>
      <w:rFonts w:ascii="Times New Roman" w:hAnsi="Times New Roman" w:cs="Times New Roman"/>
      <w:i/>
      <w:iCs/>
      <w:sz w:val="22"/>
      <w:szCs w:val="22"/>
    </w:rPr>
  </w:style>
  <w:style w:type="character" w:customStyle="1" w:styleId="FontStyle582">
    <w:name w:val="Font Style582"/>
    <w:rsid w:val="00A35D3F"/>
    <w:rPr>
      <w:rFonts w:ascii="Times New Roman" w:hAnsi="Times New Roman" w:cs="Times New Roman"/>
      <w:b/>
      <w:bCs/>
      <w:i/>
      <w:iCs/>
      <w:sz w:val="22"/>
      <w:szCs w:val="22"/>
    </w:rPr>
  </w:style>
  <w:style w:type="paragraph" w:customStyle="1" w:styleId="Style192">
    <w:name w:val="Style192"/>
    <w:basedOn w:val="a3"/>
    <w:rsid w:val="00A35D3F"/>
    <w:pPr>
      <w:widowControl w:val="0"/>
      <w:autoSpaceDE w:val="0"/>
      <w:autoSpaceDN w:val="0"/>
      <w:adjustRightInd w:val="0"/>
      <w:spacing w:line="226" w:lineRule="exact"/>
      <w:ind w:firstLine="346"/>
      <w:jc w:val="both"/>
    </w:pPr>
  </w:style>
  <w:style w:type="character" w:customStyle="1" w:styleId="FontStyle592">
    <w:name w:val="Font Style592"/>
    <w:rsid w:val="00A35D3F"/>
    <w:rPr>
      <w:rFonts w:ascii="Times New Roman" w:hAnsi="Times New Roman" w:cs="Times New Roman"/>
      <w:b/>
      <w:bCs/>
      <w:sz w:val="20"/>
      <w:szCs w:val="20"/>
    </w:rPr>
  </w:style>
  <w:style w:type="character" w:customStyle="1" w:styleId="FontStyle577">
    <w:name w:val="Font Style577"/>
    <w:rsid w:val="00A35D3F"/>
    <w:rPr>
      <w:rFonts w:ascii="Times New Roman" w:hAnsi="Times New Roman" w:cs="Times New Roman"/>
      <w:sz w:val="20"/>
      <w:szCs w:val="20"/>
    </w:rPr>
  </w:style>
  <w:style w:type="character" w:customStyle="1" w:styleId="FontStyle594">
    <w:name w:val="Font Style594"/>
    <w:rsid w:val="00A35D3F"/>
    <w:rPr>
      <w:rFonts w:ascii="Times New Roman" w:hAnsi="Times New Roman" w:cs="Times New Roman"/>
      <w:i/>
      <w:iCs/>
      <w:sz w:val="20"/>
      <w:szCs w:val="20"/>
    </w:rPr>
  </w:style>
  <w:style w:type="character" w:customStyle="1" w:styleId="FontStyle148">
    <w:name w:val="Font Style148"/>
    <w:rsid w:val="00A35D3F"/>
    <w:rPr>
      <w:rFonts w:ascii="Times New Roman" w:hAnsi="Times New Roman" w:cs="Times New Roman"/>
      <w:i/>
      <w:iCs/>
      <w:sz w:val="20"/>
      <w:szCs w:val="20"/>
    </w:rPr>
  </w:style>
  <w:style w:type="paragraph" w:customStyle="1" w:styleId="Style139">
    <w:name w:val="Style139"/>
    <w:basedOn w:val="a3"/>
    <w:rsid w:val="00A35D3F"/>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35D3F"/>
    <w:rPr>
      <w:rFonts w:ascii="Times New Roman" w:hAnsi="Times New Roman" w:cs="Times New Roman"/>
      <w:b/>
      <w:bCs/>
      <w:i/>
      <w:iCs/>
      <w:spacing w:val="30"/>
      <w:sz w:val="22"/>
      <w:szCs w:val="22"/>
    </w:rPr>
  </w:style>
  <w:style w:type="paragraph" w:customStyle="1" w:styleId="Style161">
    <w:name w:val="Style161"/>
    <w:basedOn w:val="a3"/>
    <w:rsid w:val="00A35D3F"/>
    <w:pPr>
      <w:widowControl w:val="0"/>
      <w:autoSpaceDE w:val="0"/>
      <w:autoSpaceDN w:val="0"/>
      <w:adjustRightInd w:val="0"/>
      <w:spacing w:line="221" w:lineRule="exact"/>
      <w:ind w:firstLine="379"/>
      <w:jc w:val="both"/>
    </w:pPr>
  </w:style>
  <w:style w:type="character" w:customStyle="1" w:styleId="FontStyle562">
    <w:name w:val="Font Style562"/>
    <w:rsid w:val="00A35D3F"/>
    <w:rPr>
      <w:rFonts w:ascii="Times New Roman" w:hAnsi="Times New Roman" w:cs="Times New Roman"/>
      <w:b/>
      <w:bCs/>
      <w:spacing w:val="-10"/>
      <w:sz w:val="28"/>
      <w:szCs w:val="28"/>
    </w:rPr>
  </w:style>
  <w:style w:type="paragraph" w:customStyle="1" w:styleId="Style135">
    <w:name w:val="Style135"/>
    <w:basedOn w:val="a3"/>
    <w:rsid w:val="00A35D3F"/>
    <w:pPr>
      <w:widowControl w:val="0"/>
      <w:autoSpaceDE w:val="0"/>
      <w:autoSpaceDN w:val="0"/>
      <w:adjustRightInd w:val="0"/>
      <w:spacing w:line="302" w:lineRule="exact"/>
      <w:ind w:firstLine="355"/>
    </w:pPr>
  </w:style>
  <w:style w:type="character" w:customStyle="1" w:styleId="FontStyle188">
    <w:name w:val="Font Style188"/>
    <w:rsid w:val="00A35D3F"/>
    <w:rPr>
      <w:rFonts w:ascii="Times New Roman" w:hAnsi="Times New Roman" w:cs="Times New Roman"/>
      <w:b/>
      <w:bCs/>
      <w:sz w:val="20"/>
      <w:szCs w:val="20"/>
    </w:rPr>
  </w:style>
  <w:style w:type="character" w:customStyle="1" w:styleId="FontStyle581">
    <w:name w:val="Font Style581"/>
    <w:rsid w:val="00A35D3F"/>
    <w:rPr>
      <w:rFonts w:ascii="Courier New" w:hAnsi="Courier New" w:cs="Courier New"/>
      <w:b/>
      <w:bCs/>
      <w:sz w:val="26"/>
      <w:szCs w:val="26"/>
    </w:rPr>
  </w:style>
  <w:style w:type="character" w:customStyle="1" w:styleId="FontStyle653">
    <w:name w:val="Font Style653"/>
    <w:rsid w:val="00A35D3F"/>
    <w:rPr>
      <w:rFonts w:ascii="Book Antiqua" w:hAnsi="Book Antiqua" w:cs="Book Antiqua"/>
      <w:b/>
      <w:bCs/>
      <w:sz w:val="18"/>
      <w:szCs w:val="18"/>
    </w:rPr>
  </w:style>
  <w:style w:type="character" w:customStyle="1" w:styleId="FontStyle631">
    <w:name w:val="Font Style631"/>
    <w:rsid w:val="00A35D3F"/>
    <w:rPr>
      <w:rFonts w:ascii="Times New Roman" w:hAnsi="Times New Roman" w:cs="Times New Roman"/>
      <w:b/>
      <w:bCs/>
      <w:spacing w:val="20"/>
      <w:sz w:val="22"/>
      <w:szCs w:val="22"/>
    </w:rPr>
  </w:style>
  <w:style w:type="character" w:customStyle="1" w:styleId="FontStyle712">
    <w:name w:val="Font Style712"/>
    <w:rsid w:val="00A35D3F"/>
    <w:rPr>
      <w:rFonts w:ascii="Times New Roman" w:hAnsi="Times New Roman" w:cs="Times New Roman"/>
      <w:b/>
      <w:bCs/>
      <w:sz w:val="20"/>
      <w:szCs w:val="20"/>
    </w:rPr>
  </w:style>
  <w:style w:type="character" w:customStyle="1" w:styleId="FontStyle820">
    <w:name w:val="Font Style820"/>
    <w:rsid w:val="00A35D3F"/>
    <w:rPr>
      <w:rFonts w:ascii="Times New Roman" w:hAnsi="Times New Roman" w:cs="Times New Roman"/>
      <w:sz w:val="22"/>
      <w:szCs w:val="22"/>
    </w:rPr>
  </w:style>
  <w:style w:type="character" w:customStyle="1" w:styleId="FontStyle821">
    <w:name w:val="Font Style821"/>
    <w:rsid w:val="00A35D3F"/>
    <w:rPr>
      <w:rFonts w:ascii="Times New Roman" w:hAnsi="Times New Roman" w:cs="Times New Roman"/>
      <w:i/>
      <w:iCs/>
      <w:sz w:val="22"/>
      <w:szCs w:val="22"/>
    </w:rPr>
  </w:style>
  <w:style w:type="paragraph" w:customStyle="1" w:styleId="Style450">
    <w:name w:val="Style450"/>
    <w:basedOn w:val="a3"/>
    <w:rsid w:val="00A35D3F"/>
    <w:pPr>
      <w:widowControl w:val="0"/>
      <w:autoSpaceDE w:val="0"/>
      <w:autoSpaceDN w:val="0"/>
      <w:adjustRightInd w:val="0"/>
      <w:spacing w:line="336" w:lineRule="exact"/>
      <w:ind w:firstLine="331"/>
      <w:jc w:val="both"/>
    </w:pPr>
  </w:style>
  <w:style w:type="character" w:customStyle="1" w:styleId="z-">
    <w:name w:val="z-Начало формы Знак"/>
    <w:link w:val="z-0"/>
    <w:rsid w:val="00A35D3F"/>
    <w:rPr>
      <w:rFonts w:ascii="Arial" w:hAnsi="Arial"/>
      <w:b/>
      <w:bCs/>
      <w:kern w:val="32"/>
      <w:sz w:val="32"/>
      <w:szCs w:val="32"/>
    </w:rPr>
  </w:style>
  <w:style w:type="paragraph" w:styleId="z-0">
    <w:name w:val="HTML Top of Form"/>
    <w:basedOn w:val="a3"/>
    <w:next w:val="a3"/>
    <w:link w:val="z-"/>
    <w:unhideWhenUsed/>
    <w:rsid w:val="00A35D3F"/>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35D3F"/>
    <w:rPr>
      <w:rFonts w:ascii="Arial" w:eastAsia="Times New Roman" w:hAnsi="Arial" w:cs="Arial"/>
      <w:vanish/>
      <w:sz w:val="16"/>
      <w:szCs w:val="16"/>
      <w:lang w:eastAsia="ru-RU"/>
    </w:rPr>
  </w:style>
  <w:style w:type="character" w:customStyle="1" w:styleId="Heading2Char">
    <w:name w:val="Heading 2 Char"/>
    <w:aliases w:val="Знак3 Знак Char"/>
    <w:locked/>
    <w:rsid w:val="00A35D3F"/>
    <w:rPr>
      <w:rFonts w:ascii="Arial" w:hAnsi="Arial" w:cs="Arial"/>
      <w:b/>
      <w:bCs/>
      <w:i/>
      <w:iCs/>
      <w:sz w:val="28"/>
      <w:szCs w:val="28"/>
    </w:rPr>
  </w:style>
  <w:style w:type="paragraph" w:customStyle="1" w:styleId="1d">
    <w:name w:val="Без интервала1"/>
    <w:basedOn w:val="a3"/>
    <w:link w:val="NoSpacingChar"/>
    <w:rsid w:val="00A35D3F"/>
  </w:style>
  <w:style w:type="character" w:customStyle="1" w:styleId="NoSpacingChar">
    <w:name w:val="No Spacing Char"/>
    <w:link w:val="1d"/>
    <w:locked/>
    <w:rsid w:val="00A35D3F"/>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35D3F"/>
    <w:pPr>
      <w:ind w:left="708"/>
    </w:pPr>
  </w:style>
  <w:style w:type="character" w:customStyle="1" w:styleId="ListParagraphChar4">
    <w:name w:val="List Paragraph Char4"/>
    <w:link w:val="2f0"/>
    <w:locked/>
    <w:rsid w:val="00A35D3F"/>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35D3F"/>
    <w:rPr>
      <w:i/>
      <w:iCs/>
      <w:color w:val="000000"/>
    </w:rPr>
  </w:style>
  <w:style w:type="character" w:customStyle="1" w:styleId="QuoteChar">
    <w:name w:val="Quote Char"/>
    <w:link w:val="210"/>
    <w:locked/>
    <w:rsid w:val="00A35D3F"/>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35D3F"/>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35D3F"/>
    <w:rPr>
      <w:rFonts w:ascii="Times New Roman" w:eastAsia="Times New Roman" w:hAnsi="Times New Roman" w:cs="Times New Roman"/>
      <w:b/>
      <w:bCs/>
      <w:i/>
      <w:iCs/>
      <w:color w:val="4F81BD"/>
      <w:sz w:val="24"/>
      <w:szCs w:val="24"/>
    </w:rPr>
  </w:style>
  <w:style w:type="character" w:customStyle="1" w:styleId="1f">
    <w:name w:val="Слабое выделение1"/>
    <w:rsid w:val="00A35D3F"/>
    <w:rPr>
      <w:rFonts w:cs="Times New Roman"/>
      <w:i/>
      <w:color w:val="808080"/>
    </w:rPr>
  </w:style>
  <w:style w:type="character" w:customStyle="1" w:styleId="1f0">
    <w:name w:val="Сильное выделение1"/>
    <w:rsid w:val="00A35D3F"/>
    <w:rPr>
      <w:rFonts w:cs="Times New Roman"/>
      <w:b/>
      <w:i/>
      <w:color w:val="4F81BD"/>
    </w:rPr>
  </w:style>
  <w:style w:type="character" w:customStyle="1" w:styleId="1f1">
    <w:name w:val="Слабая ссылка1"/>
    <w:rsid w:val="00A35D3F"/>
    <w:rPr>
      <w:rFonts w:cs="Times New Roman"/>
      <w:smallCaps/>
      <w:color w:val="C0504D"/>
      <w:u w:val="single"/>
    </w:rPr>
  </w:style>
  <w:style w:type="character" w:customStyle="1" w:styleId="1f2">
    <w:name w:val="Сильная ссылка1"/>
    <w:rsid w:val="00A35D3F"/>
    <w:rPr>
      <w:rFonts w:cs="Times New Roman"/>
      <w:b/>
      <w:smallCaps/>
      <w:color w:val="C0504D"/>
      <w:spacing w:val="5"/>
      <w:u w:val="single"/>
    </w:rPr>
  </w:style>
  <w:style w:type="character" w:customStyle="1" w:styleId="1f3">
    <w:name w:val="Название книги1"/>
    <w:rsid w:val="00A35D3F"/>
    <w:rPr>
      <w:rFonts w:cs="Times New Roman"/>
      <w:b/>
      <w:smallCaps/>
      <w:spacing w:val="5"/>
    </w:rPr>
  </w:style>
  <w:style w:type="paragraph" w:customStyle="1" w:styleId="1f4">
    <w:name w:val="Заголовок оглавления1"/>
    <w:basedOn w:val="11"/>
    <w:next w:val="a3"/>
    <w:rsid w:val="00A35D3F"/>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35D3F"/>
    <w:pPr>
      <w:widowControl w:val="0"/>
      <w:spacing w:before="200" w:after="60" w:line="204" w:lineRule="auto"/>
      <w:jc w:val="center"/>
    </w:pPr>
    <w:rPr>
      <w:rFonts w:ascii="SchoolDL" w:hAnsi="SchoolDL"/>
      <w:b/>
      <w:caps/>
      <w:sz w:val="20"/>
      <w:szCs w:val="20"/>
    </w:rPr>
  </w:style>
  <w:style w:type="paragraph" w:customStyle="1" w:styleId="p">
    <w:name w:val="p"/>
    <w:basedOn w:val="a3"/>
    <w:rsid w:val="00A35D3F"/>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35D3F"/>
    <w:rPr>
      <w:rFonts w:cs="Times New Roman"/>
    </w:rPr>
  </w:style>
  <w:style w:type="paragraph" w:customStyle="1" w:styleId="1f6">
    <w:name w:val="ЗАГОЛОВОК 1"/>
    <w:link w:val="1f7"/>
    <w:rsid w:val="00A35D3F"/>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35D3F"/>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35D3F"/>
    <w:pPr>
      <w:keepNext/>
      <w:spacing w:line="312" w:lineRule="auto"/>
      <w:ind w:firstLine="0"/>
      <w:jc w:val="center"/>
    </w:pPr>
    <w:rPr>
      <w:bCs/>
      <w:kern w:val="32"/>
    </w:rPr>
  </w:style>
  <w:style w:type="character" w:customStyle="1" w:styleId="1f9">
    <w:name w:val="Стиль1 Знак"/>
    <w:link w:val="1f8"/>
    <w:locked/>
    <w:rsid w:val="00A35D3F"/>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35D3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35D3F"/>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35D3F"/>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35D3F"/>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35D3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35D3F"/>
    <w:pPr>
      <w:keepNext/>
      <w:numPr>
        <w:numId w:val="8"/>
      </w:numPr>
      <w:tabs>
        <w:tab w:val="left" w:pos="0"/>
      </w:tabs>
      <w:spacing w:before="240" w:after="60"/>
      <w:outlineLvl w:val="3"/>
    </w:pPr>
    <w:rPr>
      <w:bCs/>
      <w:i/>
      <w:sz w:val="28"/>
      <w:szCs w:val="28"/>
    </w:rPr>
  </w:style>
  <w:style w:type="paragraph" w:customStyle="1" w:styleId="1ff">
    <w:name w:val="Обычный1"/>
    <w:rsid w:val="00A35D3F"/>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35D3F"/>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35D3F"/>
    <w:rPr>
      <w:rFonts w:ascii="Cambria" w:hAnsi="Cambria" w:cs="Times New Roman"/>
      <w:b/>
      <w:bCs/>
      <w:color w:val="365F91"/>
      <w:sz w:val="28"/>
      <w:szCs w:val="28"/>
    </w:rPr>
  </w:style>
  <w:style w:type="character" w:customStyle="1" w:styleId="apple-converted-space">
    <w:name w:val="apple-converted-space"/>
    <w:rsid w:val="00A35D3F"/>
  </w:style>
  <w:style w:type="paragraph" w:styleId="afffc">
    <w:name w:val="List Paragraph"/>
    <w:basedOn w:val="a3"/>
    <w:link w:val="afffd"/>
    <w:uiPriority w:val="99"/>
    <w:qFormat/>
    <w:rsid w:val="00A35D3F"/>
    <w:pPr>
      <w:ind w:left="708"/>
    </w:pPr>
  </w:style>
  <w:style w:type="character" w:customStyle="1" w:styleId="afffd">
    <w:name w:val="Абзац списка Знак"/>
    <w:link w:val="afffc"/>
    <w:uiPriority w:val="99"/>
    <w:rsid w:val="00A35D3F"/>
    <w:rPr>
      <w:rFonts w:ascii="Times New Roman" w:eastAsia="Times New Roman" w:hAnsi="Times New Roman" w:cs="Times New Roman"/>
      <w:sz w:val="24"/>
      <w:szCs w:val="24"/>
    </w:rPr>
  </w:style>
  <w:style w:type="character" w:customStyle="1" w:styleId="211">
    <w:name w:val="Заголовок 2 Знак1"/>
    <w:uiPriority w:val="99"/>
    <w:rsid w:val="00A35D3F"/>
    <w:rPr>
      <w:rFonts w:ascii="Arial" w:hAnsi="Arial" w:cs="Arial"/>
      <w:b/>
      <w:bCs/>
      <w:i/>
      <w:iCs/>
      <w:sz w:val="28"/>
      <w:szCs w:val="28"/>
      <w:lang w:val="ru-RU" w:eastAsia="en-US" w:bidi="ar-SA"/>
    </w:rPr>
  </w:style>
  <w:style w:type="character" w:customStyle="1" w:styleId="apple-style-span">
    <w:name w:val="apple-style-span"/>
    <w:uiPriority w:val="99"/>
    <w:rsid w:val="00A35D3F"/>
  </w:style>
  <w:style w:type="paragraph" w:customStyle="1" w:styleId="1ff0">
    <w:name w:val="абзац1"/>
    <w:basedOn w:val="a3"/>
    <w:rsid w:val="00A35D3F"/>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35D3F"/>
    <w:pPr>
      <w:jc w:val="both"/>
    </w:pPr>
    <w:rPr>
      <w:sz w:val="28"/>
      <w:szCs w:val="20"/>
    </w:rPr>
  </w:style>
  <w:style w:type="paragraph" w:customStyle="1" w:styleId="text">
    <w:name w:val="text"/>
    <w:basedOn w:val="a3"/>
    <w:rsid w:val="00A35D3F"/>
    <w:pPr>
      <w:spacing w:before="100" w:beforeAutospacing="1" w:after="100" w:afterAutospacing="1"/>
    </w:pPr>
  </w:style>
  <w:style w:type="character" w:customStyle="1" w:styleId="112">
    <w:name w:val="1 Заголовок 1 Знак"/>
    <w:link w:val="113"/>
    <w:locked/>
    <w:rsid w:val="00A35D3F"/>
    <w:rPr>
      <w:rFonts w:ascii="Arial" w:hAnsi="Arial"/>
      <w:b/>
      <w:sz w:val="32"/>
      <w:szCs w:val="32"/>
    </w:rPr>
  </w:style>
  <w:style w:type="paragraph" w:customStyle="1" w:styleId="113">
    <w:name w:val="1 Заголовок 1"/>
    <w:basedOn w:val="a3"/>
    <w:link w:val="112"/>
    <w:rsid w:val="00A35D3F"/>
    <w:pPr>
      <w:spacing w:before="240" w:after="60"/>
    </w:pPr>
    <w:rPr>
      <w:rFonts w:ascii="Arial" w:eastAsiaTheme="minorHAnsi" w:hAnsi="Arial" w:cstheme="minorBidi"/>
      <w:b/>
      <w:sz w:val="32"/>
      <w:szCs w:val="32"/>
      <w:lang w:eastAsia="en-US"/>
    </w:rPr>
  </w:style>
  <w:style w:type="paragraph" w:customStyle="1" w:styleId="Style14">
    <w:name w:val="Style14"/>
    <w:basedOn w:val="a3"/>
    <w:rsid w:val="00A35D3F"/>
    <w:pPr>
      <w:widowControl w:val="0"/>
      <w:autoSpaceDE w:val="0"/>
      <w:autoSpaceDN w:val="0"/>
      <w:adjustRightInd w:val="0"/>
    </w:pPr>
  </w:style>
  <w:style w:type="paragraph" w:customStyle="1" w:styleId="Style11">
    <w:name w:val="Style11"/>
    <w:basedOn w:val="a3"/>
    <w:rsid w:val="00A35D3F"/>
    <w:pPr>
      <w:widowControl w:val="0"/>
      <w:autoSpaceDE w:val="0"/>
      <w:autoSpaceDN w:val="0"/>
      <w:adjustRightInd w:val="0"/>
    </w:pPr>
  </w:style>
  <w:style w:type="paragraph" w:customStyle="1" w:styleId="FR1">
    <w:name w:val="FR1"/>
    <w:rsid w:val="00A35D3F"/>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35D3F"/>
  </w:style>
  <w:style w:type="paragraph" w:customStyle="1" w:styleId="afffe">
    <w:name w:val="Обычный текст"/>
    <w:basedOn w:val="a3"/>
    <w:link w:val="affff"/>
    <w:rsid w:val="00A35D3F"/>
    <w:pPr>
      <w:ind w:firstLine="454"/>
      <w:jc w:val="both"/>
    </w:pPr>
    <w:rPr>
      <w:szCs w:val="20"/>
    </w:rPr>
  </w:style>
  <w:style w:type="character" w:customStyle="1" w:styleId="affff">
    <w:name w:val="Обычный текст Знак"/>
    <w:link w:val="afffe"/>
    <w:rsid w:val="00A35D3F"/>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35D3F"/>
    <w:rPr>
      <w:bCs/>
      <w:kern w:val="32"/>
      <w:sz w:val="32"/>
      <w:lang w:val="ru-RU" w:eastAsia="en-US" w:bidi="ar-SA"/>
    </w:rPr>
  </w:style>
  <w:style w:type="character" w:customStyle="1" w:styleId="Heading3Char">
    <w:name w:val="Heading 3 Char"/>
    <w:aliases w:val="Знак2 Char"/>
    <w:locked/>
    <w:rsid w:val="00A35D3F"/>
    <w:rPr>
      <w:rFonts w:ascii="Arial" w:hAnsi="Arial" w:cs="Arial"/>
      <w:b/>
      <w:bCs/>
      <w:sz w:val="26"/>
      <w:szCs w:val="26"/>
      <w:lang w:val="ru-RU" w:eastAsia="en-US" w:bidi="ar-SA"/>
    </w:rPr>
  </w:style>
  <w:style w:type="character" w:customStyle="1" w:styleId="TitleChar">
    <w:name w:val="Title Char"/>
    <w:locked/>
    <w:rsid w:val="00A35D3F"/>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35D3F"/>
    <w:rPr>
      <w:sz w:val="24"/>
      <w:lang w:val="en-US" w:eastAsia="en-US" w:bidi="ar-SA"/>
    </w:rPr>
  </w:style>
  <w:style w:type="paragraph" w:customStyle="1" w:styleId="l1">
    <w:name w:val="l1"/>
    <w:basedOn w:val="a3"/>
    <w:rsid w:val="00A35D3F"/>
    <w:pPr>
      <w:spacing w:before="100" w:beforeAutospacing="1" w:after="100" w:afterAutospacing="1"/>
    </w:pPr>
  </w:style>
  <w:style w:type="paragraph" w:customStyle="1" w:styleId="l2">
    <w:name w:val="l2"/>
    <w:basedOn w:val="a3"/>
    <w:rsid w:val="00A35D3F"/>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35D3F"/>
    <w:rPr>
      <w:sz w:val="24"/>
      <w:szCs w:val="24"/>
      <w:lang w:val="ru-RU" w:eastAsia="ru-RU" w:bidi="ar-SA"/>
    </w:rPr>
  </w:style>
  <w:style w:type="character" w:customStyle="1" w:styleId="gapspan">
    <w:name w:val="gapspan"/>
    <w:rsid w:val="00A35D3F"/>
    <w:rPr>
      <w:rFonts w:cs="Times New Roman"/>
    </w:rPr>
  </w:style>
  <w:style w:type="paragraph" w:customStyle="1" w:styleId="TablLeft">
    <w:name w:val="Tabl Left"/>
    <w:basedOn w:val="a3"/>
    <w:semiHidden/>
    <w:rsid w:val="00A35D3F"/>
    <w:pPr>
      <w:overflowPunct w:val="0"/>
      <w:autoSpaceDE w:val="0"/>
      <w:autoSpaceDN w:val="0"/>
      <w:adjustRightInd w:val="0"/>
      <w:textAlignment w:val="baseline"/>
    </w:pPr>
    <w:rPr>
      <w:sz w:val="28"/>
      <w:szCs w:val="20"/>
    </w:rPr>
  </w:style>
  <w:style w:type="character" w:customStyle="1" w:styleId="citecrochet1">
    <w:name w:val="cite_crochet1"/>
    <w:rsid w:val="00A35D3F"/>
    <w:rPr>
      <w:vanish/>
    </w:rPr>
  </w:style>
  <w:style w:type="character" w:customStyle="1" w:styleId="nowrap1">
    <w:name w:val="nowrap1"/>
    <w:rsid w:val="00A35D3F"/>
  </w:style>
  <w:style w:type="paragraph" w:customStyle="1" w:styleId="style3">
    <w:name w:val="style3"/>
    <w:basedOn w:val="a3"/>
    <w:rsid w:val="00A35D3F"/>
    <w:pPr>
      <w:spacing w:before="100" w:beforeAutospacing="1" w:after="100" w:afterAutospacing="1"/>
    </w:pPr>
    <w:rPr>
      <w:rFonts w:ascii="Verdana" w:hAnsi="Verdana"/>
      <w:sz w:val="18"/>
      <w:szCs w:val="18"/>
    </w:rPr>
  </w:style>
  <w:style w:type="character" w:customStyle="1" w:styleId="zagl">
    <w:name w:val="zagl"/>
    <w:rsid w:val="00A35D3F"/>
  </w:style>
  <w:style w:type="character" w:customStyle="1" w:styleId="font4">
    <w:name w:val="font4"/>
    <w:rsid w:val="00A35D3F"/>
  </w:style>
  <w:style w:type="paragraph" w:customStyle="1" w:styleId="tekstob">
    <w:name w:val="tekstob"/>
    <w:basedOn w:val="a3"/>
    <w:rsid w:val="00A35D3F"/>
    <w:pPr>
      <w:spacing w:before="100" w:beforeAutospacing="1" w:after="100" w:afterAutospacing="1"/>
    </w:pPr>
  </w:style>
  <w:style w:type="character" w:customStyle="1" w:styleId="st1">
    <w:name w:val="st1"/>
    <w:rsid w:val="00A35D3F"/>
  </w:style>
  <w:style w:type="character" w:customStyle="1" w:styleId="p1">
    <w:name w:val="p1"/>
    <w:rsid w:val="00A35D3F"/>
    <w:rPr>
      <w:rFonts w:cs="Times New Roman"/>
    </w:rPr>
  </w:style>
  <w:style w:type="character" w:customStyle="1" w:styleId="accented">
    <w:name w:val="accented"/>
    <w:rsid w:val="00A35D3F"/>
  </w:style>
  <w:style w:type="character" w:customStyle="1" w:styleId="editsection">
    <w:name w:val="editsection"/>
    <w:rsid w:val="00A35D3F"/>
  </w:style>
  <w:style w:type="paragraph" w:customStyle="1" w:styleId="-1">
    <w:name w:val="Обычный-1"/>
    <w:basedOn w:val="a3"/>
    <w:rsid w:val="00A35D3F"/>
    <w:pPr>
      <w:widowControl w:val="0"/>
      <w:spacing w:line="360" w:lineRule="auto"/>
      <w:ind w:firstLine="720"/>
      <w:jc w:val="both"/>
    </w:pPr>
    <w:rPr>
      <w:szCs w:val="20"/>
    </w:rPr>
  </w:style>
  <w:style w:type="paragraph" w:customStyle="1" w:styleId="text-v">
    <w:name w:val="text-v"/>
    <w:basedOn w:val="a3"/>
    <w:rsid w:val="00A35D3F"/>
    <w:pPr>
      <w:spacing w:before="100" w:beforeAutospacing="1" w:after="100" w:afterAutospacing="1"/>
    </w:pPr>
  </w:style>
  <w:style w:type="paragraph" w:customStyle="1" w:styleId="normal5">
    <w:name w:val="normal5"/>
    <w:basedOn w:val="a3"/>
    <w:rsid w:val="00A35D3F"/>
    <w:pPr>
      <w:spacing w:before="100" w:beforeAutospacing="1" w:after="100" w:afterAutospacing="1"/>
    </w:pPr>
  </w:style>
  <w:style w:type="paragraph" w:styleId="affff0">
    <w:name w:val="No Spacing"/>
    <w:link w:val="affff1"/>
    <w:qFormat/>
    <w:rsid w:val="00A35D3F"/>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35D3F"/>
    <w:rPr>
      <w:rFonts w:ascii="Times New Roman" w:eastAsia="Times New Roman" w:hAnsi="Times New Roman" w:cs="Times New Roman"/>
      <w:sz w:val="24"/>
      <w:szCs w:val="24"/>
      <w:lang w:eastAsia="ru-RU"/>
    </w:rPr>
  </w:style>
  <w:style w:type="paragraph" w:customStyle="1" w:styleId="1ff1">
    <w:name w:val="Основной текст1"/>
    <w:basedOn w:val="1a"/>
    <w:rsid w:val="00A35D3F"/>
    <w:pPr>
      <w:widowControl/>
      <w:spacing w:after="120"/>
      <w:ind w:firstLine="0"/>
      <w:jc w:val="left"/>
    </w:pPr>
    <w:rPr>
      <w:rFonts w:ascii="Times New Roman" w:hAnsi="Times New Roman"/>
      <w:sz w:val="24"/>
    </w:rPr>
  </w:style>
  <w:style w:type="character" w:customStyle="1" w:styleId="FontStyle571">
    <w:name w:val="Font Style571"/>
    <w:rsid w:val="00A35D3F"/>
    <w:rPr>
      <w:rFonts w:ascii="Times New Roman" w:hAnsi="Times New Roman" w:cs="Times New Roman"/>
      <w:b/>
      <w:bCs/>
      <w:i/>
      <w:iCs/>
      <w:spacing w:val="30"/>
      <w:sz w:val="20"/>
      <w:szCs w:val="20"/>
    </w:rPr>
  </w:style>
  <w:style w:type="character" w:customStyle="1" w:styleId="FontStyle658">
    <w:name w:val="Font Style658"/>
    <w:rsid w:val="00A35D3F"/>
    <w:rPr>
      <w:rFonts w:ascii="Times New Roman" w:hAnsi="Times New Roman" w:cs="Times New Roman"/>
      <w:b/>
      <w:bCs/>
      <w:spacing w:val="-30"/>
      <w:sz w:val="32"/>
      <w:szCs w:val="32"/>
    </w:rPr>
  </w:style>
  <w:style w:type="character" w:customStyle="1" w:styleId="FontStyle596">
    <w:name w:val="Font Style596"/>
    <w:rsid w:val="00A35D3F"/>
    <w:rPr>
      <w:rFonts w:ascii="Consolas" w:hAnsi="Consolas" w:cs="Consolas"/>
      <w:i/>
      <w:iCs/>
      <w:spacing w:val="10"/>
      <w:sz w:val="24"/>
      <w:szCs w:val="24"/>
    </w:rPr>
  </w:style>
  <w:style w:type="character" w:customStyle="1" w:styleId="FontStyle621">
    <w:name w:val="Font Style621"/>
    <w:rsid w:val="00A35D3F"/>
    <w:rPr>
      <w:rFonts w:ascii="Times New Roman" w:hAnsi="Times New Roman" w:cs="Times New Roman" w:hint="default"/>
      <w:b/>
      <w:bCs/>
      <w:i/>
      <w:iCs/>
      <w:spacing w:val="30"/>
      <w:sz w:val="18"/>
      <w:szCs w:val="18"/>
    </w:rPr>
  </w:style>
  <w:style w:type="paragraph" w:customStyle="1" w:styleId="Style570">
    <w:name w:val="Style570"/>
    <w:basedOn w:val="a3"/>
    <w:rsid w:val="00A35D3F"/>
    <w:pPr>
      <w:widowControl w:val="0"/>
      <w:autoSpaceDE w:val="0"/>
      <w:autoSpaceDN w:val="0"/>
      <w:adjustRightInd w:val="0"/>
    </w:pPr>
  </w:style>
  <w:style w:type="character" w:customStyle="1" w:styleId="FontStyle870">
    <w:name w:val="Font Style870"/>
    <w:rsid w:val="00A35D3F"/>
    <w:rPr>
      <w:rFonts w:ascii="Times New Roman" w:hAnsi="Times New Roman" w:cs="Times New Roman" w:hint="default"/>
      <w:b/>
      <w:bCs/>
      <w:i/>
      <w:iCs/>
      <w:sz w:val="22"/>
      <w:szCs w:val="22"/>
    </w:rPr>
  </w:style>
  <w:style w:type="paragraph" w:customStyle="1" w:styleId="Style43">
    <w:name w:val="Style43"/>
    <w:basedOn w:val="a3"/>
    <w:rsid w:val="00A35D3F"/>
    <w:pPr>
      <w:widowControl w:val="0"/>
      <w:autoSpaceDE w:val="0"/>
      <w:autoSpaceDN w:val="0"/>
      <w:adjustRightInd w:val="0"/>
      <w:spacing w:line="211" w:lineRule="exact"/>
      <w:ind w:hanging="756"/>
    </w:pPr>
  </w:style>
  <w:style w:type="paragraph" w:customStyle="1" w:styleId="Style318">
    <w:name w:val="Style318"/>
    <w:basedOn w:val="a3"/>
    <w:rsid w:val="00A35D3F"/>
    <w:pPr>
      <w:widowControl w:val="0"/>
      <w:autoSpaceDE w:val="0"/>
      <w:autoSpaceDN w:val="0"/>
      <w:adjustRightInd w:val="0"/>
      <w:spacing w:line="223" w:lineRule="exact"/>
      <w:ind w:firstLine="374"/>
      <w:jc w:val="both"/>
    </w:pPr>
  </w:style>
  <w:style w:type="character" w:customStyle="1" w:styleId="FontStyle846">
    <w:name w:val="Font Style846"/>
    <w:rsid w:val="00A35D3F"/>
    <w:rPr>
      <w:rFonts w:ascii="Times New Roman" w:hAnsi="Times New Roman" w:cs="Times New Roman"/>
      <w:b/>
      <w:bCs/>
      <w:sz w:val="22"/>
      <w:szCs w:val="22"/>
    </w:rPr>
  </w:style>
  <w:style w:type="character" w:customStyle="1" w:styleId="FontStyle811">
    <w:name w:val="Font Style811"/>
    <w:rsid w:val="00A35D3F"/>
    <w:rPr>
      <w:rFonts w:ascii="Times New Roman" w:hAnsi="Times New Roman" w:cs="Times New Roman"/>
      <w:b/>
      <w:bCs/>
      <w:i/>
      <w:iCs/>
      <w:sz w:val="22"/>
      <w:szCs w:val="22"/>
    </w:rPr>
  </w:style>
  <w:style w:type="paragraph" w:customStyle="1" w:styleId="bodytext">
    <w:name w:val="bodytext"/>
    <w:basedOn w:val="a3"/>
    <w:rsid w:val="00A35D3F"/>
    <w:pPr>
      <w:spacing w:after="100" w:afterAutospacing="1" w:line="300" w:lineRule="atLeast"/>
    </w:pPr>
    <w:rPr>
      <w:rFonts w:ascii="Arial" w:hAnsi="Arial" w:cs="Arial"/>
      <w:color w:val="666666"/>
      <w:sz w:val="21"/>
      <w:szCs w:val="21"/>
    </w:rPr>
  </w:style>
  <w:style w:type="paragraph" w:customStyle="1" w:styleId="subheader">
    <w:name w:val="subheader"/>
    <w:basedOn w:val="a3"/>
    <w:rsid w:val="00A35D3F"/>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35D3F"/>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35D3F"/>
  </w:style>
  <w:style w:type="character" w:customStyle="1" w:styleId="mymarkfind">
    <w:name w:val="my_mark_find"/>
    <w:rsid w:val="00A35D3F"/>
  </w:style>
  <w:style w:type="paragraph" w:customStyle="1" w:styleId="3a">
    <w:name w:val="Знак3"/>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35D3F"/>
    <w:pPr>
      <w:spacing w:before="48" w:after="48"/>
      <w:jc w:val="both"/>
    </w:pPr>
  </w:style>
  <w:style w:type="character" w:customStyle="1" w:styleId="b-serp-url">
    <w:name w:val="b-serp-url"/>
    <w:rsid w:val="00A35D3F"/>
  </w:style>
  <w:style w:type="paragraph" w:styleId="z-2">
    <w:name w:val="HTML Bottom of Form"/>
    <w:basedOn w:val="a3"/>
    <w:next w:val="a3"/>
    <w:link w:val="z-3"/>
    <w:rsid w:val="00A35D3F"/>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35D3F"/>
    <w:rPr>
      <w:rFonts w:ascii="Arial" w:eastAsia="Times New Roman" w:hAnsi="Arial" w:cs="Times New Roman"/>
      <w:vanish/>
      <w:sz w:val="16"/>
      <w:szCs w:val="16"/>
    </w:rPr>
  </w:style>
  <w:style w:type="paragraph" w:customStyle="1" w:styleId="3b">
    <w:name w:val="Стиль3"/>
    <w:basedOn w:val="a3"/>
    <w:link w:val="3c"/>
    <w:rsid w:val="00A35D3F"/>
    <w:pPr>
      <w:widowControl w:val="0"/>
      <w:autoSpaceDE w:val="0"/>
      <w:autoSpaceDN w:val="0"/>
      <w:adjustRightInd w:val="0"/>
      <w:ind w:firstLine="567"/>
      <w:jc w:val="both"/>
    </w:pPr>
    <w:rPr>
      <w:b/>
      <w:sz w:val="28"/>
      <w:szCs w:val="20"/>
    </w:rPr>
  </w:style>
  <w:style w:type="character" w:customStyle="1" w:styleId="3c">
    <w:name w:val="Стиль3 Знак"/>
    <w:link w:val="3b"/>
    <w:locked/>
    <w:rsid w:val="00A35D3F"/>
    <w:rPr>
      <w:rFonts w:ascii="Times New Roman" w:eastAsia="Times New Roman" w:hAnsi="Times New Roman" w:cs="Times New Roman"/>
      <w:b/>
      <w:sz w:val="28"/>
      <w:szCs w:val="20"/>
      <w:lang w:eastAsia="ru-RU"/>
    </w:rPr>
  </w:style>
  <w:style w:type="paragraph" w:customStyle="1" w:styleId="biblio">
    <w:name w:val="biblio"/>
    <w:basedOn w:val="a3"/>
    <w:rsid w:val="00A35D3F"/>
    <w:pPr>
      <w:spacing w:before="48" w:after="48"/>
      <w:ind w:firstLine="360"/>
      <w:jc w:val="both"/>
    </w:pPr>
    <w:rPr>
      <w:sz w:val="19"/>
      <w:szCs w:val="19"/>
    </w:rPr>
  </w:style>
  <w:style w:type="paragraph" w:customStyle="1" w:styleId="biblio0">
    <w:name w:val="biblio0"/>
    <w:basedOn w:val="a3"/>
    <w:rsid w:val="00A35D3F"/>
    <w:pPr>
      <w:spacing w:before="48" w:after="48"/>
      <w:jc w:val="both"/>
    </w:pPr>
    <w:rPr>
      <w:sz w:val="19"/>
      <w:szCs w:val="19"/>
    </w:rPr>
  </w:style>
  <w:style w:type="paragraph" w:customStyle="1" w:styleId="podpis">
    <w:name w:val="podpis"/>
    <w:basedOn w:val="a3"/>
    <w:rsid w:val="00A35D3F"/>
    <w:pPr>
      <w:spacing w:before="48" w:after="48"/>
      <w:jc w:val="right"/>
    </w:pPr>
    <w:rPr>
      <w:i/>
      <w:iCs/>
      <w:sz w:val="19"/>
      <w:szCs w:val="19"/>
    </w:rPr>
  </w:style>
  <w:style w:type="paragraph" w:customStyle="1" w:styleId="ris">
    <w:name w:val="ris"/>
    <w:basedOn w:val="a3"/>
    <w:rsid w:val="00A35D3F"/>
    <w:pPr>
      <w:spacing w:before="48" w:after="48"/>
      <w:jc w:val="center"/>
    </w:pPr>
    <w:rPr>
      <w:i/>
      <w:iCs/>
      <w:sz w:val="19"/>
      <w:szCs w:val="19"/>
    </w:rPr>
  </w:style>
  <w:style w:type="paragraph" w:customStyle="1" w:styleId="small">
    <w:name w:val="small"/>
    <w:basedOn w:val="a3"/>
    <w:rsid w:val="00A35D3F"/>
    <w:pPr>
      <w:spacing w:before="48" w:after="48"/>
      <w:ind w:firstLine="360"/>
      <w:jc w:val="both"/>
    </w:pPr>
    <w:rPr>
      <w:sz w:val="19"/>
      <w:szCs w:val="19"/>
    </w:rPr>
  </w:style>
  <w:style w:type="paragraph" w:customStyle="1" w:styleId="small0">
    <w:name w:val="small0"/>
    <w:basedOn w:val="a3"/>
    <w:rsid w:val="00A35D3F"/>
    <w:pPr>
      <w:spacing w:before="48" w:after="48"/>
      <w:jc w:val="both"/>
    </w:pPr>
    <w:rPr>
      <w:sz w:val="19"/>
      <w:szCs w:val="19"/>
    </w:rPr>
  </w:style>
  <w:style w:type="paragraph" w:customStyle="1" w:styleId="stih4">
    <w:name w:val="stih4"/>
    <w:basedOn w:val="a3"/>
    <w:rsid w:val="00A35D3F"/>
    <w:pPr>
      <w:spacing w:before="120" w:after="120"/>
      <w:ind w:left="3240"/>
    </w:pPr>
    <w:rPr>
      <w:sz w:val="19"/>
      <w:szCs w:val="19"/>
    </w:rPr>
  </w:style>
  <w:style w:type="paragraph" w:customStyle="1" w:styleId="zag8">
    <w:name w:val="zag8"/>
    <w:basedOn w:val="a3"/>
    <w:rsid w:val="00A35D3F"/>
    <w:pPr>
      <w:spacing w:before="240" w:after="48"/>
      <w:jc w:val="center"/>
    </w:pPr>
    <w:rPr>
      <w:sz w:val="19"/>
      <w:szCs w:val="19"/>
    </w:rPr>
  </w:style>
  <w:style w:type="character" w:customStyle="1" w:styleId="page">
    <w:name w:val="page"/>
    <w:rsid w:val="00A35D3F"/>
    <w:rPr>
      <w:i/>
      <w:iCs/>
      <w:vanish/>
      <w:color w:val="00008B"/>
      <w:sz w:val="19"/>
      <w:szCs w:val="19"/>
      <w:bdr w:val="single" w:sz="4" w:space="0" w:color="C1C1C1"/>
    </w:rPr>
  </w:style>
  <w:style w:type="paragraph" w:customStyle="1" w:styleId="hook">
    <w:name w:val="hook"/>
    <w:basedOn w:val="a3"/>
    <w:rsid w:val="00A35D3F"/>
    <w:pPr>
      <w:spacing w:before="100" w:beforeAutospacing="1" w:after="100" w:afterAutospacing="1"/>
    </w:pPr>
    <w:rPr>
      <w:rFonts w:ascii="Comic Sans MS" w:hAnsi="Comic Sans MS"/>
      <w:b/>
      <w:bCs/>
    </w:rPr>
  </w:style>
  <w:style w:type="character" w:customStyle="1" w:styleId="current">
    <w:name w:val="current"/>
    <w:rsid w:val="00A35D3F"/>
  </w:style>
  <w:style w:type="paragraph" w:customStyle="1" w:styleId="affff3">
    <w:name w:val="Цитаты"/>
    <w:basedOn w:val="1a"/>
    <w:rsid w:val="00A35D3F"/>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35D3F"/>
    <w:pPr>
      <w:spacing w:before="100" w:after="100"/>
      <w:jc w:val="both"/>
    </w:pPr>
    <w:rPr>
      <w:rFonts w:ascii="Arial" w:hAnsi="Arial"/>
      <w:color w:val="000000"/>
      <w:sz w:val="20"/>
      <w:szCs w:val="20"/>
    </w:rPr>
  </w:style>
  <w:style w:type="character" w:customStyle="1" w:styleId="udar">
    <w:name w:val="udar"/>
    <w:rsid w:val="00A35D3F"/>
    <w:rPr>
      <w:rFonts w:cs="Times New Roman"/>
    </w:rPr>
  </w:style>
  <w:style w:type="paragraph" w:customStyle="1" w:styleId="CharCharCarCarCharCharCarCarCharCharCarCarCharChar">
    <w:name w:val="Char Char Car Car Char Char Car Car Char Char Car Car Char Char"/>
    <w:basedOn w:val="a3"/>
    <w:rsid w:val="00A35D3F"/>
    <w:pPr>
      <w:spacing w:after="160" w:line="240" w:lineRule="exact"/>
    </w:pPr>
    <w:rPr>
      <w:sz w:val="20"/>
      <w:szCs w:val="20"/>
    </w:rPr>
  </w:style>
  <w:style w:type="paragraph" w:customStyle="1" w:styleId="310">
    <w:name w:val="Основной текст с отступом 31"/>
    <w:basedOn w:val="a3"/>
    <w:rsid w:val="00A35D3F"/>
    <w:pPr>
      <w:ind w:firstLine="567"/>
      <w:jc w:val="both"/>
    </w:pPr>
    <w:rPr>
      <w:rFonts w:ascii="Arial" w:hAnsi="Arial"/>
      <w:sz w:val="20"/>
      <w:szCs w:val="20"/>
    </w:rPr>
  </w:style>
  <w:style w:type="character" w:customStyle="1" w:styleId="submenu-table">
    <w:name w:val="submenu-table"/>
    <w:rsid w:val="00A35D3F"/>
  </w:style>
  <w:style w:type="paragraph" w:customStyle="1" w:styleId="book">
    <w:name w:val="book"/>
    <w:basedOn w:val="a3"/>
    <w:rsid w:val="00A35D3F"/>
    <w:pPr>
      <w:ind w:firstLine="450"/>
      <w:jc w:val="both"/>
    </w:pPr>
  </w:style>
  <w:style w:type="character" w:customStyle="1" w:styleId="bday">
    <w:name w:val="bday"/>
    <w:rsid w:val="00A35D3F"/>
  </w:style>
  <w:style w:type="paragraph" w:customStyle="1" w:styleId="212">
    <w:name w:val="Основной текст 21"/>
    <w:basedOn w:val="a3"/>
    <w:rsid w:val="00A35D3F"/>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35D3F"/>
    <w:rPr>
      <w:sz w:val="24"/>
      <w:szCs w:val="24"/>
    </w:rPr>
  </w:style>
  <w:style w:type="paragraph" w:customStyle="1" w:styleId="Style45">
    <w:name w:val="Style45"/>
    <w:basedOn w:val="a3"/>
    <w:rsid w:val="00A35D3F"/>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35D3F"/>
    <w:rPr>
      <w:b/>
      <w:caps/>
      <w:sz w:val="24"/>
      <w:szCs w:val="24"/>
      <w:lang w:val="ru-RU" w:eastAsia="ru-RU" w:bidi="ar-SA"/>
    </w:rPr>
  </w:style>
  <w:style w:type="character" w:customStyle="1" w:styleId="400">
    <w:name w:val="Знак Знак40"/>
    <w:locked/>
    <w:rsid w:val="00A35D3F"/>
    <w:rPr>
      <w:rFonts w:ascii="Arial" w:hAnsi="Arial" w:cs="Arial"/>
      <w:b/>
      <w:bCs/>
      <w:i/>
      <w:iCs/>
      <w:sz w:val="28"/>
      <w:szCs w:val="28"/>
      <w:lang w:val="ru-RU" w:eastAsia="en-US" w:bidi="ar-SA"/>
    </w:rPr>
  </w:style>
  <w:style w:type="character" w:customStyle="1" w:styleId="390">
    <w:name w:val="Знак Знак39"/>
    <w:locked/>
    <w:rsid w:val="00A35D3F"/>
    <w:rPr>
      <w:b/>
      <w:bCs/>
      <w:sz w:val="27"/>
      <w:szCs w:val="27"/>
      <w:lang w:val="ru-RU" w:eastAsia="ru-RU" w:bidi="ar-SA"/>
    </w:rPr>
  </w:style>
  <w:style w:type="character" w:customStyle="1" w:styleId="380">
    <w:name w:val="Знак Знак38"/>
    <w:locked/>
    <w:rsid w:val="00A35D3F"/>
    <w:rPr>
      <w:b/>
      <w:bCs/>
      <w:sz w:val="28"/>
      <w:szCs w:val="28"/>
      <w:lang w:val="ru-RU" w:eastAsia="ru-RU" w:bidi="ar-SA"/>
    </w:rPr>
  </w:style>
  <w:style w:type="character" w:customStyle="1" w:styleId="370">
    <w:name w:val="Знак Знак37"/>
    <w:locked/>
    <w:rsid w:val="00A35D3F"/>
    <w:rPr>
      <w:b/>
      <w:bCs/>
      <w:i/>
      <w:iCs/>
      <w:sz w:val="26"/>
      <w:szCs w:val="26"/>
      <w:lang w:val="ru-RU" w:eastAsia="ru-RU" w:bidi="ar-SA"/>
    </w:rPr>
  </w:style>
  <w:style w:type="character" w:customStyle="1" w:styleId="360">
    <w:name w:val="Знак Знак36"/>
    <w:locked/>
    <w:rsid w:val="00A35D3F"/>
    <w:rPr>
      <w:sz w:val="24"/>
      <w:lang w:val="ru-RU" w:eastAsia="ru-RU" w:bidi="ar-SA"/>
    </w:rPr>
  </w:style>
  <w:style w:type="character" w:customStyle="1" w:styleId="350">
    <w:name w:val="Знак Знак35"/>
    <w:locked/>
    <w:rsid w:val="00A35D3F"/>
    <w:rPr>
      <w:sz w:val="24"/>
      <w:szCs w:val="24"/>
      <w:lang w:val="ru-RU" w:eastAsia="ru-RU" w:bidi="ar-SA"/>
    </w:rPr>
  </w:style>
  <w:style w:type="character" w:customStyle="1" w:styleId="340">
    <w:name w:val="Знак Знак34"/>
    <w:locked/>
    <w:rsid w:val="00A35D3F"/>
    <w:rPr>
      <w:i/>
      <w:iCs/>
      <w:sz w:val="24"/>
      <w:szCs w:val="24"/>
      <w:lang w:val="ru-RU" w:eastAsia="ru-RU" w:bidi="ar-SA"/>
    </w:rPr>
  </w:style>
  <w:style w:type="character" w:customStyle="1" w:styleId="affff5">
    <w:name w:val="Знак Знак Знак"/>
    <w:locked/>
    <w:rsid w:val="00A35D3F"/>
    <w:rPr>
      <w:rFonts w:ascii="Courier New" w:hAnsi="Courier New" w:cs="Courier New"/>
      <w:lang w:val="ru-RU" w:eastAsia="ru-RU" w:bidi="ar-SA"/>
    </w:rPr>
  </w:style>
  <w:style w:type="paragraph" w:customStyle="1" w:styleId="affff6">
    <w:name w:val="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35D3F"/>
    <w:pPr>
      <w:autoSpaceDE w:val="0"/>
      <w:autoSpaceDN w:val="0"/>
      <w:adjustRightInd w:val="0"/>
    </w:pPr>
  </w:style>
  <w:style w:type="paragraph" w:customStyle="1" w:styleId="affff8">
    <w:name w:val="Темы"/>
    <w:basedOn w:val="a3"/>
    <w:link w:val="affff9"/>
    <w:rsid w:val="00A35D3F"/>
    <w:pPr>
      <w:keepNext/>
    </w:pPr>
  </w:style>
  <w:style w:type="character" w:customStyle="1" w:styleId="affff9">
    <w:name w:val="Темы Знак"/>
    <w:link w:val="affff8"/>
    <w:locked/>
    <w:rsid w:val="00A35D3F"/>
    <w:rPr>
      <w:rFonts w:ascii="Times New Roman" w:eastAsia="Times New Roman" w:hAnsi="Times New Roman" w:cs="Times New Roman"/>
      <w:sz w:val="24"/>
      <w:szCs w:val="24"/>
      <w:lang w:eastAsia="ru-RU"/>
    </w:rPr>
  </w:style>
  <w:style w:type="paragraph" w:customStyle="1" w:styleId="affffa">
    <w:name w:val="a"/>
    <w:basedOn w:val="a3"/>
    <w:rsid w:val="00A35D3F"/>
    <w:pPr>
      <w:spacing w:before="100" w:beforeAutospacing="1" w:after="100" w:afterAutospacing="1"/>
    </w:pPr>
  </w:style>
  <w:style w:type="paragraph" w:customStyle="1" w:styleId="acxspmiddle">
    <w:name w:val="acxspmiddle"/>
    <w:basedOn w:val="a3"/>
    <w:rsid w:val="00A35D3F"/>
    <w:pPr>
      <w:spacing w:before="100" w:beforeAutospacing="1" w:after="100" w:afterAutospacing="1"/>
    </w:pPr>
  </w:style>
  <w:style w:type="character" w:customStyle="1" w:styleId="affffb">
    <w:name w:val="Основной текст_"/>
    <w:link w:val="1ff3"/>
    <w:locked/>
    <w:rsid w:val="00A35D3F"/>
    <w:rPr>
      <w:rFonts w:ascii="Arial" w:hAnsi="Arial" w:cs="Arial"/>
      <w:sz w:val="19"/>
      <w:szCs w:val="19"/>
      <w:shd w:val="clear" w:color="auto" w:fill="FFFFFF"/>
    </w:rPr>
  </w:style>
  <w:style w:type="paragraph" w:customStyle="1" w:styleId="1ff3">
    <w:name w:val="Основной текст1"/>
    <w:basedOn w:val="a3"/>
    <w:link w:val="affffb"/>
    <w:rsid w:val="00A35D3F"/>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35D3F"/>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35D3F"/>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35D3F"/>
    <w:pPr>
      <w:spacing w:after="160" w:line="240" w:lineRule="exact"/>
    </w:pPr>
    <w:rPr>
      <w:rFonts w:ascii="Verdana" w:hAnsi="Verdana"/>
      <w:lang w:val="en-US" w:eastAsia="en-US"/>
    </w:rPr>
  </w:style>
  <w:style w:type="paragraph" w:customStyle="1" w:styleId="Style24">
    <w:name w:val="Style24"/>
    <w:basedOn w:val="a3"/>
    <w:rsid w:val="00A35D3F"/>
    <w:pPr>
      <w:widowControl w:val="0"/>
      <w:autoSpaceDE w:val="0"/>
      <w:autoSpaceDN w:val="0"/>
      <w:adjustRightInd w:val="0"/>
      <w:spacing w:line="482" w:lineRule="exact"/>
      <w:ind w:firstLine="720"/>
      <w:jc w:val="both"/>
    </w:pPr>
  </w:style>
  <w:style w:type="paragraph" w:customStyle="1" w:styleId="ConsPlusTitle">
    <w:name w:val="ConsPlusTitle"/>
    <w:rsid w:val="00A35D3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35D3F"/>
    <w:rPr>
      <w:rFonts w:ascii="Courier New" w:hAnsi="Courier New"/>
      <w:sz w:val="20"/>
      <w:szCs w:val="20"/>
    </w:rPr>
  </w:style>
  <w:style w:type="paragraph" w:customStyle="1" w:styleId="ConsPlusNormal">
    <w:name w:val="ConsPlusNormal"/>
    <w:link w:val="ConsPlusNormal0"/>
    <w:rsid w:val="00A35D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35D3F"/>
    <w:rPr>
      <w:rFonts w:ascii="Arial" w:eastAsia="Times New Roman" w:hAnsi="Arial" w:cs="Arial"/>
      <w:sz w:val="20"/>
      <w:szCs w:val="20"/>
      <w:lang w:eastAsia="ru-RU"/>
    </w:rPr>
  </w:style>
  <w:style w:type="paragraph" w:customStyle="1" w:styleId="213">
    <w:name w:val="Заголовок 21"/>
    <w:basedOn w:val="a3"/>
    <w:next w:val="a3"/>
    <w:rsid w:val="00A35D3F"/>
    <w:pPr>
      <w:keepNext/>
      <w:widowControl w:val="0"/>
      <w:jc w:val="center"/>
    </w:pPr>
    <w:rPr>
      <w:b/>
      <w:sz w:val="26"/>
      <w:szCs w:val="20"/>
    </w:rPr>
  </w:style>
  <w:style w:type="paragraph" w:customStyle="1" w:styleId="2f1">
    <w:name w:val="Обычный2"/>
    <w:basedOn w:val="a3"/>
    <w:rsid w:val="00A35D3F"/>
    <w:pPr>
      <w:spacing w:before="100" w:beforeAutospacing="1" w:after="100" w:afterAutospacing="1"/>
    </w:pPr>
  </w:style>
  <w:style w:type="paragraph" w:customStyle="1" w:styleId="2f2">
    <w:name w:val="заголовок 2"/>
    <w:basedOn w:val="a3"/>
    <w:next w:val="a3"/>
    <w:rsid w:val="00A35D3F"/>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35D3F"/>
    <w:pPr>
      <w:spacing w:before="24" w:after="16"/>
      <w:ind w:firstLine="454"/>
      <w:jc w:val="center"/>
    </w:pPr>
    <w:rPr>
      <w:rFonts w:ascii="Times New Roman" w:hAnsi="Times New Roman" w:cs="Times New Roman"/>
      <w:b/>
      <w:bCs/>
    </w:rPr>
  </w:style>
  <w:style w:type="paragraph" w:customStyle="1" w:styleId="46">
    <w:name w:val="Стиль4"/>
    <w:basedOn w:val="21"/>
    <w:rsid w:val="00A35D3F"/>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35D3F"/>
    <w:pPr>
      <w:keepNext/>
      <w:spacing w:before="0" w:beforeAutospacing="0" w:after="0" w:afterAutospacing="0" w:line="312" w:lineRule="auto"/>
      <w:ind w:firstLine="454"/>
    </w:pPr>
    <w:rPr>
      <w:sz w:val="22"/>
      <w:szCs w:val="22"/>
    </w:rPr>
  </w:style>
  <w:style w:type="paragraph" w:customStyle="1" w:styleId="63">
    <w:name w:val="Стиль6"/>
    <w:basedOn w:val="a3"/>
    <w:rsid w:val="00A35D3F"/>
    <w:pPr>
      <w:spacing w:line="312" w:lineRule="auto"/>
      <w:ind w:firstLine="454"/>
      <w:jc w:val="both"/>
    </w:pPr>
  </w:style>
  <w:style w:type="paragraph" w:customStyle="1" w:styleId="affffd">
    <w:name w:val="Стиль По ширине"/>
    <w:basedOn w:val="a3"/>
    <w:rsid w:val="00A35D3F"/>
    <w:pPr>
      <w:spacing w:line="312" w:lineRule="auto"/>
      <w:ind w:firstLine="454"/>
      <w:jc w:val="both"/>
    </w:pPr>
  </w:style>
  <w:style w:type="paragraph" w:customStyle="1" w:styleId="Style8">
    <w:name w:val="Style8"/>
    <w:basedOn w:val="a3"/>
    <w:rsid w:val="00A35D3F"/>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35D3F"/>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35D3F"/>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35D3F"/>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35D3F"/>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35D3F"/>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35D3F"/>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35D3F"/>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35D3F"/>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35D3F"/>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35D3F"/>
    <w:rPr>
      <w:rFonts w:ascii="Arial" w:eastAsia="Times New Roman" w:hAnsi="Arial" w:cs="Times New Roman"/>
      <w:sz w:val="20"/>
      <w:szCs w:val="20"/>
      <w:lang w:eastAsia="ru-RU"/>
    </w:rPr>
  </w:style>
  <w:style w:type="paragraph" w:customStyle="1" w:styleId="western">
    <w:name w:val="western"/>
    <w:basedOn w:val="a3"/>
    <w:rsid w:val="00A35D3F"/>
    <w:pPr>
      <w:shd w:val="clear" w:color="auto" w:fill="FFFFFF"/>
      <w:spacing w:before="778" w:line="475" w:lineRule="atLeast"/>
    </w:pPr>
    <w:rPr>
      <w:color w:val="000000"/>
    </w:rPr>
  </w:style>
  <w:style w:type="character" w:customStyle="1" w:styleId="small11">
    <w:name w:val="small11"/>
    <w:rsid w:val="00A35D3F"/>
    <w:rPr>
      <w:rFonts w:ascii="Times New Roman" w:hAnsi="Times New Roman" w:cs="Times New Roman" w:hint="default"/>
      <w:sz w:val="16"/>
      <w:szCs w:val="16"/>
    </w:rPr>
  </w:style>
  <w:style w:type="character" w:customStyle="1" w:styleId="b-serp-urlitem1">
    <w:name w:val="b-serp-url__item1"/>
    <w:rsid w:val="00A35D3F"/>
    <w:rPr>
      <w:rFonts w:ascii="Times New Roman" w:hAnsi="Times New Roman" w:cs="Times New Roman" w:hint="default"/>
    </w:rPr>
  </w:style>
  <w:style w:type="character" w:customStyle="1" w:styleId="121">
    <w:name w:val="Знак Знак12"/>
    <w:locked/>
    <w:rsid w:val="00A35D3F"/>
    <w:rPr>
      <w:b/>
      <w:bCs w:val="0"/>
      <w:caps/>
      <w:sz w:val="24"/>
      <w:szCs w:val="24"/>
      <w:lang w:val="ru-RU" w:eastAsia="ru-RU" w:bidi="ar-SA"/>
    </w:rPr>
  </w:style>
  <w:style w:type="character" w:customStyle="1" w:styleId="tbln121">
    <w:name w:val="tbln121"/>
    <w:rsid w:val="00A35D3F"/>
    <w:rPr>
      <w:rFonts w:ascii="Arial" w:hAnsi="Arial" w:cs="Arial" w:hint="default"/>
      <w:b w:val="0"/>
      <w:bCs w:val="0"/>
      <w:i/>
      <w:iCs/>
      <w:strike w:val="0"/>
      <w:dstrike w:val="0"/>
      <w:color w:val="000000"/>
      <w:sz w:val="18"/>
      <w:szCs w:val="18"/>
      <w:u w:val="none"/>
    </w:rPr>
  </w:style>
  <w:style w:type="character" w:customStyle="1" w:styleId="mistake">
    <w:name w:val="mistake"/>
    <w:rsid w:val="00A35D3F"/>
    <w:rPr>
      <w:sz w:val="24"/>
      <w:szCs w:val="24"/>
    </w:rPr>
  </w:style>
  <w:style w:type="character" w:customStyle="1" w:styleId="trb12">
    <w:name w:val="trb12"/>
    <w:rsid w:val="00A35D3F"/>
  </w:style>
  <w:style w:type="character" w:customStyle="1" w:styleId="tbln12">
    <w:name w:val="tbln12"/>
    <w:rsid w:val="00A35D3F"/>
  </w:style>
  <w:style w:type="character" w:customStyle="1" w:styleId="tbb12">
    <w:name w:val="tbb12"/>
    <w:rsid w:val="00A35D3F"/>
  </w:style>
  <w:style w:type="character" w:customStyle="1" w:styleId="hpsatn">
    <w:name w:val="hps atn"/>
    <w:rsid w:val="00A35D3F"/>
  </w:style>
  <w:style w:type="character" w:customStyle="1" w:styleId="64">
    <w:name w:val="Знак Знак6"/>
    <w:rsid w:val="00A35D3F"/>
    <w:rPr>
      <w:rFonts w:ascii="Arial" w:hAnsi="Arial" w:cs="Arial" w:hint="default"/>
      <w:b/>
      <w:bCs/>
      <w:kern w:val="32"/>
      <w:sz w:val="32"/>
      <w:szCs w:val="32"/>
    </w:rPr>
  </w:style>
  <w:style w:type="character" w:customStyle="1" w:styleId="FontStyle42">
    <w:name w:val="Font Style42"/>
    <w:rsid w:val="00A35D3F"/>
    <w:rPr>
      <w:rFonts w:ascii="Times New Roman" w:hAnsi="Times New Roman" w:cs="Times New Roman" w:hint="default"/>
      <w:sz w:val="26"/>
      <w:szCs w:val="26"/>
    </w:rPr>
  </w:style>
  <w:style w:type="character" w:customStyle="1" w:styleId="FontStyle41">
    <w:name w:val="Font Style41"/>
    <w:rsid w:val="00A35D3F"/>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35D3F"/>
    <w:rPr>
      <w:sz w:val="24"/>
      <w:szCs w:val="24"/>
      <w:lang w:val="ru-RU" w:eastAsia="ru-RU" w:bidi="ar-SA"/>
    </w:rPr>
  </w:style>
  <w:style w:type="character" w:customStyle="1" w:styleId="FontStyle139">
    <w:name w:val="Font Style139"/>
    <w:rsid w:val="00A35D3F"/>
    <w:rPr>
      <w:rFonts w:ascii="Palatino Linotype" w:hAnsi="Palatino Linotype" w:cs="Palatino Linotype" w:hint="default"/>
      <w:sz w:val="18"/>
      <w:szCs w:val="18"/>
    </w:rPr>
  </w:style>
  <w:style w:type="character" w:customStyle="1" w:styleId="FontStyle157">
    <w:name w:val="Font Style157"/>
    <w:rsid w:val="00A35D3F"/>
    <w:rPr>
      <w:rFonts w:ascii="Palatino Linotype" w:hAnsi="Palatino Linotype" w:cs="Palatino Linotype" w:hint="default"/>
      <w:sz w:val="18"/>
      <w:szCs w:val="18"/>
    </w:rPr>
  </w:style>
  <w:style w:type="character" w:customStyle="1" w:styleId="FontStyle138">
    <w:name w:val="Font Style138"/>
    <w:rsid w:val="00A35D3F"/>
    <w:rPr>
      <w:rFonts w:ascii="Palatino Linotype" w:hAnsi="Palatino Linotype" w:cs="Palatino Linotype" w:hint="default"/>
      <w:b/>
      <w:bCs/>
      <w:sz w:val="18"/>
      <w:szCs w:val="18"/>
    </w:rPr>
  </w:style>
  <w:style w:type="character" w:customStyle="1" w:styleId="FontStyle146">
    <w:name w:val="Font Style146"/>
    <w:rsid w:val="00A35D3F"/>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35D3F"/>
    <w:rPr>
      <w:sz w:val="24"/>
      <w:szCs w:val="24"/>
      <w:lang w:val="ru-RU" w:eastAsia="ru-RU" w:bidi="ar-SA"/>
    </w:rPr>
  </w:style>
  <w:style w:type="character" w:customStyle="1" w:styleId="1ff7">
    <w:name w:val="Знак1"/>
    <w:rsid w:val="00A35D3F"/>
    <w:rPr>
      <w:rFonts w:ascii="Arial" w:hAnsi="Arial" w:cs="Arial" w:hint="default"/>
      <w:b/>
      <w:bCs/>
      <w:kern w:val="32"/>
      <w:sz w:val="32"/>
      <w:szCs w:val="32"/>
      <w:lang w:val="ru-RU" w:eastAsia="ru-RU" w:bidi="ar-SA"/>
    </w:rPr>
  </w:style>
  <w:style w:type="character" w:customStyle="1" w:styleId="2f3">
    <w:name w:val="Знак2"/>
    <w:rsid w:val="00A35D3F"/>
    <w:rPr>
      <w:sz w:val="24"/>
      <w:lang w:val="ru-RU" w:eastAsia="en-US" w:bidi="ar-SA"/>
    </w:rPr>
  </w:style>
  <w:style w:type="character" w:customStyle="1" w:styleId="311">
    <w:name w:val="Заголовок 3 Знак1"/>
    <w:aliases w:val="Знак2 Знак3"/>
    <w:locked/>
    <w:rsid w:val="00A35D3F"/>
    <w:rPr>
      <w:b/>
      <w:bCs/>
      <w:sz w:val="27"/>
      <w:szCs w:val="27"/>
      <w:lang w:val="ru-RU" w:eastAsia="ru-RU" w:bidi="ar-SA"/>
    </w:rPr>
  </w:style>
  <w:style w:type="paragraph" w:customStyle="1" w:styleId="mane">
    <w:name w:val="mane"/>
    <w:rsid w:val="00A35D3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35D3F"/>
    <w:rPr>
      <w:rFonts w:ascii="Sylfaen" w:hAnsi="Sylfaen" w:cs="Sylfaen"/>
      <w:sz w:val="18"/>
      <w:szCs w:val="18"/>
    </w:rPr>
  </w:style>
  <w:style w:type="character" w:customStyle="1" w:styleId="keyword1">
    <w:name w:val="keyword1"/>
    <w:rsid w:val="00A35D3F"/>
    <w:rPr>
      <w:i/>
      <w:iCs/>
    </w:rPr>
  </w:style>
  <w:style w:type="character" w:customStyle="1" w:styleId="keyworddef1">
    <w:name w:val="keyword_def1"/>
    <w:rsid w:val="00A35D3F"/>
    <w:rPr>
      <w:b/>
      <w:bCs/>
      <w:i/>
      <w:iCs/>
    </w:rPr>
  </w:style>
  <w:style w:type="character" w:customStyle="1" w:styleId="afffff">
    <w:name w:val="Выделение в тексте документа"/>
    <w:rsid w:val="00A35D3F"/>
    <w:rPr>
      <w:rFonts w:cs="Times New Roman"/>
      <w:b/>
    </w:rPr>
  </w:style>
  <w:style w:type="paragraph" w:customStyle="1" w:styleId="afffff0">
    <w:name w:val="Текст документа"/>
    <w:basedOn w:val="a3"/>
    <w:rsid w:val="00A35D3F"/>
    <w:pPr>
      <w:ind w:firstLine="709"/>
      <w:jc w:val="both"/>
    </w:pPr>
  </w:style>
  <w:style w:type="character" w:customStyle="1" w:styleId="xmlemitalic1">
    <w:name w:val="xml_em_italic1"/>
    <w:rsid w:val="00A35D3F"/>
    <w:rPr>
      <w:i/>
      <w:iCs/>
    </w:rPr>
  </w:style>
  <w:style w:type="paragraph" w:customStyle="1" w:styleId="afffff1">
    <w:name w:val="Модуль"/>
    <w:basedOn w:val="a3"/>
    <w:rsid w:val="00A35D3F"/>
    <w:pPr>
      <w:keepNext/>
      <w:jc w:val="both"/>
    </w:pPr>
  </w:style>
  <w:style w:type="character" w:customStyle="1" w:styleId="WW8Num4z3">
    <w:name w:val="WW8Num4z3"/>
    <w:rsid w:val="00A35D3F"/>
    <w:rPr>
      <w:rFonts w:ascii="Symbol" w:hAnsi="Symbol"/>
    </w:rPr>
  </w:style>
  <w:style w:type="paragraph" w:customStyle="1" w:styleId="114">
    <w:name w:val="Название11"/>
    <w:basedOn w:val="a3"/>
    <w:next w:val="aff2"/>
    <w:qFormat/>
    <w:rsid w:val="00A35D3F"/>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35D3F"/>
    <w:pPr>
      <w:suppressLineNumbers/>
      <w:suppressAutoHyphens/>
    </w:pPr>
    <w:rPr>
      <w:lang w:eastAsia="ar-SA"/>
    </w:rPr>
  </w:style>
  <w:style w:type="paragraph" w:customStyle="1" w:styleId="afffff3">
    <w:name w:val="Заголовок таблицы"/>
    <w:basedOn w:val="afffff2"/>
    <w:rsid w:val="00A35D3F"/>
    <w:pPr>
      <w:jc w:val="center"/>
    </w:pPr>
    <w:rPr>
      <w:b/>
      <w:bCs/>
    </w:rPr>
  </w:style>
  <w:style w:type="paragraph" w:customStyle="1" w:styleId="Style46">
    <w:name w:val="Style46"/>
    <w:basedOn w:val="a3"/>
    <w:rsid w:val="00A35D3F"/>
    <w:pPr>
      <w:widowControl w:val="0"/>
      <w:autoSpaceDE w:val="0"/>
      <w:autoSpaceDN w:val="0"/>
      <w:adjustRightInd w:val="0"/>
      <w:spacing w:line="240" w:lineRule="exact"/>
      <w:ind w:hanging="106"/>
    </w:pPr>
  </w:style>
  <w:style w:type="paragraph" w:customStyle="1" w:styleId="Style61">
    <w:name w:val="Style61"/>
    <w:basedOn w:val="a3"/>
    <w:rsid w:val="00A35D3F"/>
    <w:pPr>
      <w:widowControl w:val="0"/>
      <w:autoSpaceDE w:val="0"/>
      <w:autoSpaceDN w:val="0"/>
      <w:adjustRightInd w:val="0"/>
      <w:spacing w:line="242" w:lineRule="exact"/>
      <w:ind w:hanging="446"/>
    </w:pPr>
  </w:style>
  <w:style w:type="paragraph" w:customStyle="1" w:styleId="Style164">
    <w:name w:val="Style164"/>
    <w:basedOn w:val="a3"/>
    <w:rsid w:val="00A35D3F"/>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35D3F"/>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35D3F"/>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35D3F"/>
    <w:pPr>
      <w:spacing w:before="100" w:beforeAutospacing="1" w:after="100" w:afterAutospacing="1"/>
      <w:ind w:firstLine="360"/>
      <w:jc w:val="both"/>
    </w:pPr>
  </w:style>
  <w:style w:type="character" w:customStyle="1" w:styleId="c1">
    <w:name w:val="c1"/>
    <w:rsid w:val="00A35D3F"/>
  </w:style>
  <w:style w:type="character" w:customStyle="1" w:styleId="afffff4">
    <w:name w:val="Текст.Акцентированный"/>
    <w:rsid w:val="00A35D3F"/>
    <w:rPr>
      <w:rFonts w:cs="Times New Roman"/>
      <w:i/>
    </w:rPr>
  </w:style>
  <w:style w:type="paragraph" w:customStyle="1" w:styleId="65">
    <w:name w:val="Обычный (веб)6"/>
    <w:basedOn w:val="a3"/>
    <w:rsid w:val="00A35D3F"/>
  </w:style>
  <w:style w:type="paragraph" w:customStyle="1" w:styleId="afffff5">
    <w:name w:val="слайд"/>
    <w:basedOn w:val="a3"/>
    <w:rsid w:val="00A35D3F"/>
    <w:pPr>
      <w:jc w:val="both"/>
    </w:pPr>
    <w:rPr>
      <w:sz w:val="36"/>
      <w:lang w:eastAsia="en-US"/>
    </w:rPr>
  </w:style>
  <w:style w:type="character" w:customStyle="1" w:styleId="st">
    <w:name w:val="st"/>
    <w:rsid w:val="00A35D3F"/>
  </w:style>
  <w:style w:type="character" w:customStyle="1" w:styleId="keyworddef">
    <w:name w:val="keyword_def"/>
    <w:rsid w:val="00A35D3F"/>
  </w:style>
  <w:style w:type="character" w:customStyle="1" w:styleId="grame">
    <w:name w:val="grame"/>
    <w:rsid w:val="00A35D3F"/>
  </w:style>
  <w:style w:type="paragraph" w:customStyle="1" w:styleId="115">
    <w:name w:val="Обычный + 11 пт"/>
    <w:basedOn w:val="a3"/>
    <w:rsid w:val="00A35D3F"/>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35D3F"/>
  </w:style>
  <w:style w:type="paragraph" w:customStyle="1" w:styleId="afffff6">
    <w:name w:val="Знак Знак Знак Знак Знак Знак Знак Знак Знак Знак Знак Знак Знак"/>
    <w:basedOn w:val="a3"/>
    <w:rsid w:val="00A35D3F"/>
    <w:pPr>
      <w:spacing w:after="160" w:line="240" w:lineRule="exact"/>
    </w:pPr>
    <w:rPr>
      <w:rFonts w:ascii="Verdana" w:hAnsi="Verdana"/>
      <w:lang w:val="en-US" w:eastAsia="en-US"/>
    </w:rPr>
  </w:style>
  <w:style w:type="character" w:customStyle="1" w:styleId="pav31">
    <w:name w:val="pav31"/>
    <w:rsid w:val="00A35D3F"/>
    <w:rPr>
      <w:rFonts w:ascii="Comic Sans MS" w:hAnsi="Comic Sans MS" w:hint="default"/>
      <w:color w:val="272652"/>
      <w:sz w:val="12"/>
      <w:szCs w:val="12"/>
    </w:rPr>
  </w:style>
  <w:style w:type="paragraph" w:customStyle="1" w:styleId="pri">
    <w:name w:val="pri"/>
    <w:basedOn w:val="a3"/>
    <w:rsid w:val="00A35D3F"/>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35D3F"/>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35D3F"/>
    <w:rPr>
      <w:rFonts w:ascii="Times New Roman" w:eastAsia="Times New Roman" w:hAnsi="Times New Roman" w:cs="Times New Roman"/>
      <w:i/>
      <w:snapToGrid w:val="0"/>
      <w:sz w:val="12"/>
      <w:szCs w:val="20"/>
      <w:lang w:eastAsia="ru-RU"/>
    </w:rPr>
  </w:style>
  <w:style w:type="character" w:customStyle="1" w:styleId="WW8Num3z1">
    <w:name w:val="WW8Num3z1"/>
    <w:rsid w:val="00A35D3F"/>
    <w:rPr>
      <w:rFonts w:ascii="Times New Roman" w:eastAsia="Times New Roman" w:hAnsi="Times New Roman" w:cs="Times New Roman"/>
    </w:rPr>
  </w:style>
  <w:style w:type="character" w:customStyle="1" w:styleId="WW8Num4z0">
    <w:name w:val="WW8Num4z0"/>
    <w:rsid w:val="00A35D3F"/>
    <w:rPr>
      <w:rFonts w:ascii="Wingdings" w:hAnsi="Wingdings"/>
    </w:rPr>
  </w:style>
  <w:style w:type="character" w:customStyle="1" w:styleId="WW8Num4z1">
    <w:name w:val="WW8Num4z1"/>
    <w:rsid w:val="00A35D3F"/>
    <w:rPr>
      <w:rFonts w:ascii="Courier New" w:hAnsi="Courier New" w:cs="Courier New"/>
    </w:rPr>
  </w:style>
  <w:style w:type="character" w:customStyle="1" w:styleId="WW8Num6z1">
    <w:name w:val="WW8Num6z1"/>
    <w:rsid w:val="00A35D3F"/>
    <w:rPr>
      <w:rFonts w:ascii="Times New Roman" w:eastAsia="Times New Roman" w:hAnsi="Times New Roman" w:cs="Times New Roman"/>
    </w:rPr>
  </w:style>
  <w:style w:type="character" w:customStyle="1" w:styleId="WW8Num7z1">
    <w:name w:val="WW8Num7z1"/>
    <w:rsid w:val="00A35D3F"/>
    <w:rPr>
      <w:rFonts w:ascii="Times New Roman" w:eastAsia="Times New Roman" w:hAnsi="Times New Roman" w:cs="Times New Roman"/>
    </w:rPr>
  </w:style>
  <w:style w:type="character" w:customStyle="1" w:styleId="WW8Num8z0">
    <w:name w:val="WW8Num8z0"/>
    <w:rsid w:val="00A35D3F"/>
    <w:rPr>
      <w:color w:val="auto"/>
    </w:rPr>
  </w:style>
  <w:style w:type="character" w:customStyle="1" w:styleId="WW8Num14z0">
    <w:name w:val="WW8Num14z0"/>
    <w:rsid w:val="00A35D3F"/>
    <w:rPr>
      <w:rFonts w:ascii="Wingdings" w:hAnsi="Wingdings"/>
    </w:rPr>
  </w:style>
  <w:style w:type="character" w:customStyle="1" w:styleId="WW8Num14z1">
    <w:name w:val="WW8Num14z1"/>
    <w:rsid w:val="00A35D3F"/>
    <w:rPr>
      <w:rFonts w:ascii="Courier New" w:hAnsi="Courier New" w:cs="Courier New"/>
    </w:rPr>
  </w:style>
  <w:style w:type="character" w:customStyle="1" w:styleId="WW8Num14z3">
    <w:name w:val="WW8Num14z3"/>
    <w:rsid w:val="00A35D3F"/>
    <w:rPr>
      <w:rFonts w:ascii="Symbol" w:hAnsi="Symbol"/>
    </w:rPr>
  </w:style>
  <w:style w:type="character" w:customStyle="1" w:styleId="WW8Num15z1">
    <w:name w:val="WW8Num15z1"/>
    <w:rsid w:val="00A35D3F"/>
    <w:rPr>
      <w:rFonts w:ascii="Times New Roman" w:eastAsia="Times New Roman" w:hAnsi="Times New Roman" w:cs="Times New Roman"/>
    </w:rPr>
  </w:style>
  <w:style w:type="character" w:customStyle="1" w:styleId="WW8Num17z1">
    <w:name w:val="WW8Num17z1"/>
    <w:rsid w:val="00A35D3F"/>
    <w:rPr>
      <w:rFonts w:ascii="Times New Roman" w:eastAsia="Times New Roman" w:hAnsi="Times New Roman" w:cs="Times New Roman"/>
    </w:rPr>
  </w:style>
  <w:style w:type="character" w:customStyle="1" w:styleId="WW8Num18z0">
    <w:name w:val="WW8Num18z0"/>
    <w:rsid w:val="00A35D3F"/>
    <w:rPr>
      <w:rFonts w:ascii="Wingdings" w:hAnsi="Wingdings"/>
      <w:sz w:val="20"/>
    </w:rPr>
  </w:style>
  <w:style w:type="character" w:customStyle="1" w:styleId="FontStyle514">
    <w:name w:val="Font Style514"/>
    <w:rsid w:val="00A35D3F"/>
    <w:rPr>
      <w:rFonts w:ascii="Times New Roman" w:hAnsi="Times New Roman" w:cs="Times New Roman" w:hint="default"/>
      <w:sz w:val="20"/>
      <w:szCs w:val="20"/>
    </w:rPr>
  </w:style>
  <w:style w:type="character" w:customStyle="1" w:styleId="FontStyle528">
    <w:name w:val="Font Style528"/>
    <w:rsid w:val="00A35D3F"/>
    <w:rPr>
      <w:rFonts w:ascii="Times New Roman" w:hAnsi="Times New Roman" w:cs="Times New Roman"/>
      <w:b/>
      <w:bCs/>
      <w:i/>
      <w:iCs/>
      <w:sz w:val="16"/>
      <w:szCs w:val="16"/>
    </w:rPr>
  </w:style>
  <w:style w:type="character" w:customStyle="1" w:styleId="MTEquationSection">
    <w:name w:val="MTEquationSection"/>
    <w:rsid w:val="00A35D3F"/>
    <w:rPr>
      <w:vanish/>
      <w:color w:val="FF0000"/>
      <w:lang w:val="en-US"/>
    </w:rPr>
  </w:style>
  <w:style w:type="character" w:customStyle="1" w:styleId="texample1">
    <w:name w:val="texample1"/>
    <w:rsid w:val="00A35D3F"/>
    <w:rPr>
      <w:rFonts w:ascii="Courier New" w:hAnsi="Courier New" w:cs="Courier New" w:hint="default"/>
      <w:color w:val="8B0000"/>
    </w:rPr>
  </w:style>
  <w:style w:type="character" w:customStyle="1" w:styleId="FontStyle28">
    <w:name w:val="Font Style28"/>
    <w:rsid w:val="00A35D3F"/>
    <w:rPr>
      <w:rFonts w:ascii="Times New Roman" w:hAnsi="Times New Roman" w:cs="Times New Roman"/>
      <w:i/>
      <w:iCs/>
      <w:sz w:val="18"/>
      <w:szCs w:val="18"/>
    </w:rPr>
  </w:style>
  <w:style w:type="character" w:customStyle="1" w:styleId="FontStyle33">
    <w:name w:val="Font Style33"/>
    <w:rsid w:val="00A35D3F"/>
    <w:rPr>
      <w:rFonts w:ascii="Arial" w:hAnsi="Arial" w:cs="Arial"/>
      <w:sz w:val="16"/>
      <w:szCs w:val="16"/>
    </w:rPr>
  </w:style>
  <w:style w:type="character" w:customStyle="1" w:styleId="FontStyle20">
    <w:name w:val="Font Style20"/>
    <w:rsid w:val="00A35D3F"/>
    <w:rPr>
      <w:rFonts w:ascii="Book Antiqua" w:hAnsi="Book Antiqua" w:cs="Book Antiqua"/>
      <w:sz w:val="18"/>
      <w:szCs w:val="18"/>
    </w:rPr>
  </w:style>
  <w:style w:type="paragraph" w:customStyle="1" w:styleId="Style6">
    <w:name w:val="Style6"/>
    <w:basedOn w:val="a3"/>
    <w:rsid w:val="00A35D3F"/>
    <w:pPr>
      <w:widowControl w:val="0"/>
      <w:autoSpaceDE w:val="0"/>
      <w:autoSpaceDN w:val="0"/>
      <w:adjustRightInd w:val="0"/>
    </w:pPr>
    <w:rPr>
      <w:rFonts w:ascii="Arial Narrow" w:hAnsi="Arial Narrow"/>
    </w:rPr>
  </w:style>
  <w:style w:type="character" w:customStyle="1" w:styleId="FontStyle14">
    <w:name w:val="Font Style14"/>
    <w:rsid w:val="00A35D3F"/>
    <w:rPr>
      <w:rFonts w:ascii="Franklin Gothic Book" w:hAnsi="Franklin Gothic Book" w:cs="Franklin Gothic Book"/>
      <w:b/>
      <w:bCs/>
      <w:sz w:val="30"/>
      <w:szCs w:val="30"/>
    </w:rPr>
  </w:style>
  <w:style w:type="character" w:customStyle="1" w:styleId="FontStyle13">
    <w:name w:val="Font Style13"/>
    <w:rsid w:val="00A35D3F"/>
    <w:rPr>
      <w:rFonts w:ascii="Arial" w:hAnsi="Arial" w:cs="Arial"/>
      <w:b/>
      <w:bCs/>
      <w:sz w:val="14"/>
      <w:szCs w:val="14"/>
    </w:rPr>
  </w:style>
  <w:style w:type="paragraph" w:customStyle="1" w:styleId="Style18">
    <w:name w:val="Style18"/>
    <w:basedOn w:val="a3"/>
    <w:rsid w:val="00A35D3F"/>
    <w:pPr>
      <w:widowControl w:val="0"/>
      <w:autoSpaceDE w:val="0"/>
      <w:autoSpaceDN w:val="0"/>
      <w:adjustRightInd w:val="0"/>
      <w:spacing w:line="483" w:lineRule="exact"/>
      <w:ind w:firstLine="566"/>
      <w:jc w:val="both"/>
    </w:pPr>
  </w:style>
  <w:style w:type="paragraph" w:customStyle="1" w:styleId="2f4">
    <w:name w:val="Загол. 2 ур."/>
    <w:basedOn w:val="a3"/>
    <w:rsid w:val="00A35D3F"/>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35D3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35D3F"/>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35D3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35D3F"/>
  </w:style>
  <w:style w:type="character" w:customStyle="1" w:styleId="fontstyle15">
    <w:name w:val="fontstyle15"/>
    <w:rsid w:val="00A35D3F"/>
  </w:style>
  <w:style w:type="character" w:customStyle="1" w:styleId="fontstyle140">
    <w:name w:val="fontstyle14"/>
    <w:rsid w:val="00A35D3F"/>
  </w:style>
  <w:style w:type="character" w:customStyle="1" w:styleId="fontstyle16">
    <w:name w:val="fontstyle16"/>
    <w:rsid w:val="00A35D3F"/>
  </w:style>
  <w:style w:type="character" w:customStyle="1" w:styleId="noprint">
    <w:name w:val="noprint"/>
    <w:rsid w:val="00A35D3F"/>
  </w:style>
  <w:style w:type="paragraph" w:customStyle="1" w:styleId="center">
    <w:name w:val="center"/>
    <w:basedOn w:val="a3"/>
    <w:rsid w:val="00A35D3F"/>
    <w:pPr>
      <w:spacing w:before="100" w:beforeAutospacing="1" w:after="100" w:afterAutospacing="1"/>
    </w:pPr>
  </w:style>
  <w:style w:type="paragraph" w:customStyle="1" w:styleId="p12left">
    <w:name w:val="p12_left"/>
    <w:basedOn w:val="a3"/>
    <w:rsid w:val="00A35D3F"/>
    <w:pPr>
      <w:spacing w:before="100" w:beforeAutospacing="1" w:after="100" w:afterAutospacing="1"/>
    </w:pPr>
  </w:style>
  <w:style w:type="character" w:customStyle="1" w:styleId="spelle">
    <w:name w:val="spelle"/>
    <w:rsid w:val="00A35D3F"/>
  </w:style>
  <w:style w:type="character" w:customStyle="1" w:styleId="a00">
    <w:name w:val="a0"/>
    <w:rsid w:val="00A35D3F"/>
  </w:style>
  <w:style w:type="character" w:customStyle="1" w:styleId="style10">
    <w:name w:val="style1"/>
    <w:rsid w:val="00A35D3F"/>
  </w:style>
  <w:style w:type="character" w:customStyle="1" w:styleId="Typewriter">
    <w:name w:val="Typewriter"/>
    <w:rsid w:val="00A35D3F"/>
    <w:rPr>
      <w:rFonts w:ascii="Courier New" w:hAnsi="Courier New"/>
      <w:sz w:val="20"/>
    </w:rPr>
  </w:style>
  <w:style w:type="paragraph" w:customStyle="1" w:styleId="ConsNonformat">
    <w:name w:val="ConsNonformat"/>
    <w:rsid w:val="00A35D3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35D3F"/>
    <w:pPr>
      <w:tabs>
        <w:tab w:val="center" w:pos="4153"/>
        <w:tab w:val="right" w:pos="8306"/>
      </w:tabs>
    </w:pPr>
    <w:rPr>
      <w:rFonts w:ascii="Arial" w:hAnsi="Arial"/>
      <w:szCs w:val="20"/>
    </w:rPr>
  </w:style>
  <w:style w:type="character" w:customStyle="1" w:styleId="keyword">
    <w:name w:val="keyword"/>
    <w:rsid w:val="00A35D3F"/>
  </w:style>
  <w:style w:type="character" w:customStyle="1" w:styleId="texample">
    <w:name w:val="texample"/>
    <w:rsid w:val="00A35D3F"/>
  </w:style>
  <w:style w:type="character" w:customStyle="1" w:styleId="sentence">
    <w:name w:val="sentence"/>
    <w:rsid w:val="00A35D3F"/>
  </w:style>
  <w:style w:type="character" w:customStyle="1" w:styleId="input">
    <w:name w:val="input"/>
    <w:rsid w:val="00A35D3F"/>
  </w:style>
  <w:style w:type="character" w:customStyle="1" w:styleId="xmlemitalic">
    <w:name w:val="xml_em_italic"/>
    <w:rsid w:val="00A35D3F"/>
  </w:style>
  <w:style w:type="character" w:customStyle="1" w:styleId="WW8Num16z0">
    <w:name w:val="WW8Num16z0"/>
    <w:rsid w:val="00A35D3F"/>
    <w:rPr>
      <w:rFonts w:ascii="Wingdings 2" w:hAnsi="Wingdings 2" w:cs="OpenSymbol"/>
    </w:rPr>
  </w:style>
  <w:style w:type="paragraph" w:customStyle="1" w:styleId="afffff8">
    <w:name w:val="Абзац"/>
    <w:basedOn w:val="a3"/>
    <w:rsid w:val="00A35D3F"/>
    <w:pPr>
      <w:spacing w:line="312" w:lineRule="auto"/>
      <w:ind w:firstLine="567"/>
      <w:jc w:val="both"/>
    </w:pPr>
    <w:rPr>
      <w:spacing w:val="-4"/>
      <w:szCs w:val="20"/>
    </w:rPr>
  </w:style>
  <w:style w:type="character" w:customStyle="1" w:styleId="BodyTextIndent3Char">
    <w:name w:val="Body Text Indent 3 Char"/>
    <w:semiHidden/>
    <w:locked/>
    <w:rsid w:val="00A35D3F"/>
    <w:rPr>
      <w:sz w:val="16"/>
      <w:szCs w:val="16"/>
      <w:lang w:val="ru-RU" w:eastAsia="ru-RU" w:bidi="ar-SA"/>
    </w:rPr>
  </w:style>
  <w:style w:type="character" w:customStyle="1" w:styleId="FontStyle54">
    <w:name w:val="Font Style54"/>
    <w:rsid w:val="00A35D3F"/>
    <w:rPr>
      <w:rFonts w:ascii="Times New Roman" w:hAnsi="Times New Roman" w:cs="Times New Roman"/>
      <w:sz w:val="24"/>
      <w:szCs w:val="24"/>
    </w:rPr>
  </w:style>
  <w:style w:type="character" w:customStyle="1" w:styleId="HTML10">
    <w:name w:val="Стандартный HTML Знак1"/>
    <w:semiHidden/>
    <w:rsid w:val="00A35D3F"/>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35D3F"/>
    <w:rPr>
      <w:sz w:val="24"/>
      <w:szCs w:val="24"/>
    </w:rPr>
  </w:style>
  <w:style w:type="character" w:customStyle="1" w:styleId="1ffb">
    <w:name w:val="Текст примечания Знак1"/>
    <w:semiHidden/>
    <w:rsid w:val="00A35D3F"/>
  </w:style>
  <w:style w:type="character" w:customStyle="1" w:styleId="1ffc">
    <w:name w:val="Нижний колонтитул Знак1"/>
    <w:semiHidden/>
    <w:rsid w:val="00A35D3F"/>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35D3F"/>
    <w:rPr>
      <w:sz w:val="16"/>
      <w:szCs w:val="16"/>
    </w:rPr>
  </w:style>
  <w:style w:type="character" w:customStyle="1" w:styleId="313">
    <w:name w:val="Основной текст с отступом 3 Знак1"/>
    <w:semiHidden/>
    <w:rsid w:val="00A35D3F"/>
    <w:rPr>
      <w:sz w:val="16"/>
      <w:szCs w:val="16"/>
    </w:rPr>
  </w:style>
  <w:style w:type="character" w:customStyle="1" w:styleId="214">
    <w:name w:val="Основной текст с отступом 2 Знак1"/>
    <w:semiHidden/>
    <w:rsid w:val="00A35D3F"/>
    <w:rPr>
      <w:sz w:val="24"/>
      <w:szCs w:val="24"/>
    </w:rPr>
  </w:style>
  <w:style w:type="character" w:customStyle="1" w:styleId="215">
    <w:name w:val="Основной текст 2 Знак1"/>
    <w:semiHidden/>
    <w:rsid w:val="00A35D3F"/>
    <w:rPr>
      <w:sz w:val="24"/>
      <w:szCs w:val="24"/>
    </w:rPr>
  </w:style>
  <w:style w:type="character" w:customStyle="1" w:styleId="1ffd">
    <w:name w:val="Схема документа Знак1"/>
    <w:semiHidden/>
    <w:rsid w:val="00A35D3F"/>
    <w:rPr>
      <w:rFonts w:ascii="Tahoma" w:hAnsi="Tahoma" w:cs="Tahoma"/>
      <w:sz w:val="16"/>
      <w:szCs w:val="16"/>
    </w:rPr>
  </w:style>
  <w:style w:type="character" w:customStyle="1" w:styleId="1ffe">
    <w:name w:val="Текст выноски Знак1"/>
    <w:semiHidden/>
    <w:rsid w:val="00A35D3F"/>
    <w:rPr>
      <w:rFonts w:ascii="Tahoma" w:hAnsi="Tahoma" w:cs="Tahoma"/>
      <w:sz w:val="16"/>
      <w:szCs w:val="16"/>
    </w:rPr>
  </w:style>
  <w:style w:type="character" w:customStyle="1" w:styleId="1fff">
    <w:name w:val="Название Знак1"/>
    <w:rsid w:val="00A35D3F"/>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35D3F"/>
    <w:rPr>
      <w:b/>
      <w:bCs/>
    </w:rPr>
  </w:style>
  <w:style w:type="character" w:customStyle="1" w:styleId="serp-urlitem">
    <w:name w:val="serp-url__item"/>
    <w:rsid w:val="00A35D3F"/>
  </w:style>
  <w:style w:type="character" w:customStyle="1" w:styleId="1fff1">
    <w:name w:val="Гиперссылка1"/>
    <w:rsid w:val="00A35D3F"/>
    <w:rPr>
      <w:strike w:val="0"/>
      <w:dstrike w:val="0"/>
      <w:color w:val="006890"/>
      <w:u w:val="none"/>
    </w:rPr>
  </w:style>
  <w:style w:type="character" w:customStyle="1" w:styleId="221">
    <w:name w:val="Заголовок 2 Знак2"/>
    <w:rsid w:val="00A35D3F"/>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35D3F"/>
    <w:rPr>
      <w:sz w:val="24"/>
      <w:szCs w:val="24"/>
    </w:rPr>
  </w:style>
  <w:style w:type="paragraph" w:customStyle="1" w:styleId="paragraf2">
    <w:name w:val="paragraf2"/>
    <w:basedOn w:val="a3"/>
    <w:rsid w:val="00A35D3F"/>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35D3F"/>
    <w:pPr>
      <w:tabs>
        <w:tab w:val="center" w:pos="4680"/>
        <w:tab w:val="right" w:pos="9360"/>
      </w:tabs>
      <w:ind w:right="850"/>
    </w:pPr>
    <w:rPr>
      <w:lang w:eastAsia="en-US"/>
    </w:rPr>
  </w:style>
  <w:style w:type="paragraph" w:customStyle="1" w:styleId="Mycell">
    <w:name w:val="My cell"/>
    <w:basedOn w:val="a3"/>
    <w:rsid w:val="00A35D3F"/>
    <w:pPr>
      <w:widowControl w:val="0"/>
      <w:jc w:val="both"/>
    </w:pPr>
    <w:rPr>
      <w:rFonts w:ascii="Antiqua" w:hAnsi="Antiqua"/>
      <w:szCs w:val="20"/>
      <w:lang w:val="en-GB"/>
    </w:rPr>
  </w:style>
  <w:style w:type="character" w:customStyle="1" w:styleId="FontStyle55">
    <w:name w:val="Font Style55"/>
    <w:rsid w:val="00A35D3F"/>
    <w:rPr>
      <w:rFonts w:ascii="Times New Roman" w:hAnsi="Times New Roman" w:cs="Times New Roman"/>
      <w:sz w:val="28"/>
      <w:szCs w:val="28"/>
    </w:rPr>
  </w:style>
  <w:style w:type="paragraph" w:customStyle="1" w:styleId="Style49">
    <w:name w:val="Style49"/>
    <w:basedOn w:val="a3"/>
    <w:rsid w:val="00A35D3F"/>
    <w:pPr>
      <w:widowControl w:val="0"/>
      <w:autoSpaceDE w:val="0"/>
      <w:autoSpaceDN w:val="0"/>
      <w:adjustRightInd w:val="0"/>
      <w:spacing w:line="480" w:lineRule="exact"/>
      <w:ind w:firstLine="240"/>
      <w:jc w:val="both"/>
    </w:pPr>
  </w:style>
  <w:style w:type="character" w:customStyle="1" w:styleId="gogofoundword">
    <w:name w:val="gogofoundword"/>
    <w:rsid w:val="00A35D3F"/>
  </w:style>
  <w:style w:type="paragraph" w:customStyle="1" w:styleId="20">
    <w:name w:val="Обычный 2"/>
    <w:basedOn w:val="a3"/>
    <w:rsid w:val="00A35D3F"/>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35D3F"/>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35D3F"/>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35D3F"/>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35D3F"/>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35D3F"/>
    <w:pPr>
      <w:keepNext/>
      <w:pageBreakBefore/>
      <w:autoSpaceDE w:val="0"/>
      <w:autoSpaceDN w:val="0"/>
      <w:adjustRightInd w:val="0"/>
      <w:spacing w:line="312" w:lineRule="auto"/>
    </w:pPr>
    <w:rPr>
      <w:bCs/>
      <w:szCs w:val="20"/>
    </w:rPr>
  </w:style>
  <w:style w:type="paragraph" w:customStyle="1" w:styleId="314">
    <w:name w:val="Заголовок 3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35D3F"/>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35D3F"/>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35D3F"/>
    <w:rPr>
      <w:color w:val="auto"/>
    </w:rPr>
  </w:style>
  <w:style w:type="paragraph" w:customStyle="1" w:styleId="Caaieiaie2">
    <w:name w:val="Caaieiaie 2"/>
    <w:basedOn w:val="Default"/>
    <w:next w:val="Default"/>
    <w:rsid w:val="00A35D3F"/>
    <w:rPr>
      <w:color w:val="auto"/>
    </w:rPr>
  </w:style>
  <w:style w:type="paragraph" w:customStyle="1" w:styleId="afffffb">
    <w:name w:val="Нормальный"/>
    <w:rsid w:val="00A35D3F"/>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35D3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35D3F"/>
    <w:rPr>
      <w:rFonts w:ascii="Times New Roman" w:hAnsi="Times New Roman" w:cs="Times New Roman"/>
      <w:i/>
      <w:iCs/>
      <w:sz w:val="20"/>
      <w:szCs w:val="20"/>
    </w:rPr>
  </w:style>
  <w:style w:type="character" w:customStyle="1" w:styleId="Heading4Char">
    <w:name w:val="Heading 4 Char"/>
    <w:semiHidden/>
    <w:locked/>
    <w:rsid w:val="00A35D3F"/>
    <w:rPr>
      <w:b/>
      <w:bCs/>
      <w:sz w:val="28"/>
      <w:szCs w:val="28"/>
      <w:lang w:val="ru-RU" w:eastAsia="ru-RU" w:bidi="ar-SA"/>
    </w:rPr>
  </w:style>
  <w:style w:type="paragraph" w:customStyle="1" w:styleId="e">
    <w:name w:val="Основн*e"/>
    <w:basedOn w:val="a3"/>
    <w:rsid w:val="00A35D3F"/>
    <w:pPr>
      <w:widowControl w:val="0"/>
      <w:autoSpaceDE w:val="0"/>
      <w:autoSpaceDN w:val="0"/>
      <w:adjustRightInd w:val="0"/>
      <w:spacing w:line="360" w:lineRule="auto"/>
      <w:ind w:firstLine="709"/>
      <w:jc w:val="both"/>
    </w:pPr>
    <w:rPr>
      <w:sz w:val="28"/>
      <w:szCs w:val="28"/>
    </w:rPr>
  </w:style>
  <w:style w:type="character" w:customStyle="1" w:styleId="font2">
    <w:name w:val="font2"/>
    <w:rsid w:val="00A35D3F"/>
  </w:style>
  <w:style w:type="character" w:customStyle="1" w:styleId="FontStyle40">
    <w:name w:val="Font Style40"/>
    <w:rsid w:val="00A35D3F"/>
    <w:rPr>
      <w:rFonts w:ascii="Times New Roman" w:hAnsi="Times New Roman" w:cs="Times New Roman"/>
      <w:sz w:val="26"/>
      <w:szCs w:val="26"/>
    </w:rPr>
  </w:style>
  <w:style w:type="paragraph" w:customStyle="1" w:styleId="Style23">
    <w:name w:val="Style23"/>
    <w:basedOn w:val="a3"/>
    <w:rsid w:val="00A35D3F"/>
    <w:pPr>
      <w:widowControl w:val="0"/>
      <w:autoSpaceDE w:val="0"/>
      <w:autoSpaceDN w:val="0"/>
      <w:adjustRightInd w:val="0"/>
      <w:spacing w:line="482" w:lineRule="exact"/>
      <w:ind w:firstLine="720"/>
      <w:jc w:val="both"/>
    </w:pPr>
  </w:style>
  <w:style w:type="character" w:customStyle="1" w:styleId="FontStyle43">
    <w:name w:val="Font Style43"/>
    <w:rsid w:val="00A35D3F"/>
    <w:rPr>
      <w:rFonts w:ascii="Times New Roman" w:hAnsi="Times New Roman" w:cs="Times New Roman"/>
      <w:b/>
      <w:bCs/>
      <w:sz w:val="26"/>
      <w:szCs w:val="26"/>
    </w:rPr>
  </w:style>
  <w:style w:type="character" w:customStyle="1" w:styleId="FontStyle59">
    <w:name w:val="Font Style59"/>
    <w:rsid w:val="00A35D3F"/>
    <w:rPr>
      <w:rFonts w:ascii="Times New Roman" w:hAnsi="Times New Roman" w:cs="Times New Roman"/>
      <w:sz w:val="28"/>
      <w:szCs w:val="28"/>
    </w:rPr>
  </w:style>
  <w:style w:type="paragraph" w:customStyle="1" w:styleId="Style28">
    <w:name w:val="Style28"/>
    <w:basedOn w:val="a3"/>
    <w:rsid w:val="00A35D3F"/>
    <w:pPr>
      <w:widowControl w:val="0"/>
      <w:autoSpaceDE w:val="0"/>
      <w:autoSpaceDN w:val="0"/>
      <w:adjustRightInd w:val="0"/>
      <w:spacing w:line="494" w:lineRule="exact"/>
      <w:ind w:firstLine="902"/>
    </w:pPr>
  </w:style>
  <w:style w:type="character" w:customStyle="1" w:styleId="blk">
    <w:name w:val="blk"/>
    <w:rsid w:val="00A35D3F"/>
  </w:style>
  <w:style w:type="character" w:customStyle="1" w:styleId="FontStyle47">
    <w:name w:val="Font Style47"/>
    <w:rsid w:val="00A35D3F"/>
    <w:rPr>
      <w:rFonts w:ascii="Times New Roman" w:hAnsi="Times New Roman" w:cs="Times New Roman"/>
      <w:b/>
      <w:bCs/>
      <w:sz w:val="22"/>
      <w:szCs w:val="22"/>
    </w:rPr>
  </w:style>
  <w:style w:type="character" w:customStyle="1" w:styleId="FontStyle44">
    <w:name w:val="Font Style44"/>
    <w:rsid w:val="00A35D3F"/>
    <w:rPr>
      <w:rFonts w:ascii="Times New Roman" w:hAnsi="Times New Roman" w:cs="Times New Roman"/>
      <w:b/>
      <w:bCs/>
      <w:sz w:val="26"/>
      <w:szCs w:val="26"/>
    </w:rPr>
  </w:style>
  <w:style w:type="character" w:customStyle="1" w:styleId="FontStyle34">
    <w:name w:val="Font Style34"/>
    <w:rsid w:val="00A35D3F"/>
    <w:rPr>
      <w:rFonts w:ascii="Times New Roman" w:hAnsi="Times New Roman" w:cs="Times New Roman"/>
      <w:sz w:val="26"/>
      <w:szCs w:val="26"/>
    </w:rPr>
  </w:style>
  <w:style w:type="paragraph" w:styleId="afffffd">
    <w:name w:val="Intense Quote"/>
    <w:basedOn w:val="a3"/>
    <w:next w:val="a3"/>
    <w:link w:val="afffffe"/>
    <w:qFormat/>
    <w:rsid w:val="00A35D3F"/>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35D3F"/>
    <w:rPr>
      <w:rFonts w:ascii="Times New Roman" w:eastAsia="Times New Roman" w:hAnsi="Times New Roman" w:cs="Times New Roman"/>
      <w:b/>
      <w:bCs/>
      <w:i/>
      <w:iCs/>
      <w:color w:val="4F81BD"/>
      <w:sz w:val="24"/>
      <w:szCs w:val="24"/>
    </w:rPr>
  </w:style>
  <w:style w:type="character" w:customStyle="1" w:styleId="FontStyle45">
    <w:name w:val="Font Style45"/>
    <w:rsid w:val="00A35D3F"/>
    <w:rPr>
      <w:rFonts w:ascii="Times New Roman" w:hAnsi="Times New Roman" w:cs="Times New Roman"/>
      <w:i/>
      <w:iCs/>
      <w:sz w:val="26"/>
      <w:szCs w:val="26"/>
    </w:rPr>
  </w:style>
  <w:style w:type="paragraph" w:customStyle="1" w:styleId="Style36">
    <w:name w:val="Style36"/>
    <w:basedOn w:val="a3"/>
    <w:rsid w:val="00A35D3F"/>
    <w:pPr>
      <w:widowControl w:val="0"/>
      <w:autoSpaceDE w:val="0"/>
      <w:autoSpaceDN w:val="0"/>
      <w:adjustRightInd w:val="0"/>
    </w:pPr>
  </w:style>
  <w:style w:type="paragraph" w:customStyle="1" w:styleId="47">
    <w:name w:val="Квадрат4"/>
    <w:basedOn w:val="a3"/>
    <w:rsid w:val="00A35D3F"/>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35D3F"/>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35D3F"/>
    <w:rPr>
      <w:rFonts w:ascii="Century Schoolbook" w:hAnsi="Century Schoolbook"/>
      <w:sz w:val="21"/>
      <w:szCs w:val="21"/>
      <w:shd w:val="clear" w:color="auto" w:fill="FFFFFF"/>
    </w:rPr>
  </w:style>
  <w:style w:type="paragraph" w:customStyle="1" w:styleId="225">
    <w:name w:val="Основной текст (22)"/>
    <w:basedOn w:val="a3"/>
    <w:link w:val="223"/>
    <w:rsid w:val="00A35D3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35D3F"/>
    <w:rPr>
      <w:rFonts w:ascii="Arial" w:hAnsi="Arial" w:cs="Arial"/>
      <w:b/>
      <w:bCs/>
      <w:i/>
      <w:iCs/>
      <w:sz w:val="21"/>
      <w:szCs w:val="21"/>
      <w:shd w:val="clear" w:color="auto" w:fill="FFFFFF"/>
    </w:rPr>
  </w:style>
  <w:style w:type="paragraph" w:customStyle="1" w:styleId="341">
    <w:name w:val="Основной текст34"/>
    <w:basedOn w:val="a3"/>
    <w:rsid w:val="00A35D3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35D3F"/>
    <w:rPr>
      <w:rFonts w:ascii="Century Schoolbook" w:hAnsi="Century Schoolbook"/>
      <w:sz w:val="18"/>
      <w:szCs w:val="18"/>
      <w:shd w:val="clear" w:color="auto" w:fill="FFFFFF"/>
    </w:rPr>
  </w:style>
  <w:style w:type="paragraph" w:customStyle="1" w:styleId="132">
    <w:name w:val="Основной текст (13)"/>
    <w:basedOn w:val="a3"/>
    <w:link w:val="130"/>
    <w:rsid w:val="00A35D3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35D3F"/>
    <w:rPr>
      <w:rFonts w:ascii="Century Schoolbook" w:hAnsi="Century Schoolbook"/>
      <w:sz w:val="18"/>
      <w:szCs w:val="18"/>
      <w:shd w:val="clear" w:color="auto" w:fill="FFFFFF"/>
    </w:rPr>
  </w:style>
  <w:style w:type="paragraph" w:customStyle="1" w:styleId="93">
    <w:name w:val="Основной текст (9)"/>
    <w:basedOn w:val="a3"/>
    <w:link w:val="92"/>
    <w:rsid w:val="00A35D3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35D3F"/>
    <w:rPr>
      <w:rFonts w:ascii="Century Schoolbook" w:hAnsi="Century Schoolbook"/>
      <w:sz w:val="18"/>
      <w:szCs w:val="18"/>
      <w:shd w:val="clear" w:color="auto" w:fill="FFFFFF"/>
    </w:rPr>
  </w:style>
  <w:style w:type="paragraph" w:customStyle="1" w:styleId="3f">
    <w:name w:val="Основной текст (3)"/>
    <w:basedOn w:val="a3"/>
    <w:link w:val="3e"/>
    <w:rsid w:val="00A35D3F"/>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35D3F"/>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35D3F"/>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35D3F"/>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35D3F"/>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35D3F"/>
    <w:rPr>
      <w:sz w:val="24"/>
      <w:lang w:eastAsia="ru-RU"/>
    </w:rPr>
  </w:style>
  <w:style w:type="paragraph" w:customStyle="1" w:styleId="affffff0">
    <w:name w:val="Êðàòêèé îáðàòíûé àäðåñ"/>
    <w:basedOn w:val="a3"/>
    <w:rsid w:val="00A35D3F"/>
    <w:rPr>
      <w:rFonts w:ascii="MS Sans Serif" w:hAnsi="MS Sans Serif"/>
      <w:sz w:val="20"/>
      <w:szCs w:val="20"/>
      <w:lang w:val="en-US"/>
    </w:rPr>
  </w:style>
  <w:style w:type="character" w:customStyle="1" w:styleId="530">
    <w:name w:val="Знак Знак53"/>
    <w:locked/>
    <w:rsid w:val="00A35D3F"/>
    <w:rPr>
      <w:b/>
      <w:caps/>
      <w:sz w:val="24"/>
      <w:szCs w:val="24"/>
      <w:lang w:val="ru-RU" w:eastAsia="ru-RU" w:bidi="ar-SA"/>
    </w:rPr>
  </w:style>
  <w:style w:type="character" w:customStyle="1" w:styleId="ft250">
    <w:name w:val="ft250"/>
    <w:rsid w:val="00A35D3F"/>
  </w:style>
  <w:style w:type="paragraph" w:customStyle="1" w:styleId="s16">
    <w:name w:val="s_16"/>
    <w:basedOn w:val="a3"/>
    <w:rsid w:val="00A35D3F"/>
    <w:pPr>
      <w:spacing w:before="100" w:beforeAutospacing="1" w:after="100" w:afterAutospacing="1"/>
    </w:pPr>
  </w:style>
  <w:style w:type="character" w:customStyle="1" w:styleId="410">
    <w:name w:val="Знак Знак41"/>
    <w:locked/>
    <w:rsid w:val="00A35D3F"/>
    <w:rPr>
      <w:sz w:val="16"/>
      <w:szCs w:val="16"/>
      <w:lang w:val="ru-RU" w:eastAsia="ru-RU" w:bidi="ar-SA"/>
    </w:rPr>
  </w:style>
  <w:style w:type="paragraph" w:customStyle="1" w:styleId="Iniiaiieoaenonionooiii3">
    <w:name w:val="Iniiaiie oaeno n ionooiii 3"/>
    <w:basedOn w:val="a3"/>
    <w:rsid w:val="00A35D3F"/>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35D3F"/>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35D3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35D3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35D3F"/>
    <w:rPr>
      <w:rFonts w:ascii="Arial" w:eastAsia="Times New Roman" w:hAnsi="Arial" w:cs="Arial"/>
      <w:b/>
      <w:bCs/>
      <w:kern w:val="32"/>
      <w:sz w:val="32"/>
      <w:szCs w:val="32"/>
      <w:lang w:eastAsia="ru-RU"/>
    </w:rPr>
  </w:style>
  <w:style w:type="paragraph" w:customStyle="1" w:styleId="article">
    <w:name w:val="article"/>
    <w:basedOn w:val="a3"/>
    <w:rsid w:val="00A35D3F"/>
    <w:pPr>
      <w:spacing w:before="100" w:beforeAutospacing="1" w:after="100" w:afterAutospacing="1"/>
    </w:pPr>
  </w:style>
  <w:style w:type="character" w:customStyle="1" w:styleId="HTML11">
    <w:name w:val="Адрес HTML Знак1"/>
    <w:rsid w:val="00A35D3F"/>
    <w:rPr>
      <w:rFonts w:ascii="Times New Roman" w:eastAsia="Times New Roman" w:hAnsi="Times New Roman"/>
      <w:i/>
      <w:iCs/>
      <w:sz w:val="24"/>
      <w:szCs w:val="24"/>
    </w:rPr>
  </w:style>
  <w:style w:type="paragraph" w:customStyle="1" w:styleId="affffff1">
    <w:name w:val="ненормальный"/>
    <w:basedOn w:val="a3"/>
    <w:rsid w:val="00A35D3F"/>
    <w:pPr>
      <w:spacing w:line="360" w:lineRule="auto"/>
      <w:ind w:firstLine="709"/>
      <w:jc w:val="both"/>
    </w:pPr>
    <w:rPr>
      <w:sz w:val="28"/>
      <w:szCs w:val="20"/>
    </w:rPr>
  </w:style>
  <w:style w:type="character" w:customStyle="1" w:styleId="FontStyle564">
    <w:name w:val="Font Style564"/>
    <w:rsid w:val="00A35D3F"/>
    <w:rPr>
      <w:rFonts w:ascii="Times New Roman" w:hAnsi="Times New Roman" w:cs="Times New Roman"/>
      <w:sz w:val="20"/>
      <w:szCs w:val="20"/>
    </w:rPr>
  </w:style>
  <w:style w:type="character" w:customStyle="1" w:styleId="FontStyle115">
    <w:name w:val="Font Style115"/>
    <w:rsid w:val="00A35D3F"/>
    <w:rPr>
      <w:rFonts w:ascii="Times New Roman" w:hAnsi="Times New Roman" w:cs="Times New Roman"/>
      <w:sz w:val="28"/>
      <w:szCs w:val="28"/>
    </w:rPr>
  </w:style>
  <w:style w:type="character" w:customStyle="1" w:styleId="FontStyle117">
    <w:name w:val="Font Style117"/>
    <w:rsid w:val="00A35D3F"/>
    <w:rPr>
      <w:rFonts w:ascii="Times New Roman" w:hAnsi="Times New Roman" w:cs="Times New Roman"/>
      <w:i/>
      <w:iCs/>
      <w:sz w:val="28"/>
      <w:szCs w:val="28"/>
    </w:rPr>
  </w:style>
  <w:style w:type="character" w:customStyle="1" w:styleId="ft318">
    <w:name w:val="ft318"/>
    <w:rsid w:val="00A35D3F"/>
  </w:style>
  <w:style w:type="character" w:customStyle="1" w:styleId="fieldname">
    <w:name w:val="fieldname"/>
    <w:rsid w:val="00A35D3F"/>
  </w:style>
  <w:style w:type="character" w:customStyle="1" w:styleId="FontStyle448">
    <w:name w:val="Font Style448"/>
    <w:rsid w:val="00A35D3F"/>
    <w:rPr>
      <w:rFonts w:ascii="Times New Roman" w:hAnsi="Times New Roman" w:cs="Times New Roman"/>
      <w:sz w:val="20"/>
      <w:szCs w:val="20"/>
    </w:rPr>
  </w:style>
  <w:style w:type="paragraph" w:customStyle="1" w:styleId="caaieiaie3">
    <w:name w:val="caaieiaie 3"/>
    <w:rsid w:val="00A35D3F"/>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35D3F"/>
    <w:rPr>
      <w:rFonts w:ascii="Garamond" w:hAnsi="Garamond" w:cs="Garamond"/>
      <w:sz w:val="24"/>
      <w:szCs w:val="24"/>
    </w:rPr>
  </w:style>
  <w:style w:type="character" w:customStyle="1" w:styleId="FooterChar">
    <w:name w:val="Footer Char"/>
    <w:locked/>
    <w:rsid w:val="00A35D3F"/>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35D3F"/>
    <w:rPr>
      <w:lang w:eastAsia="en-US"/>
    </w:rPr>
  </w:style>
  <w:style w:type="character" w:customStyle="1" w:styleId="316">
    <w:name w:val="Знак3 Знак Знак1"/>
    <w:aliases w:val=" Знак3 Знак Знак Знак1"/>
    <w:semiHidden/>
    <w:locked/>
    <w:rsid w:val="00A35D3F"/>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35D3F"/>
    <w:rPr>
      <w:rFonts w:ascii="Arial" w:hAnsi="Arial"/>
      <w:b/>
      <w:sz w:val="36"/>
      <w:lang w:val="ru-RU" w:eastAsia="en-US"/>
    </w:rPr>
  </w:style>
  <w:style w:type="character" w:customStyle="1" w:styleId="2f6">
    <w:name w:val="Знак Знак2"/>
    <w:rsid w:val="00A35D3F"/>
    <w:rPr>
      <w:rFonts w:ascii="Arial" w:hAnsi="Arial"/>
      <w:b/>
      <w:sz w:val="36"/>
      <w:lang w:val="ru-RU" w:eastAsia="en-US"/>
    </w:rPr>
  </w:style>
  <w:style w:type="paragraph" w:customStyle="1" w:styleId="1fff5">
    <w:name w:val="Знак Знак Знак Знак Знак Знак1"/>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35D3F"/>
    <w:rPr>
      <w:b/>
      <w:caps/>
      <w:sz w:val="24"/>
      <w:lang w:val="ru-RU" w:eastAsia="ru-RU"/>
    </w:rPr>
  </w:style>
  <w:style w:type="character" w:customStyle="1" w:styleId="143">
    <w:name w:val="Знак Знак14"/>
    <w:locked/>
    <w:rsid w:val="00A35D3F"/>
    <w:rPr>
      <w:b/>
      <w:sz w:val="27"/>
      <w:lang w:val="ru-RU" w:eastAsia="ru-RU"/>
    </w:rPr>
  </w:style>
  <w:style w:type="character" w:customStyle="1" w:styleId="72">
    <w:name w:val="Знак Знак7"/>
    <w:rsid w:val="00A35D3F"/>
    <w:rPr>
      <w:sz w:val="16"/>
      <w:lang w:val="ru-RU" w:eastAsia="ru-RU"/>
    </w:rPr>
  </w:style>
  <w:style w:type="character" w:customStyle="1" w:styleId="151">
    <w:name w:val="Знак Знак15"/>
    <w:rsid w:val="00A35D3F"/>
    <w:rPr>
      <w:rFonts w:ascii="Arial" w:hAnsi="Arial"/>
      <w:b/>
      <w:i/>
      <w:sz w:val="28"/>
      <w:lang w:val="ru-RU" w:eastAsia="en-US"/>
    </w:rPr>
  </w:style>
  <w:style w:type="character" w:customStyle="1" w:styleId="101">
    <w:name w:val="Знак Знак10"/>
    <w:rsid w:val="00A35D3F"/>
    <w:rPr>
      <w:rFonts w:ascii="Calibri" w:hAnsi="Calibri"/>
      <w:i/>
      <w:sz w:val="24"/>
      <w:lang w:val="ru-RU" w:eastAsia="en-US"/>
    </w:rPr>
  </w:style>
  <w:style w:type="character" w:customStyle="1" w:styleId="611">
    <w:name w:val="Знак Знак61"/>
    <w:locked/>
    <w:rsid w:val="00A35D3F"/>
    <w:rPr>
      <w:sz w:val="24"/>
    </w:rPr>
  </w:style>
  <w:style w:type="character" w:customStyle="1" w:styleId="affffff2">
    <w:name w:val="Основной текст + Курсив"/>
    <w:aliases w:val="Интервал 1 pt144"/>
    <w:rsid w:val="00A35D3F"/>
    <w:rPr>
      <w:i/>
      <w:spacing w:val="20"/>
      <w:sz w:val="22"/>
    </w:rPr>
  </w:style>
  <w:style w:type="character" w:customStyle="1" w:styleId="460">
    <w:name w:val="Знак Знак46"/>
    <w:locked/>
    <w:rsid w:val="00A35D3F"/>
    <w:rPr>
      <w:rFonts w:ascii="Arial" w:hAnsi="Arial" w:cs="Arial"/>
      <w:b/>
      <w:bCs/>
      <w:i/>
      <w:iCs/>
      <w:sz w:val="28"/>
      <w:szCs w:val="28"/>
      <w:lang w:val="ru-RU" w:eastAsia="en-US" w:bidi="ar-SA"/>
    </w:rPr>
  </w:style>
  <w:style w:type="character" w:customStyle="1" w:styleId="56">
    <w:name w:val="Знак5 Знак Знак"/>
    <w:locked/>
    <w:rsid w:val="00A35D3F"/>
    <w:rPr>
      <w:sz w:val="16"/>
      <w:szCs w:val="16"/>
      <w:lang w:val="ru-RU" w:eastAsia="ru-RU" w:bidi="ar-SA"/>
    </w:rPr>
  </w:style>
  <w:style w:type="paragraph" w:customStyle="1" w:styleId="affffff3">
    <w:name w:val="заг_пар"/>
    <w:basedOn w:val="32"/>
    <w:next w:val="1a"/>
    <w:rsid w:val="00A35D3F"/>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35D3F"/>
    <w:pPr>
      <w:widowControl w:val="0"/>
    </w:pPr>
    <w:rPr>
      <w:rFonts w:ascii="Calibri" w:hAnsi="Calibri"/>
      <w:sz w:val="22"/>
      <w:szCs w:val="22"/>
      <w:lang w:val="en-US" w:eastAsia="en-US"/>
    </w:rPr>
  </w:style>
  <w:style w:type="paragraph" w:customStyle="1" w:styleId="affffff4">
    <w:name w:val="параг_огл"/>
    <w:basedOn w:val="a3"/>
    <w:next w:val="aff0"/>
    <w:rsid w:val="00A35D3F"/>
    <w:rPr>
      <w:sz w:val="20"/>
      <w:szCs w:val="20"/>
      <w:lang w:eastAsia="en-US"/>
    </w:rPr>
  </w:style>
  <w:style w:type="paragraph" w:customStyle="1" w:styleId="411">
    <w:name w:val="Заголовок 41"/>
    <w:basedOn w:val="1a"/>
    <w:next w:val="1a"/>
    <w:rsid w:val="00A35D3F"/>
    <w:pPr>
      <w:keepNext/>
      <w:widowControl/>
      <w:ind w:firstLine="0"/>
      <w:jc w:val="left"/>
    </w:pPr>
    <w:rPr>
      <w:rFonts w:ascii="Times New Roman" w:hAnsi="Times New Roman"/>
      <w:snapToGrid/>
      <w:sz w:val="24"/>
    </w:rPr>
  </w:style>
  <w:style w:type="paragraph" w:customStyle="1" w:styleId="Style17">
    <w:name w:val="Style17"/>
    <w:basedOn w:val="a3"/>
    <w:rsid w:val="00A35D3F"/>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35D3F"/>
    <w:pPr>
      <w:keepNext/>
      <w:widowControl w:val="0"/>
      <w:jc w:val="center"/>
    </w:pPr>
    <w:rPr>
      <w:rFonts w:eastAsia="Calibri"/>
      <w:b/>
      <w:sz w:val="26"/>
      <w:szCs w:val="20"/>
    </w:rPr>
  </w:style>
  <w:style w:type="paragraph" w:customStyle="1" w:styleId="2f7">
    <w:name w:val="Обычный2"/>
    <w:basedOn w:val="a3"/>
    <w:rsid w:val="00A35D3F"/>
    <w:pPr>
      <w:spacing w:before="100" w:beforeAutospacing="1" w:after="100" w:afterAutospacing="1"/>
    </w:pPr>
    <w:rPr>
      <w:rFonts w:eastAsia="Calibri"/>
    </w:rPr>
  </w:style>
  <w:style w:type="paragraph" w:customStyle="1" w:styleId="217">
    <w:name w:val="Основной текст 21"/>
    <w:basedOn w:val="a3"/>
    <w:rsid w:val="00A35D3F"/>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35D3F"/>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35D3F"/>
    <w:pPr>
      <w:widowControl/>
      <w:spacing w:before="0" w:after="0"/>
    </w:pPr>
    <w:rPr>
      <w:rFonts w:ascii="Courier New" w:eastAsia="Calibri" w:hAnsi="Courier New"/>
      <w:sz w:val="20"/>
    </w:rPr>
  </w:style>
  <w:style w:type="paragraph" w:customStyle="1" w:styleId="412">
    <w:name w:val="Заголовок 41"/>
    <w:basedOn w:val="1ff"/>
    <w:next w:val="1ff"/>
    <w:rsid w:val="00A35D3F"/>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35D3F"/>
    <w:pPr>
      <w:spacing w:after="160" w:line="240" w:lineRule="exact"/>
    </w:pPr>
    <w:rPr>
      <w:rFonts w:ascii="Verdana" w:eastAsia="Calibri" w:hAnsi="Verdana"/>
      <w:lang w:val="en-US" w:eastAsia="en-US"/>
    </w:rPr>
  </w:style>
  <w:style w:type="paragraph" w:customStyle="1" w:styleId="affffff5">
    <w:name w:val="Мой стиль"/>
    <w:basedOn w:val="a3"/>
    <w:rsid w:val="00A35D3F"/>
    <w:pPr>
      <w:ind w:left="284" w:right="567"/>
      <w:jc w:val="center"/>
    </w:pPr>
    <w:rPr>
      <w:rFonts w:ascii="Calibri" w:hAnsi="Calibri" w:cs="Calibri"/>
      <w:b/>
      <w:bCs/>
      <w:sz w:val="28"/>
      <w:szCs w:val="28"/>
    </w:rPr>
  </w:style>
  <w:style w:type="paragraph" w:customStyle="1" w:styleId="base">
    <w:name w:val="base"/>
    <w:basedOn w:val="a3"/>
    <w:rsid w:val="00A35D3F"/>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35D3F"/>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35D3F"/>
    <w:rPr>
      <w:sz w:val="16"/>
      <w:szCs w:val="16"/>
      <w:lang w:bidi="ar-SA"/>
    </w:rPr>
  </w:style>
  <w:style w:type="character" w:customStyle="1" w:styleId="1fff8">
    <w:name w:val="Знак1 Знак Знак"/>
    <w:rsid w:val="00A35D3F"/>
    <w:rPr>
      <w:sz w:val="24"/>
      <w:szCs w:val="24"/>
      <w:lang w:val="ru-RU" w:eastAsia="ru-RU" w:bidi="ar-SA"/>
    </w:rPr>
  </w:style>
  <w:style w:type="character" w:customStyle="1" w:styleId="1fff9">
    <w:name w:val="Знак Знак Знак1"/>
    <w:locked/>
    <w:rsid w:val="00A35D3F"/>
    <w:rPr>
      <w:b/>
      <w:caps/>
      <w:sz w:val="24"/>
      <w:szCs w:val="24"/>
      <w:lang w:val="ru-RU" w:eastAsia="ru-RU" w:bidi="ar-SA"/>
    </w:rPr>
  </w:style>
  <w:style w:type="character" w:customStyle="1" w:styleId="sem">
    <w:name w:val="sem"/>
    <w:rsid w:val="00A35D3F"/>
  </w:style>
  <w:style w:type="paragraph" w:customStyle="1" w:styleId="1">
    <w:name w:val="1"/>
    <w:basedOn w:val="a3"/>
    <w:rsid w:val="00A35D3F"/>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35D3F"/>
    <w:rPr>
      <w:rFonts w:ascii="Times New Roman" w:hAnsi="Times New Roman"/>
      <w:i w:val="0"/>
      <w:iCs w:val="0"/>
      <w:sz w:val="24"/>
      <w:lang w:eastAsia="ru-RU"/>
    </w:rPr>
  </w:style>
  <w:style w:type="paragraph" w:customStyle="1" w:styleId="main">
    <w:name w:val="main"/>
    <w:basedOn w:val="a3"/>
    <w:rsid w:val="00A35D3F"/>
    <w:pPr>
      <w:ind w:firstLine="400"/>
      <w:jc w:val="both"/>
      <w:textAlignment w:val="center"/>
    </w:pPr>
    <w:rPr>
      <w:sz w:val="27"/>
      <w:szCs w:val="27"/>
    </w:rPr>
  </w:style>
  <w:style w:type="character" w:customStyle="1" w:styleId="affffff6">
    <w:name w:val="кадр"/>
    <w:rsid w:val="00A35D3F"/>
  </w:style>
  <w:style w:type="character" w:customStyle="1" w:styleId="-">
    <w:name w:val="опред-е"/>
    <w:rsid w:val="00A35D3F"/>
  </w:style>
  <w:style w:type="paragraph" w:customStyle="1" w:styleId="218">
    <w:name w:val="Основной текст с отступом 21"/>
    <w:basedOn w:val="a3"/>
    <w:rsid w:val="00A35D3F"/>
    <w:pPr>
      <w:keepNext/>
      <w:ind w:right="-2" w:firstLine="709"/>
      <w:jc w:val="both"/>
    </w:pPr>
    <w:rPr>
      <w:sz w:val="28"/>
      <w:szCs w:val="20"/>
    </w:rPr>
  </w:style>
  <w:style w:type="character" w:customStyle="1" w:styleId="searchmatch">
    <w:name w:val="searchmatch"/>
    <w:rsid w:val="00A35D3F"/>
  </w:style>
  <w:style w:type="character" w:customStyle="1" w:styleId="FontStyle160">
    <w:name w:val="Font Style16"/>
    <w:rsid w:val="00A35D3F"/>
    <w:rPr>
      <w:rFonts w:ascii="Times New Roman" w:hAnsi="Times New Roman" w:cs="Times New Roman"/>
      <w:sz w:val="26"/>
      <w:szCs w:val="26"/>
    </w:rPr>
  </w:style>
  <w:style w:type="paragraph" w:customStyle="1" w:styleId="1KGK9">
    <w:name w:val="1KG=K9"/>
    <w:rsid w:val="00A35D3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35D3F"/>
    <w:rPr>
      <w:rFonts w:ascii="Times New Roman" w:hAnsi="Times New Roman" w:cs="Times New Roman"/>
      <w:i/>
      <w:iCs/>
      <w:sz w:val="24"/>
      <w:szCs w:val="24"/>
    </w:rPr>
  </w:style>
  <w:style w:type="character" w:customStyle="1" w:styleId="1fffa">
    <w:name w:val="Основной шрифт абзаца1"/>
    <w:rsid w:val="00A35D3F"/>
  </w:style>
  <w:style w:type="character" w:customStyle="1" w:styleId="affffff7">
    <w:name w:val="Символ сноски"/>
    <w:rsid w:val="00A35D3F"/>
  </w:style>
  <w:style w:type="character" w:customStyle="1" w:styleId="mnemo">
    <w:name w:val="mnemo"/>
    <w:rsid w:val="00A35D3F"/>
  </w:style>
  <w:style w:type="character" w:customStyle="1" w:styleId="texhtml">
    <w:name w:val="texhtml"/>
    <w:rsid w:val="00A35D3F"/>
  </w:style>
  <w:style w:type="paragraph" w:customStyle="1" w:styleId="1fffb">
    <w:name w:val="Название1"/>
    <w:basedOn w:val="a3"/>
    <w:rsid w:val="00A35D3F"/>
    <w:pPr>
      <w:suppressLineNumbers/>
      <w:suppressAutoHyphens/>
      <w:spacing w:before="120" w:after="120"/>
    </w:pPr>
    <w:rPr>
      <w:rFonts w:cs="Mangal"/>
      <w:i/>
      <w:iCs/>
      <w:lang w:eastAsia="ar-SA"/>
    </w:rPr>
  </w:style>
  <w:style w:type="paragraph" w:customStyle="1" w:styleId="1fffc">
    <w:name w:val="Указатель1"/>
    <w:basedOn w:val="a3"/>
    <w:rsid w:val="00A35D3F"/>
    <w:pPr>
      <w:suppressLineNumbers/>
      <w:suppressAutoHyphens/>
    </w:pPr>
    <w:rPr>
      <w:rFonts w:cs="Mangal"/>
      <w:lang w:eastAsia="ar-SA"/>
    </w:rPr>
  </w:style>
  <w:style w:type="character" w:customStyle="1" w:styleId="butback">
    <w:name w:val="butback"/>
    <w:rsid w:val="00A35D3F"/>
  </w:style>
  <w:style w:type="paragraph" w:customStyle="1" w:styleId="Style26">
    <w:name w:val="Style26"/>
    <w:basedOn w:val="a3"/>
    <w:rsid w:val="00A35D3F"/>
    <w:pPr>
      <w:widowControl w:val="0"/>
      <w:autoSpaceDE w:val="0"/>
      <w:autoSpaceDN w:val="0"/>
      <w:adjustRightInd w:val="0"/>
      <w:spacing w:line="485" w:lineRule="exact"/>
      <w:ind w:firstLine="902"/>
      <w:jc w:val="both"/>
    </w:pPr>
  </w:style>
  <w:style w:type="paragraph" w:customStyle="1" w:styleId="Style7">
    <w:name w:val="Style7"/>
    <w:basedOn w:val="a3"/>
    <w:rsid w:val="00A35D3F"/>
    <w:pPr>
      <w:widowControl w:val="0"/>
      <w:autoSpaceDE w:val="0"/>
      <w:autoSpaceDN w:val="0"/>
      <w:adjustRightInd w:val="0"/>
    </w:pPr>
  </w:style>
  <w:style w:type="paragraph" w:customStyle="1" w:styleId="Style32">
    <w:name w:val="Style32"/>
    <w:basedOn w:val="a3"/>
    <w:rsid w:val="00A35D3F"/>
    <w:pPr>
      <w:widowControl w:val="0"/>
      <w:autoSpaceDE w:val="0"/>
      <w:autoSpaceDN w:val="0"/>
      <w:adjustRightInd w:val="0"/>
    </w:pPr>
  </w:style>
  <w:style w:type="paragraph" w:customStyle="1" w:styleId="Style34">
    <w:name w:val="Style34"/>
    <w:basedOn w:val="a3"/>
    <w:rsid w:val="00A35D3F"/>
    <w:pPr>
      <w:widowControl w:val="0"/>
      <w:autoSpaceDE w:val="0"/>
      <w:autoSpaceDN w:val="0"/>
      <w:adjustRightInd w:val="0"/>
      <w:spacing w:line="485" w:lineRule="exact"/>
      <w:ind w:firstLine="691"/>
    </w:pPr>
  </w:style>
  <w:style w:type="paragraph" w:customStyle="1" w:styleId="Style4">
    <w:name w:val="Style4"/>
    <w:basedOn w:val="a3"/>
    <w:rsid w:val="00A35D3F"/>
    <w:pPr>
      <w:widowControl w:val="0"/>
      <w:autoSpaceDE w:val="0"/>
      <w:autoSpaceDN w:val="0"/>
      <w:adjustRightInd w:val="0"/>
      <w:spacing w:line="499" w:lineRule="exact"/>
      <w:ind w:firstLine="667"/>
      <w:jc w:val="both"/>
    </w:pPr>
  </w:style>
  <w:style w:type="paragraph" w:customStyle="1" w:styleId="Style40">
    <w:name w:val="Style40"/>
    <w:basedOn w:val="a3"/>
    <w:rsid w:val="00A35D3F"/>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35D3F"/>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35D3F"/>
    <w:pPr>
      <w:widowControl w:val="0"/>
      <w:autoSpaceDE w:val="0"/>
      <w:autoSpaceDN w:val="0"/>
      <w:adjustRightInd w:val="0"/>
      <w:spacing w:line="446" w:lineRule="exact"/>
    </w:pPr>
  </w:style>
  <w:style w:type="paragraph" w:customStyle="1" w:styleId="Style20">
    <w:name w:val="Style20"/>
    <w:basedOn w:val="a3"/>
    <w:rsid w:val="00A35D3F"/>
    <w:pPr>
      <w:widowControl w:val="0"/>
      <w:autoSpaceDE w:val="0"/>
      <w:autoSpaceDN w:val="0"/>
      <w:adjustRightInd w:val="0"/>
      <w:spacing w:line="485" w:lineRule="exact"/>
      <w:ind w:firstLine="854"/>
      <w:jc w:val="both"/>
    </w:pPr>
  </w:style>
  <w:style w:type="paragraph" w:customStyle="1" w:styleId="Style13">
    <w:name w:val="Style13"/>
    <w:basedOn w:val="a3"/>
    <w:rsid w:val="00A35D3F"/>
    <w:pPr>
      <w:widowControl w:val="0"/>
      <w:autoSpaceDE w:val="0"/>
      <w:autoSpaceDN w:val="0"/>
      <w:adjustRightInd w:val="0"/>
      <w:spacing w:line="486" w:lineRule="exact"/>
      <w:ind w:firstLine="710"/>
      <w:jc w:val="both"/>
    </w:pPr>
  </w:style>
  <w:style w:type="paragraph" w:customStyle="1" w:styleId="urllink">
    <w:name w:val="urllink"/>
    <w:basedOn w:val="a3"/>
    <w:rsid w:val="00A35D3F"/>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35D3F"/>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35D3F"/>
    <w:pPr>
      <w:tabs>
        <w:tab w:val="left" w:pos="454"/>
      </w:tabs>
      <w:ind w:left="454" w:hanging="454"/>
      <w:jc w:val="both"/>
    </w:pPr>
    <w:rPr>
      <w:b/>
    </w:rPr>
  </w:style>
  <w:style w:type="paragraph" w:customStyle="1" w:styleId="10pt">
    <w:name w:val="Стиль Основной текст с отступом + 10 pt по ширине"/>
    <w:basedOn w:val="aff9"/>
    <w:rsid w:val="00A35D3F"/>
    <w:pPr>
      <w:spacing w:after="0"/>
      <w:ind w:left="0" w:firstLine="454"/>
      <w:jc w:val="both"/>
    </w:pPr>
    <w:rPr>
      <w:sz w:val="20"/>
      <w:szCs w:val="20"/>
    </w:rPr>
  </w:style>
  <w:style w:type="paragraph" w:customStyle="1" w:styleId="ConsPlusDocList">
    <w:name w:val="ConsPlusDocList"/>
    <w:rsid w:val="00A35D3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35D3F"/>
  </w:style>
  <w:style w:type="paragraph" w:customStyle="1" w:styleId="affffff8">
    <w:name w:val="Стиль"/>
    <w:link w:val="3f1"/>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35D3F"/>
    <w:rPr>
      <w:rFonts w:ascii="Times New Roman" w:eastAsia="Times New Roman" w:hAnsi="Times New Roman" w:cs="Times New Roman"/>
      <w:sz w:val="24"/>
      <w:szCs w:val="24"/>
      <w:lang w:eastAsia="ru-RU"/>
    </w:rPr>
  </w:style>
  <w:style w:type="paragraph" w:customStyle="1" w:styleId="affffff9">
    <w:name w:val="Литература"/>
    <w:basedOn w:val="a3"/>
    <w:rsid w:val="00A35D3F"/>
    <w:pPr>
      <w:keepNext/>
      <w:jc w:val="center"/>
    </w:pPr>
    <w:rPr>
      <w:b/>
    </w:rPr>
  </w:style>
  <w:style w:type="paragraph" w:customStyle="1" w:styleId="affffffa">
    <w:name w:val="Знак Знак Знак Знак Знак Знак Знак"/>
    <w:basedOn w:val="a3"/>
    <w:rsid w:val="00A35D3F"/>
    <w:pPr>
      <w:spacing w:after="160" w:line="240" w:lineRule="exact"/>
    </w:pPr>
    <w:rPr>
      <w:rFonts w:ascii="Verdana" w:hAnsi="Verdana"/>
      <w:sz w:val="20"/>
      <w:szCs w:val="20"/>
      <w:lang w:val="en-US" w:eastAsia="en-US"/>
    </w:rPr>
  </w:style>
  <w:style w:type="character" w:customStyle="1" w:styleId="highlighthighlightactive">
    <w:name w:val="highlight highlight_active"/>
    <w:rsid w:val="00A35D3F"/>
  </w:style>
  <w:style w:type="paragraph" w:customStyle="1" w:styleId="osntext">
    <w:name w:val="osn_text"/>
    <w:basedOn w:val="a3"/>
    <w:rsid w:val="00A35D3F"/>
    <w:pPr>
      <w:widowControl w:val="0"/>
      <w:ind w:firstLine="567"/>
      <w:jc w:val="both"/>
    </w:pPr>
    <w:rPr>
      <w:sz w:val="20"/>
      <w:szCs w:val="20"/>
    </w:rPr>
  </w:style>
  <w:style w:type="paragraph" w:customStyle="1" w:styleId="copyrights">
    <w:name w:val="copyrights"/>
    <w:basedOn w:val="a3"/>
    <w:rsid w:val="00A35D3F"/>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35D3F"/>
    <w:pPr>
      <w:widowControl w:val="0"/>
      <w:autoSpaceDE w:val="0"/>
      <w:autoSpaceDN w:val="0"/>
      <w:adjustRightInd w:val="0"/>
    </w:pPr>
  </w:style>
  <w:style w:type="paragraph" w:customStyle="1" w:styleId="Style30">
    <w:name w:val="Style30"/>
    <w:basedOn w:val="a3"/>
    <w:rsid w:val="00A35D3F"/>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35D3F"/>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35D3F"/>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35D3F"/>
    <w:pPr>
      <w:numPr>
        <w:ilvl w:val="1"/>
      </w:numPr>
      <w:tabs>
        <w:tab w:val="left" w:pos="792"/>
      </w:tabs>
    </w:pPr>
    <w:rPr>
      <w:i w:val="0"/>
      <w:iCs w:val="0"/>
      <w:kern w:val="32"/>
      <w:sz w:val="24"/>
      <w:szCs w:val="32"/>
      <w:lang w:eastAsia="ru-RU"/>
    </w:rPr>
  </w:style>
  <w:style w:type="character" w:styleId="affffffb">
    <w:name w:val="Subtle Emphasis"/>
    <w:qFormat/>
    <w:rsid w:val="00A35D3F"/>
    <w:rPr>
      <w:i/>
      <w:iCs/>
      <w:color w:val="808080"/>
    </w:rPr>
  </w:style>
  <w:style w:type="character" w:styleId="affffffc">
    <w:name w:val="Placeholder Text"/>
    <w:semiHidden/>
    <w:rsid w:val="00A35D3F"/>
    <w:rPr>
      <w:color w:val="808080"/>
    </w:rPr>
  </w:style>
  <w:style w:type="character" w:customStyle="1" w:styleId="textcopy">
    <w:name w:val="textcopy"/>
    <w:rsid w:val="00A35D3F"/>
  </w:style>
  <w:style w:type="character" w:customStyle="1" w:styleId="affffffd">
    <w:name w:val="Выделенный"/>
    <w:rsid w:val="00A35D3F"/>
    <w:rPr>
      <w:b/>
      <w:lang w:val="ru-RU" w:eastAsia="ru-RU"/>
    </w:rPr>
  </w:style>
  <w:style w:type="character" w:customStyle="1" w:styleId="ft224">
    <w:name w:val="ft224"/>
    <w:rsid w:val="00A35D3F"/>
  </w:style>
  <w:style w:type="paragraph" w:customStyle="1" w:styleId="1ffff">
    <w:name w:val="стиль1"/>
    <w:basedOn w:val="a3"/>
    <w:rsid w:val="00A35D3F"/>
    <w:pPr>
      <w:spacing w:before="100" w:beforeAutospacing="1" w:after="100" w:afterAutospacing="1"/>
    </w:pPr>
  </w:style>
  <w:style w:type="character" w:customStyle="1" w:styleId="PlainTextChar">
    <w:name w:val="Plain Text Char"/>
    <w:aliases w:val="Heading 12 Char,Знак8 Char"/>
    <w:semiHidden/>
    <w:locked/>
    <w:rsid w:val="00A35D3F"/>
    <w:rPr>
      <w:rFonts w:ascii="Courier New" w:hAnsi="Courier New"/>
      <w:lang w:val="ru-RU" w:eastAsia="ru-RU" w:bidi="ar-SA"/>
    </w:rPr>
  </w:style>
  <w:style w:type="paragraph" w:customStyle="1" w:styleId="Times">
    <w:name w:val="Times"/>
    <w:basedOn w:val="TableParagraph"/>
    <w:rsid w:val="00A35D3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35D3F"/>
  </w:style>
  <w:style w:type="paragraph" w:customStyle="1" w:styleId="2f9">
    <w:name w:val="Основной текст2"/>
    <w:basedOn w:val="a3"/>
    <w:rsid w:val="00A35D3F"/>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35D3F"/>
    <w:rPr>
      <w:rFonts w:cs="Times New Roman"/>
      <w:color w:val="666666"/>
    </w:rPr>
  </w:style>
  <w:style w:type="paragraph" w:customStyle="1" w:styleId="12pt025">
    <w:name w:val="Стиль 12 pt полужирный Черный уплотненный на  025 пт"/>
    <w:basedOn w:val="11"/>
    <w:rsid w:val="00A35D3F"/>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35D3F"/>
    <w:pPr>
      <w:numPr>
        <w:numId w:val="13"/>
      </w:numPr>
      <w:tabs>
        <w:tab w:val="left" w:pos="0"/>
      </w:tabs>
      <w:jc w:val="both"/>
    </w:pPr>
    <w:rPr>
      <w:b/>
    </w:rPr>
  </w:style>
  <w:style w:type="character" w:customStyle="1" w:styleId="FontStyle111">
    <w:name w:val="Font Style111"/>
    <w:rsid w:val="00A35D3F"/>
    <w:rPr>
      <w:rFonts w:ascii="Century Schoolbook" w:hAnsi="Century Schoolbook" w:cs="Century Schoolbook" w:hint="default"/>
      <w:sz w:val="18"/>
      <w:szCs w:val="18"/>
    </w:rPr>
  </w:style>
  <w:style w:type="character" w:customStyle="1" w:styleId="FontStyle136">
    <w:name w:val="Font Style136"/>
    <w:rsid w:val="00A35D3F"/>
    <w:rPr>
      <w:rFonts w:ascii="Century Schoolbook" w:hAnsi="Century Schoolbook" w:cs="Century Schoolbook"/>
      <w:b/>
      <w:bCs/>
      <w:sz w:val="18"/>
      <w:szCs w:val="18"/>
    </w:rPr>
  </w:style>
  <w:style w:type="paragraph" w:customStyle="1" w:styleId="Style67">
    <w:name w:val="Style67"/>
    <w:basedOn w:val="a3"/>
    <w:rsid w:val="00A35D3F"/>
    <w:pPr>
      <w:widowControl w:val="0"/>
      <w:autoSpaceDE w:val="0"/>
      <w:autoSpaceDN w:val="0"/>
      <w:adjustRightInd w:val="0"/>
    </w:pPr>
    <w:rPr>
      <w:rFonts w:ascii="Arial Black" w:hAnsi="Arial Black"/>
    </w:rPr>
  </w:style>
  <w:style w:type="character" w:customStyle="1" w:styleId="r">
    <w:name w:val="r"/>
    <w:rsid w:val="00A35D3F"/>
  </w:style>
  <w:style w:type="character" w:customStyle="1" w:styleId="rl">
    <w:name w:val="rl"/>
    <w:rsid w:val="00A35D3F"/>
  </w:style>
  <w:style w:type="character" w:customStyle="1" w:styleId="ep">
    <w:name w:val="ep"/>
    <w:rsid w:val="00A35D3F"/>
  </w:style>
  <w:style w:type="character" w:customStyle="1" w:styleId="f">
    <w:name w:val="f"/>
    <w:rsid w:val="00A35D3F"/>
  </w:style>
  <w:style w:type="paragraph" w:customStyle="1" w:styleId="affffffe">
    <w:name w:val="Диссер"/>
    <w:basedOn w:val="a3"/>
    <w:rsid w:val="00A35D3F"/>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35D3F"/>
    <w:rPr>
      <w:sz w:val="24"/>
      <w:szCs w:val="24"/>
      <w:lang w:val="ru-RU" w:eastAsia="ru-RU" w:bidi="ar-SA"/>
    </w:rPr>
  </w:style>
  <w:style w:type="character" w:customStyle="1" w:styleId="430">
    <w:name w:val="Знак Знак43"/>
    <w:locked/>
    <w:rsid w:val="00A35D3F"/>
    <w:rPr>
      <w:color w:val="000000"/>
      <w:sz w:val="28"/>
      <w:szCs w:val="24"/>
      <w:lang w:eastAsia="ru-RU"/>
    </w:rPr>
  </w:style>
  <w:style w:type="paragraph" w:customStyle="1" w:styleId="afffffff">
    <w:name w:val="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35D3F"/>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35D3F"/>
    <w:rPr>
      <w:sz w:val="24"/>
      <w:szCs w:val="24"/>
      <w:lang w:val="ru-RU" w:eastAsia="ru-RU" w:bidi="ar-SA"/>
    </w:rPr>
  </w:style>
  <w:style w:type="paragraph" w:customStyle="1" w:styleId="a1">
    <w:name w:val="мой"/>
    <w:basedOn w:val="a3"/>
    <w:rsid w:val="00A35D3F"/>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35D3F"/>
    <w:pPr>
      <w:widowControl/>
      <w:ind w:firstLine="0"/>
      <w:jc w:val="left"/>
    </w:pPr>
    <w:rPr>
      <w:rFonts w:ascii="Times New Roman" w:hAnsi="Times New Roman"/>
      <w:snapToGrid/>
      <w:sz w:val="24"/>
    </w:rPr>
  </w:style>
  <w:style w:type="paragraph" w:customStyle="1" w:styleId="31">
    <w:name w:val="заголовок 3"/>
    <w:basedOn w:val="a3"/>
    <w:next w:val="a3"/>
    <w:rsid w:val="00A35D3F"/>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35D3F"/>
  </w:style>
  <w:style w:type="paragraph" w:customStyle="1" w:styleId="-0">
    <w:name w:val="абзац-Азар"/>
    <w:basedOn w:val="afe"/>
    <w:rsid w:val="00A35D3F"/>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35D3F"/>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35D3F"/>
    <w:rPr>
      <w:rFonts w:ascii="Arial" w:hAnsi="Arial"/>
      <w:sz w:val="24"/>
      <w:szCs w:val="24"/>
      <w:lang w:bidi="ar-SA"/>
    </w:rPr>
  </w:style>
  <w:style w:type="paragraph" w:customStyle="1" w:styleId="1ffff1">
    <w:name w:val="Знак Знак Знак Знак Знак Знак1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35D3F"/>
    <w:pPr>
      <w:spacing w:before="100" w:beforeAutospacing="1" w:after="100" w:afterAutospacing="1"/>
      <w:jc w:val="both"/>
    </w:pPr>
    <w:rPr>
      <w:rFonts w:ascii="Georgia" w:hAnsi="Georgia"/>
      <w:color w:val="555555"/>
    </w:rPr>
  </w:style>
  <w:style w:type="paragraph" w:customStyle="1" w:styleId="bodytxt">
    <w:name w:val="bodytxt"/>
    <w:basedOn w:val="a3"/>
    <w:rsid w:val="00A35D3F"/>
    <w:pPr>
      <w:spacing w:before="100" w:beforeAutospacing="1" w:after="100" w:afterAutospacing="1"/>
    </w:pPr>
    <w:rPr>
      <w:rFonts w:ascii="Tahoma" w:hAnsi="Tahoma" w:cs="Tahoma"/>
      <w:color w:val="111111"/>
      <w:sz w:val="33"/>
      <w:szCs w:val="33"/>
    </w:rPr>
  </w:style>
  <w:style w:type="character" w:customStyle="1" w:styleId="afffffff1">
    <w:name w:val="выделение"/>
    <w:rsid w:val="00A35D3F"/>
    <w:rPr>
      <w:rFonts w:cs="Times New Roman"/>
    </w:rPr>
  </w:style>
  <w:style w:type="paragraph" w:customStyle="1" w:styleId="a">
    <w:name w:val="нумерованный содержание"/>
    <w:basedOn w:val="a3"/>
    <w:rsid w:val="00A35D3F"/>
    <w:pPr>
      <w:numPr>
        <w:numId w:val="16"/>
      </w:numPr>
    </w:pPr>
    <w:rPr>
      <w:rFonts w:eastAsia="Calibri"/>
      <w:szCs w:val="22"/>
      <w:lang w:eastAsia="en-US"/>
    </w:rPr>
  </w:style>
  <w:style w:type="character" w:customStyle="1" w:styleId="440">
    <w:name w:val="Знак Знак44"/>
    <w:locked/>
    <w:rsid w:val="00A35D3F"/>
    <w:rPr>
      <w:sz w:val="24"/>
      <w:szCs w:val="24"/>
    </w:rPr>
  </w:style>
  <w:style w:type="character" w:customStyle="1" w:styleId="FontStyle18">
    <w:name w:val="Font Style18"/>
    <w:rsid w:val="00A35D3F"/>
    <w:rPr>
      <w:rFonts w:ascii="Times New Roman" w:hAnsi="Times New Roman" w:cs="Times New Roman"/>
      <w:b/>
      <w:bCs/>
      <w:sz w:val="18"/>
      <w:szCs w:val="18"/>
    </w:rPr>
  </w:style>
  <w:style w:type="character" w:customStyle="1" w:styleId="FontStyle19">
    <w:name w:val="Font Style19"/>
    <w:rsid w:val="00A35D3F"/>
    <w:rPr>
      <w:rFonts w:ascii="Arial" w:hAnsi="Arial" w:cs="Arial"/>
      <w:sz w:val="16"/>
      <w:szCs w:val="16"/>
    </w:rPr>
  </w:style>
  <w:style w:type="character" w:customStyle="1" w:styleId="FontStyle150">
    <w:name w:val="Font Style15"/>
    <w:rsid w:val="00A35D3F"/>
    <w:rPr>
      <w:rFonts w:ascii="Georgia" w:hAnsi="Georgia" w:cs="Georgia"/>
      <w:sz w:val="18"/>
      <w:szCs w:val="18"/>
    </w:rPr>
  </w:style>
  <w:style w:type="character" w:customStyle="1" w:styleId="FontStyle17">
    <w:name w:val="Font Style17"/>
    <w:rsid w:val="00A35D3F"/>
    <w:rPr>
      <w:rFonts w:ascii="Times New Roman" w:hAnsi="Times New Roman" w:cs="Times New Roman"/>
      <w:sz w:val="20"/>
      <w:szCs w:val="20"/>
    </w:rPr>
  </w:style>
  <w:style w:type="character" w:customStyle="1" w:styleId="c0">
    <w:name w:val="c0"/>
    <w:rsid w:val="00A35D3F"/>
  </w:style>
  <w:style w:type="character" w:customStyle="1" w:styleId="FontStyle48">
    <w:name w:val="Font Style48"/>
    <w:rsid w:val="00A35D3F"/>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35D3F"/>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35D3F"/>
    <w:pPr>
      <w:spacing w:before="100" w:beforeAutospacing="1" w:after="100" w:afterAutospacing="1"/>
    </w:pPr>
  </w:style>
  <w:style w:type="character" w:customStyle="1" w:styleId="WW8Num1z0">
    <w:name w:val="WW8Num1z0"/>
    <w:rsid w:val="00A35D3F"/>
  </w:style>
  <w:style w:type="character" w:customStyle="1" w:styleId="WW8Num1z1">
    <w:name w:val="WW8Num1z1"/>
    <w:rsid w:val="00A35D3F"/>
  </w:style>
  <w:style w:type="character" w:customStyle="1" w:styleId="WW8Num1z2">
    <w:name w:val="WW8Num1z2"/>
    <w:rsid w:val="00A35D3F"/>
  </w:style>
  <w:style w:type="character" w:customStyle="1" w:styleId="WW8Num1z3">
    <w:name w:val="WW8Num1z3"/>
    <w:rsid w:val="00A35D3F"/>
  </w:style>
  <w:style w:type="character" w:customStyle="1" w:styleId="WW8Num1z4">
    <w:name w:val="WW8Num1z4"/>
    <w:rsid w:val="00A35D3F"/>
  </w:style>
  <w:style w:type="character" w:customStyle="1" w:styleId="WW8Num1z5">
    <w:name w:val="WW8Num1z5"/>
    <w:rsid w:val="00A35D3F"/>
  </w:style>
  <w:style w:type="character" w:customStyle="1" w:styleId="WW8Num1z6">
    <w:name w:val="WW8Num1z6"/>
    <w:rsid w:val="00A35D3F"/>
  </w:style>
  <w:style w:type="character" w:customStyle="1" w:styleId="WW8Num1z7">
    <w:name w:val="WW8Num1z7"/>
    <w:rsid w:val="00A35D3F"/>
  </w:style>
  <w:style w:type="character" w:customStyle="1" w:styleId="WW8Num1z8">
    <w:name w:val="WW8Num1z8"/>
    <w:rsid w:val="00A35D3F"/>
  </w:style>
  <w:style w:type="character" w:customStyle="1" w:styleId="WW8Num2z0">
    <w:name w:val="WW8Num2z0"/>
    <w:rsid w:val="00A35D3F"/>
    <w:rPr>
      <w:rFonts w:ascii="Symbol" w:hAnsi="Symbol" w:cs="Symbol"/>
    </w:rPr>
  </w:style>
  <w:style w:type="character" w:customStyle="1" w:styleId="WW8Num2z1">
    <w:name w:val="WW8Num2z1"/>
    <w:rsid w:val="00A35D3F"/>
    <w:rPr>
      <w:rFonts w:ascii="Courier New" w:hAnsi="Courier New" w:cs="Courier New"/>
    </w:rPr>
  </w:style>
  <w:style w:type="character" w:customStyle="1" w:styleId="WW8Num2z2">
    <w:name w:val="WW8Num2z2"/>
    <w:rsid w:val="00A35D3F"/>
    <w:rPr>
      <w:rFonts w:ascii="Wingdings" w:hAnsi="Wingdings" w:cs="Wingdings"/>
    </w:rPr>
  </w:style>
  <w:style w:type="character" w:customStyle="1" w:styleId="WW8Num3z0">
    <w:name w:val="WW8Num3z0"/>
    <w:rsid w:val="00A35D3F"/>
    <w:rPr>
      <w:rFonts w:ascii="Symbol" w:hAnsi="Symbol" w:cs="Symbol"/>
      <w:color w:val="auto"/>
    </w:rPr>
  </w:style>
  <w:style w:type="character" w:customStyle="1" w:styleId="WW8Num3z2">
    <w:name w:val="WW8Num3z2"/>
    <w:rsid w:val="00A35D3F"/>
    <w:rPr>
      <w:rFonts w:ascii="Wingdings" w:hAnsi="Wingdings" w:cs="Wingdings"/>
    </w:rPr>
  </w:style>
  <w:style w:type="character" w:customStyle="1" w:styleId="WW8Num3z3">
    <w:name w:val="WW8Num3z3"/>
    <w:rsid w:val="00A35D3F"/>
    <w:rPr>
      <w:rFonts w:ascii="Symbol" w:hAnsi="Symbol" w:cs="Symbol"/>
    </w:rPr>
  </w:style>
  <w:style w:type="character" w:customStyle="1" w:styleId="WW8Num4z2">
    <w:name w:val="WW8Num4z2"/>
    <w:rsid w:val="00A35D3F"/>
  </w:style>
  <w:style w:type="character" w:customStyle="1" w:styleId="WW8Num4z4">
    <w:name w:val="WW8Num4z4"/>
    <w:rsid w:val="00A35D3F"/>
  </w:style>
  <w:style w:type="character" w:customStyle="1" w:styleId="WW8Num4z5">
    <w:name w:val="WW8Num4z5"/>
    <w:rsid w:val="00A35D3F"/>
  </w:style>
  <w:style w:type="character" w:customStyle="1" w:styleId="WW8Num4z6">
    <w:name w:val="WW8Num4z6"/>
    <w:rsid w:val="00A35D3F"/>
  </w:style>
  <w:style w:type="character" w:customStyle="1" w:styleId="WW8Num4z7">
    <w:name w:val="WW8Num4z7"/>
    <w:rsid w:val="00A35D3F"/>
  </w:style>
  <w:style w:type="character" w:customStyle="1" w:styleId="WW8Num4z8">
    <w:name w:val="WW8Num4z8"/>
    <w:rsid w:val="00A35D3F"/>
  </w:style>
  <w:style w:type="character" w:customStyle="1" w:styleId="WW8Num5z0">
    <w:name w:val="WW8Num5z0"/>
    <w:rsid w:val="00A35D3F"/>
  </w:style>
  <w:style w:type="character" w:customStyle="1" w:styleId="WW8Num5z1">
    <w:name w:val="WW8Num5z1"/>
    <w:rsid w:val="00A35D3F"/>
  </w:style>
  <w:style w:type="character" w:customStyle="1" w:styleId="WW8Num5z2">
    <w:name w:val="WW8Num5z2"/>
    <w:rsid w:val="00A35D3F"/>
  </w:style>
  <w:style w:type="character" w:customStyle="1" w:styleId="WW8Num5z3">
    <w:name w:val="WW8Num5z3"/>
    <w:rsid w:val="00A35D3F"/>
  </w:style>
  <w:style w:type="character" w:customStyle="1" w:styleId="WW8Num5z4">
    <w:name w:val="WW8Num5z4"/>
    <w:rsid w:val="00A35D3F"/>
  </w:style>
  <w:style w:type="character" w:customStyle="1" w:styleId="WW8Num5z5">
    <w:name w:val="WW8Num5z5"/>
    <w:rsid w:val="00A35D3F"/>
  </w:style>
  <w:style w:type="character" w:customStyle="1" w:styleId="WW8Num5z6">
    <w:name w:val="WW8Num5z6"/>
    <w:rsid w:val="00A35D3F"/>
  </w:style>
  <w:style w:type="character" w:customStyle="1" w:styleId="WW8Num5z7">
    <w:name w:val="WW8Num5z7"/>
    <w:rsid w:val="00A35D3F"/>
  </w:style>
  <w:style w:type="character" w:customStyle="1" w:styleId="WW8Num5z8">
    <w:name w:val="WW8Num5z8"/>
    <w:rsid w:val="00A35D3F"/>
  </w:style>
  <w:style w:type="character" w:customStyle="1" w:styleId="WW8Num6z0">
    <w:name w:val="WW8Num6z0"/>
    <w:rsid w:val="00A35D3F"/>
  </w:style>
  <w:style w:type="character" w:customStyle="1" w:styleId="WW8Num6z2">
    <w:name w:val="WW8Num6z2"/>
    <w:rsid w:val="00A35D3F"/>
  </w:style>
  <w:style w:type="character" w:customStyle="1" w:styleId="WW8Num6z3">
    <w:name w:val="WW8Num6z3"/>
    <w:rsid w:val="00A35D3F"/>
  </w:style>
  <w:style w:type="character" w:customStyle="1" w:styleId="WW8Num6z4">
    <w:name w:val="WW8Num6z4"/>
    <w:rsid w:val="00A35D3F"/>
  </w:style>
  <w:style w:type="character" w:customStyle="1" w:styleId="WW8Num6z5">
    <w:name w:val="WW8Num6z5"/>
    <w:rsid w:val="00A35D3F"/>
  </w:style>
  <w:style w:type="character" w:customStyle="1" w:styleId="WW8Num6z6">
    <w:name w:val="WW8Num6z6"/>
    <w:rsid w:val="00A35D3F"/>
  </w:style>
  <w:style w:type="character" w:customStyle="1" w:styleId="WW8Num6z7">
    <w:name w:val="WW8Num6z7"/>
    <w:rsid w:val="00A35D3F"/>
  </w:style>
  <w:style w:type="character" w:customStyle="1" w:styleId="WW8Num6z8">
    <w:name w:val="WW8Num6z8"/>
    <w:rsid w:val="00A35D3F"/>
  </w:style>
  <w:style w:type="character" w:customStyle="1" w:styleId="WW8Num7z0">
    <w:name w:val="WW8Num7z0"/>
    <w:rsid w:val="00A35D3F"/>
    <w:rPr>
      <w:rFonts w:ascii="Symbol" w:hAnsi="Symbol" w:cs="Symbol"/>
    </w:rPr>
  </w:style>
  <w:style w:type="character" w:customStyle="1" w:styleId="WW8Num7z2">
    <w:name w:val="WW8Num7z2"/>
    <w:rsid w:val="00A35D3F"/>
  </w:style>
  <w:style w:type="character" w:customStyle="1" w:styleId="WW8Num7z3">
    <w:name w:val="WW8Num7z3"/>
    <w:rsid w:val="00A35D3F"/>
  </w:style>
  <w:style w:type="character" w:customStyle="1" w:styleId="WW8Num7z4">
    <w:name w:val="WW8Num7z4"/>
    <w:rsid w:val="00A35D3F"/>
  </w:style>
  <w:style w:type="character" w:customStyle="1" w:styleId="WW8Num7z5">
    <w:name w:val="WW8Num7z5"/>
    <w:rsid w:val="00A35D3F"/>
  </w:style>
  <w:style w:type="character" w:customStyle="1" w:styleId="WW8Num7z6">
    <w:name w:val="WW8Num7z6"/>
    <w:rsid w:val="00A35D3F"/>
  </w:style>
  <w:style w:type="character" w:customStyle="1" w:styleId="WW8Num7z7">
    <w:name w:val="WW8Num7z7"/>
    <w:rsid w:val="00A35D3F"/>
  </w:style>
  <w:style w:type="character" w:customStyle="1" w:styleId="WW8Num7z8">
    <w:name w:val="WW8Num7z8"/>
    <w:rsid w:val="00A35D3F"/>
  </w:style>
  <w:style w:type="character" w:customStyle="1" w:styleId="WW8Num8z1">
    <w:name w:val="WW8Num8z1"/>
    <w:rsid w:val="00A35D3F"/>
  </w:style>
  <w:style w:type="character" w:customStyle="1" w:styleId="WW8Num8z2">
    <w:name w:val="WW8Num8z2"/>
    <w:rsid w:val="00A35D3F"/>
  </w:style>
  <w:style w:type="character" w:customStyle="1" w:styleId="WW8Num8z3">
    <w:name w:val="WW8Num8z3"/>
    <w:rsid w:val="00A35D3F"/>
  </w:style>
  <w:style w:type="character" w:customStyle="1" w:styleId="WW8Num8z4">
    <w:name w:val="WW8Num8z4"/>
    <w:rsid w:val="00A35D3F"/>
  </w:style>
  <w:style w:type="character" w:customStyle="1" w:styleId="WW8Num8z5">
    <w:name w:val="WW8Num8z5"/>
    <w:rsid w:val="00A35D3F"/>
  </w:style>
  <w:style w:type="character" w:customStyle="1" w:styleId="WW8Num8z6">
    <w:name w:val="WW8Num8z6"/>
    <w:rsid w:val="00A35D3F"/>
  </w:style>
  <w:style w:type="character" w:customStyle="1" w:styleId="WW8Num8z7">
    <w:name w:val="WW8Num8z7"/>
    <w:rsid w:val="00A35D3F"/>
  </w:style>
  <w:style w:type="character" w:customStyle="1" w:styleId="WW8Num8z8">
    <w:name w:val="WW8Num8z8"/>
    <w:rsid w:val="00A35D3F"/>
  </w:style>
  <w:style w:type="character" w:customStyle="1" w:styleId="WW8Num9z0">
    <w:name w:val="WW8Num9z0"/>
    <w:rsid w:val="00A35D3F"/>
  </w:style>
  <w:style w:type="character" w:customStyle="1" w:styleId="WW8Num9z1">
    <w:name w:val="WW8Num9z1"/>
    <w:rsid w:val="00A35D3F"/>
  </w:style>
  <w:style w:type="character" w:customStyle="1" w:styleId="WW8Num9z2">
    <w:name w:val="WW8Num9z2"/>
    <w:rsid w:val="00A35D3F"/>
  </w:style>
  <w:style w:type="character" w:customStyle="1" w:styleId="WW8Num9z3">
    <w:name w:val="WW8Num9z3"/>
    <w:rsid w:val="00A35D3F"/>
  </w:style>
  <w:style w:type="character" w:customStyle="1" w:styleId="WW8Num9z4">
    <w:name w:val="WW8Num9z4"/>
    <w:rsid w:val="00A35D3F"/>
  </w:style>
  <w:style w:type="character" w:customStyle="1" w:styleId="WW8Num9z5">
    <w:name w:val="WW8Num9z5"/>
    <w:rsid w:val="00A35D3F"/>
  </w:style>
  <w:style w:type="character" w:customStyle="1" w:styleId="WW8Num9z6">
    <w:name w:val="WW8Num9z6"/>
    <w:rsid w:val="00A35D3F"/>
  </w:style>
  <w:style w:type="character" w:customStyle="1" w:styleId="WW8Num9z7">
    <w:name w:val="WW8Num9z7"/>
    <w:rsid w:val="00A35D3F"/>
  </w:style>
  <w:style w:type="character" w:customStyle="1" w:styleId="WW8Num9z8">
    <w:name w:val="WW8Num9z8"/>
    <w:rsid w:val="00A35D3F"/>
  </w:style>
  <w:style w:type="character" w:customStyle="1" w:styleId="WW8Num10z0">
    <w:name w:val="WW8Num10z0"/>
    <w:rsid w:val="00A35D3F"/>
  </w:style>
  <w:style w:type="character" w:customStyle="1" w:styleId="WW8Num10z1">
    <w:name w:val="WW8Num10z1"/>
    <w:rsid w:val="00A35D3F"/>
  </w:style>
  <w:style w:type="character" w:customStyle="1" w:styleId="WW8Num10z2">
    <w:name w:val="WW8Num10z2"/>
    <w:rsid w:val="00A35D3F"/>
  </w:style>
  <w:style w:type="character" w:customStyle="1" w:styleId="WW8Num10z3">
    <w:name w:val="WW8Num10z3"/>
    <w:rsid w:val="00A35D3F"/>
  </w:style>
  <w:style w:type="character" w:customStyle="1" w:styleId="WW8Num10z4">
    <w:name w:val="WW8Num10z4"/>
    <w:rsid w:val="00A35D3F"/>
  </w:style>
  <w:style w:type="character" w:customStyle="1" w:styleId="WW8Num10z5">
    <w:name w:val="WW8Num10z5"/>
    <w:rsid w:val="00A35D3F"/>
  </w:style>
  <w:style w:type="character" w:customStyle="1" w:styleId="WW8Num10z6">
    <w:name w:val="WW8Num10z6"/>
    <w:rsid w:val="00A35D3F"/>
  </w:style>
  <w:style w:type="character" w:customStyle="1" w:styleId="WW8Num10z7">
    <w:name w:val="WW8Num10z7"/>
    <w:rsid w:val="00A35D3F"/>
  </w:style>
  <w:style w:type="character" w:customStyle="1" w:styleId="WW8Num10z8">
    <w:name w:val="WW8Num10z8"/>
    <w:rsid w:val="00A35D3F"/>
  </w:style>
  <w:style w:type="character" w:customStyle="1" w:styleId="WW8Num11z0">
    <w:name w:val="WW8Num11z0"/>
    <w:rsid w:val="00A35D3F"/>
  </w:style>
  <w:style w:type="character" w:customStyle="1" w:styleId="WW8Num11z1">
    <w:name w:val="WW8Num11z1"/>
    <w:rsid w:val="00A35D3F"/>
    <w:rPr>
      <w:rFonts w:ascii="Symbol" w:hAnsi="Symbol" w:cs="Symbol"/>
    </w:rPr>
  </w:style>
  <w:style w:type="character" w:customStyle="1" w:styleId="WW8Num11z2">
    <w:name w:val="WW8Num11z2"/>
    <w:rsid w:val="00A35D3F"/>
  </w:style>
  <w:style w:type="character" w:customStyle="1" w:styleId="WW8Num11z3">
    <w:name w:val="WW8Num11z3"/>
    <w:rsid w:val="00A35D3F"/>
  </w:style>
  <w:style w:type="character" w:customStyle="1" w:styleId="WW8Num11z4">
    <w:name w:val="WW8Num11z4"/>
    <w:rsid w:val="00A35D3F"/>
  </w:style>
  <w:style w:type="character" w:customStyle="1" w:styleId="WW8Num11z5">
    <w:name w:val="WW8Num11z5"/>
    <w:rsid w:val="00A35D3F"/>
  </w:style>
  <w:style w:type="character" w:customStyle="1" w:styleId="WW8Num11z6">
    <w:name w:val="WW8Num11z6"/>
    <w:rsid w:val="00A35D3F"/>
  </w:style>
  <w:style w:type="character" w:customStyle="1" w:styleId="WW8Num11z7">
    <w:name w:val="WW8Num11z7"/>
    <w:rsid w:val="00A35D3F"/>
  </w:style>
  <w:style w:type="character" w:customStyle="1" w:styleId="WW8Num11z8">
    <w:name w:val="WW8Num11z8"/>
    <w:rsid w:val="00A35D3F"/>
  </w:style>
  <w:style w:type="character" w:customStyle="1" w:styleId="WW8Num12z0">
    <w:name w:val="WW8Num12z0"/>
    <w:rsid w:val="00A35D3F"/>
  </w:style>
  <w:style w:type="character" w:customStyle="1" w:styleId="WW8Num12z1">
    <w:name w:val="WW8Num12z1"/>
    <w:rsid w:val="00A35D3F"/>
    <w:rPr>
      <w:b/>
      <w:bCs/>
    </w:rPr>
  </w:style>
  <w:style w:type="character" w:customStyle="1" w:styleId="WW8Num12z2">
    <w:name w:val="WW8Num12z2"/>
    <w:rsid w:val="00A35D3F"/>
  </w:style>
  <w:style w:type="character" w:customStyle="1" w:styleId="WW8Num12z3">
    <w:name w:val="WW8Num12z3"/>
    <w:rsid w:val="00A35D3F"/>
  </w:style>
  <w:style w:type="character" w:customStyle="1" w:styleId="WW8Num12z4">
    <w:name w:val="WW8Num12z4"/>
    <w:rsid w:val="00A35D3F"/>
  </w:style>
  <w:style w:type="character" w:customStyle="1" w:styleId="WW8Num12z5">
    <w:name w:val="WW8Num12z5"/>
    <w:rsid w:val="00A35D3F"/>
  </w:style>
  <w:style w:type="character" w:customStyle="1" w:styleId="WW8Num12z6">
    <w:name w:val="WW8Num12z6"/>
    <w:rsid w:val="00A35D3F"/>
  </w:style>
  <w:style w:type="character" w:customStyle="1" w:styleId="WW8Num12z7">
    <w:name w:val="WW8Num12z7"/>
    <w:rsid w:val="00A35D3F"/>
  </w:style>
  <w:style w:type="character" w:customStyle="1" w:styleId="WW8Num12z8">
    <w:name w:val="WW8Num12z8"/>
    <w:rsid w:val="00A35D3F"/>
  </w:style>
  <w:style w:type="character" w:customStyle="1" w:styleId="WW8Num13z0">
    <w:name w:val="WW8Num13z0"/>
    <w:rsid w:val="00A35D3F"/>
    <w:rPr>
      <w:rFonts w:ascii="Symbol" w:hAnsi="Symbol" w:cs="Symbol"/>
    </w:rPr>
  </w:style>
  <w:style w:type="character" w:customStyle="1" w:styleId="WW8Num13z1">
    <w:name w:val="WW8Num13z1"/>
    <w:rsid w:val="00A35D3F"/>
    <w:rPr>
      <w:rFonts w:ascii="Courier New" w:hAnsi="Courier New" w:cs="Courier New"/>
    </w:rPr>
  </w:style>
  <w:style w:type="character" w:customStyle="1" w:styleId="WW8Num13z2">
    <w:name w:val="WW8Num13z2"/>
    <w:rsid w:val="00A35D3F"/>
    <w:rPr>
      <w:rFonts w:ascii="Wingdings" w:hAnsi="Wingdings" w:cs="Wingdings"/>
    </w:rPr>
  </w:style>
  <w:style w:type="character" w:customStyle="1" w:styleId="WW8Num14z2">
    <w:name w:val="WW8Num14z2"/>
    <w:rsid w:val="00A35D3F"/>
    <w:rPr>
      <w:rFonts w:ascii="Wingdings" w:hAnsi="Wingdings" w:cs="Wingdings"/>
    </w:rPr>
  </w:style>
  <w:style w:type="character" w:customStyle="1" w:styleId="WW8Num15z0">
    <w:name w:val="WW8Num15z0"/>
    <w:rsid w:val="00A35D3F"/>
  </w:style>
  <w:style w:type="character" w:customStyle="1" w:styleId="WW8Num15z2">
    <w:name w:val="WW8Num15z2"/>
    <w:rsid w:val="00A35D3F"/>
  </w:style>
  <w:style w:type="character" w:customStyle="1" w:styleId="WW8Num15z3">
    <w:name w:val="WW8Num15z3"/>
    <w:rsid w:val="00A35D3F"/>
  </w:style>
  <w:style w:type="character" w:customStyle="1" w:styleId="WW8Num15z4">
    <w:name w:val="WW8Num15z4"/>
    <w:rsid w:val="00A35D3F"/>
  </w:style>
  <w:style w:type="character" w:customStyle="1" w:styleId="WW8Num15z5">
    <w:name w:val="WW8Num15z5"/>
    <w:rsid w:val="00A35D3F"/>
  </w:style>
  <w:style w:type="character" w:customStyle="1" w:styleId="WW8Num15z6">
    <w:name w:val="WW8Num15z6"/>
    <w:rsid w:val="00A35D3F"/>
  </w:style>
  <w:style w:type="character" w:customStyle="1" w:styleId="WW8Num15z7">
    <w:name w:val="WW8Num15z7"/>
    <w:rsid w:val="00A35D3F"/>
  </w:style>
  <w:style w:type="character" w:customStyle="1" w:styleId="WW8Num15z8">
    <w:name w:val="WW8Num15z8"/>
    <w:rsid w:val="00A35D3F"/>
  </w:style>
  <w:style w:type="character" w:customStyle="1" w:styleId="WW8Num16z1">
    <w:name w:val="WW8Num16z1"/>
    <w:rsid w:val="00A35D3F"/>
  </w:style>
  <w:style w:type="character" w:customStyle="1" w:styleId="WW8Num16z2">
    <w:name w:val="WW8Num16z2"/>
    <w:rsid w:val="00A35D3F"/>
  </w:style>
  <w:style w:type="character" w:customStyle="1" w:styleId="WW8Num16z3">
    <w:name w:val="WW8Num16z3"/>
    <w:rsid w:val="00A35D3F"/>
  </w:style>
  <w:style w:type="character" w:customStyle="1" w:styleId="WW8Num16z4">
    <w:name w:val="WW8Num16z4"/>
    <w:rsid w:val="00A35D3F"/>
  </w:style>
  <w:style w:type="character" w:customStyle="1" w:styleId="WW8Num16z5">
    <w:name w:val="WW8Num16z5"/>
    <w:rsid w:val="00A35D3F"/>
  </w:style>
  <w:style w:type="character" w:customStyle="1" w:styleId="WW8Num16z6">
    <w:name w:val="WW8Num16z6"/>
    <w:rsid w:val="00A35D3F"/>
  </w:style>
  <w:style w:type="character" w:customStyle="1" w:styleId="WW8Num16z7">
    <w:name w:val="WW8Num16z7"/>
    <w:rsid w:val="00A35D3F"/>
  </w:style>
  <w:style w:type="character" w:customStyle="1" w:styleId="WW8Num16z8">
    <w:name w:val="WW8Num16z8"/>
    <w:rsid w:val="00A35D3F"/>
  </w:style>
  <w:style w:type="character" w:customStyle="1" w:styleId="WW8Num17z0">
    <w:name w:val="WW8Num17z0"/>
    <w:rsid w:val="00A35D3F"/>
    <w:rPr>
      <w:rFonts w:ascii="Times New Roman" w:hAnsi="Times New Roman" w:cs="Times New Roman"/>
      <w:b w:val="0"/>
      <w:i w:val="0"/>
      <w:sz w:val="24"/>
      <w:szCs w:val="24"/>
    </w:rPr>
  </w:style>
  <w:style w:type="character" w:customStyle="1" w:styleId="WW8Num17z2">
    <w:name w:val="WW8Num17z2"/>
    <w:rsid w:val="00A35D3F"/>
  </w:style>
  <w:style w:type="character" w:customStyle="1" w:styleId="WW8Num17z3">
    <w:name w:val="WW8Num17z3"/>
    <w:rsid w:val="00A35D3F"/>
  </w:style>
  <w:style w:type="character" w:customStyle="1" w:styleId="WW8Num17z4">
    <w:name w:val="WW8Num17z4"/>
    <w:rsid w:val="00A35D3F"/>
  </w:style>
  <w:style w:type="character" w:customStyle="1" w:styleId="WW8Num17z5">
    <w:name w:val="WW8Num17z5"/>
    <w:rsid w:val="00A35D3F"/>
  </w:style>
  <w:style w:type="character" w:customStyle="1" w:styleId="WW8Num17z6">
    <w:name w:val="WW8Num17z6"/>
    <w:rsid w:val="00A35D3F"/>
  </w:style>
  <w:style w:type="character" w:customStyle="1" w:styleId="WW8Num17z7">
    <w:name w:val="WW8Num17z7"/>
    <w:rsid w:val="00A35D3F"/>
  </w:style>
  <w:style w:type="character" w:customStyle="1" w:styleId="WW8Num17z8">
    <w:name w:val="WW8Num17z8"/>
    <w:rsid w:val="00A35D3F"/>
  </w:style>
  <w:style w:type="character" w:customStyle="1" w:styleId="WW8Num18z1">
    <w:name w:val="WW8Num18z1"/>
    <w:rsid w:val="00A35D3F"/>
  </w:style>
  <w:style w:type="character" w:customStyle="1" w:styleId="WW8Num18z2">
    <w:name w:val="WW8Num18z2"/>
    <w:rsid w:val="00A35D3F"/>
  </w:style>
  <w:style w:type="character" w:customStyle="1" w:styleId="WW8Num18z3">
    <w:name w:val="WW8Num18z3"/>
    <w:rsid w:val="00A35D3F"/>
  </w:style>
  <w:style w:type="character" w:customStyle="1" w:styleId="WW8Num18z4">
    <w:name w:val="WW8Num18z4"/>
    <w:rsid w:val="00A35D3F"/>
  </w:style>
  <w:style w:type="character" w:customStyle="1" w:styleId="WW8Num18z5">
    <w:name w:val="WW8Num18z5"/>
    <w:rsid w:val="00A35D3F"/>
  </w:style>
  <w:style w:type="character" w:customStyle="1" w:styleId="WW8Num18z6">
    <w:name w:val="WW8Num18z6"/>
    <w:rsid w:val="00A35D3F"/>
  </w:style>
  <w:style w:type="character" w:customStyle="1" w:styleId="WW8Num18z7">
    <w:name w:val="WW8Num18z7"/>
    <w:rsid w:val="00A35D3F"/>
  </w:style>
  <w:style w:type="character" w:customStyle="1" w:styleId="WW8Num18z8">
    <w:name w:val="WW8Num18z8"/>
    <w:rsid w:val="00A35D3F"/>
  </w:style>
  <w:style w:type="character" w:customStyle="1" w:styleId="WW8Num19z0">
    <w:name w:val="WW8Num19z0"/>
    <w:rsid w:val="00A35D3F"/>
  </w:style>
  <w:style w:type="character" w:customStyle="1" w:styleId="WW8Num19z1">
    <w:name w:val="WW8Num19z1"/>
    <w:rsid w:val="00A35D3F"/>
  </w:style>
  <w:style w:type="character" w:customStyle="1" w:styleId="WW8Num19z2">
    <w:name w:val="WW8Num19z2"/>
    <w:rsid w:val="00A35D3F"/>
  </w:style>
  <w:style w:type="character" w:customStyle="1" w:styleId="WW8Num19z3">
    <w:name w:val="WW8Num19z3"/>
    <w:rsid w:val="00A35D3F"/>
  </w:style>
  <w:style w:type="character" w:customStyle="1" w:styleId="WW8Num19z4">
    <w:name w:val="WW8Num19z4"/>
    <w:rsid w:val="00A35D3F"/>
  </w:style>
  <w:style w:type="character" w:customStyle="1" w:styleId="WW8Num19z5">
    <w:name w:val="WW8Num19z5"/>
    <w:rsid w:val="00A35D3F"/>
  </w:style>
  <w:style w:type="character" w:customStyle="1" w:styleId="WW8Num19z6">
    <w:name w:val="WW8Num19z6"/>
    <w:rsid w:val="00A35D3F"/>
  </w:style>
  <w:style w:type="character" w:customStyle="1" w:styleId="WW8Num19z7">
    <w:name w:val="WW8Num19z7"/>
    <w:rsid w:val="00A35D3F"/>
  </w:style>
  <w:style w:type="character" w:customStyle="1" w:styleId="WW8Num19z8">
    <w:name w:val="WW8Num19z8"/>
    <w:rsid w:val="00A35D3F"/>
  </w:style>
  <w:style w:type="character" w:customStyle="1" w:styleId="WW8Num20z0">
    <w:name w:val="WW8Num20z0"/>
    <w:rsid w:val="00A35D3F"/>
  </w:style>
  <w:style w:type="character" w:customStyle="1" w:styleId="WW8Num21z0">
    <w:name w:val="WW8Num21z0"/>
    <w:rsid w:val="00A35D3F"/>
  </w:style>
  <w:style w:type="character" w:customStyle="1" w:styleId="WW8Num21z1">
    <w:name w:val="WW8Num21z1"/>
    <w:rsid w:val="00A35D3F"/>
  </w:style>
  <w:style w:type="character" w:customStyle="1" w:styleId="WW8Num21z2">
    <w:name w:val="WW8Num21z2"/>
    <w:rsid w:val="00A35D3F"/>
  </w:style>
  <w:style w:type="character" w:customStyle="1" w:styleId="WW8Num21z3">
    <w:name w:val="WW8Num21z3"/>
    <w:rsid w:val="00A35D3F"/>
  </w:style>
  <w:style w:type="character" w:customStyle="1" w:styleId="WW8Num21z4">
    <w:name w:val="WW8Num21z4"/>
    <w:rsid w:val="00A35D3F"/>
  </w:style>
  <w:style w:type="character" w:customStyle="1" w:styleId="WW8Num21z5">
    <w:name w:val="WW8Num21z5"/>
    <w:rsid w:val="00A35D3F"/>
  </w:style>
  <w:style w:type="character" w:customStyle="1" w:styleId="WW8Num21z6">
    <w:name w:val="WW8Num21z6"/>
    <w:rsid w:val="00A35D3F"/>
  </w:style>
  <w:style w:type="character" w:customStyle="1" w:styleId="WW8Num21z7">
    <w:name w:val="WW8Num21z7"/>
    <w:rsid w:val="00A35D3F"/>
  </w:style>
  <w:style w:type="character" w:customStyle="1" w:styleId="WW8Num21z8">
    <w:name w:val="WW8Num21z8"/>
    <w:rsid w:val="00A35D3F"/>
  </w:style>
  <w:style w:type="character" w:customStyle="1" w:styleId="WW8Num22z0">
    <w:name w:val="WW8Num22z0"/>
    <w:rsid w:val="00A35D3F"/>
    <w:rPr>
      <w:rFonts w:ascii="Symbol" w:hAnsi="Symbol" w:cs="Symbol"/>
    </w:rPr>
  </w:style>
  <w:style w:type="character" w:customStyle="1" w:styleId="WW8Num22z1">
    <w:name w:val="WW8Num22z1"/>
    <w:rsid w:val="00A35D3F"/>
    <w:rPr>
      <w:rFonts w:ascii="Courier New" w:hAnsi="Courier New" w:cs="Courier New"/>
    </w:rPr>
  </w:style>
  <w:style w:type="character" w:customStyle="1" w:styleId="WW8Num22z2">
    <w:name w:val="WW8Num22z2"/>
    <w:rsid w:val="00A35D3F"/>
    <w:rPr>
      <w:rFonts w:ascii="Wingdings" w:hAnsi="Wingdings" w:cs="Wingdings"/>
    </w:rPr>
  </w:style>
  <w:style w:type="character" w:customStyle="1" w:styleId="WW8Num23z0">
    <w:name w:val="WW8Num23z0"/>
    <w:rsid w:val="00A35D3F"/>
    <w:rPr>
      <w:b w:val="0"/>
      <w:bCs/>
    </w:rPr>
  </w:style>
  <w:style w:type="character" w:customStyle="1" w:styleId="WW8Num23z1">
    <w:name w:val="WW8Num23z1"/>
    <w:rsid w:val="00A35D3F"/>
  </w:style>
  <w:style w:type="character" w:customStyle="1" w:styleId="WW8Num23z2">
    <w:name w:val="WW8Num23z2"/>
    <w:rsid w:val="00A35D3F"/>
  </w:style>
  <w:style w:type="character" w:customStyle="1" w:styleId="WW8Num23z3">
    <w:name w:val="WW8Num23z3"/>
    <w:rsid w:val="00A35D3F"/>
  </w:style>
  <w:style w:type="character" w:customStyle="1" w:styleId="WW8Num23z4">
    <w:name w:val="WW8Num23z4"/>
    <w:rsid w:val="00A35D3F"/>
  </w:style>
  <w:style w:type="character" w:customStyle="1" w:styleId="WW8Num23z5">
    <w:name w:val="WW8Num23z5"/>
    <w:rsid w:val="00A35D3F"/>
  </w:style>
  <w:style w:type="character" w:customStyle="1" w:styleId="WW8Num23z6">
    <w:name w:val="WW8Num23z6"/>
    <w:rsid w:val="00A35D3F"/>
  </w:style>
  <w:style w:type="character" w:customStyle="1" w:styleId="WW8Num23z7">
    <w:name w:val="WW8Num23z7"/>
    <w:rsid w:val="00A35D3F"/>
  </w:style>
  <w:style w:type="character" w:customStyle="1" w:styleId="WW8Num23z8">
    <w:name w:val="WW8Num23z8"/>
    <w:rsid w:val="00A35D3F"/>
  </w:style>
  <w:style w:type="character" w:customStyle="1" w:styleId="WW8Num24z0">
    <w:name w:val="WW8Num24z0"/>
    <w:rsid w:val="00A35D3F"/>
    <w:rPr>
      <w:rFonts w:ascii="Symbol" w:hAnsi="Symbol" w:cs="Symbol"/>
      <w:sz w:val="24"/>
      <w:szCs w:val="24"/>
    </w:rPr>
  </w:style>
  <w:style w:type="character" w:customStyle="1" w:styleId="WW8Num24z1">
    <w:name w:val="WW8Num24z1"/>
    <w:rsid w:val="00A35D3F"/>
    <w:rPr>
      <w:rFonts w:ascii="Courier New" w:hAnsi="Courier New" w:cs="Courier New"/>
    </w:rPr>
  </w:style>
  <w:style w:type="character" w:customStyle="1" w:styleId="WW8Num24z2">
    <w:name w:val="WW8Num24z2"/>
    <w:rsid w:val="00A35D3F"/>
    <w:rPr>
      <w:rFonts w:ascii="Wingdings" w:hAnsi="Wingdings" w:cs="Wingdings"/>
    </w:rPr>
  </w:style>
  <w:style w:type="character" w:customStyle="1" w:styleId="WW8Num24z3">
    <w:name w:val="WW8Num24z3"/>
    <w:rsid w:val="00A35D3F"/>
    <w:rPr>
      <w:rFonts w:ascii="Symbol" w:hAnsi="Symbol" w:cs="Symbol"/>
    </w:rPr>
  </w:style>
  <w:style w:type="character" w:customStyle="1" w:styleId="WW8Num25z0">
    <w:name w:val="WW8Num25z0"/>
    <w:rsid w:val="00A35D3F"/>
    <w:rPr>
      <w:rFonts w:ascii="Symbol" w:hAnsi="Symbol" w:cs="Symbol"/>
      <w:color w:val="auto"/>
    </w:rPr>
  </w:style>
  <w:style w:type="character" w:customStyle="1" w:styleId="WW8Num25z1">
    <w:name w:val="WW8Num25z1"/>
    <w:rsid w:val="00A35D3F"/>
    <w:rPr>
      <w:rFonts w:ascii="Courier New" w:hAnsi="Courier New" w:cs="Courier New"/>
    </w:rPr>
  </w:style>
  <w:style w:type="character" w:customStyle="1" w:styleId="WW8Num25z2">
    <w:name w:val="WW8Num25z2"/>
    <w:rsid w:val="00A35D3F"/>
    <w:rPr>
      <w:rFonts w:ascii="Wingdings" w:hAnsi="Wingdings" w:cs="Wingdings"/>
    </w:rPr>
  </w:style>
  <w:style w:type="character" w:customStyle="1" w:styleId="WW8Num25z3">
    <w:name w:val="WW8Num25z3"/>
    <w:rsid w:val="00A35D3F"/>
    <w:rPr>
      <w:rFonts w:ascii="Symbol" w:hAnsi="Symbol" w:cs="Symbol"/>
    </w:rPr>
  </w:style>
  <w:style w:type="character" w:customStyle="1" w:styleId="WW8Num26z0">
    <w:name w:val="WW8Num26z0"/>
    <w:rsid w:val="00A35D3F"/>
    <w:rPr>
      <w:rFonts w:ascii="Symbol" w:hAnsi="Symbol" w:cs="Symbol"/>
    </w:rPr>
  </w:style>
  <w:style w:type="character" w:customStyle="1" w:styleId="WW8Num26z1">
    <w:name w:val="WW8Num26z1"/>
    <w:rsid w:val="00A35D3F"/>
    <w:rPr>
      <w:rFonts w:ascii="Courier New" w:hAnsi="Courier New" w:cs="Courier New"/>
    </w:rPr>
  </w:style>
  <w:style w:type="character" w:customStyle="1" w:styleId="WW8Num26z2">
    <w:name w:val="WW8Num26z2"/>
    <w:rsid w:val="00A35D3F"/>
    <w:rPr>
      <w:rFonts w:ascii="Wingdings" w:hAnsi="Wingdings" w:cs="Wingdings"/>
    </w:rPr>
  </w:style>
  <w:style w:type="character" w:customStyle="1" w:styleId="WW8Num27z0">
    <w:name w:val="WW8Num27z0"/>
    <w:rsid w:val="00A35D3F"/>
  </w:style>
  <w:style w:type="character" w:customStyle="1" w:styleId="WW8Num27z1">
    <w:name w:val="WW8Num27z1"/>
    <w:rsid w:val="00A35D3F"/>
  </w:style>
  <w:style w:type="character" w:customStyle="1" w:styleId="WW8Num27z2">
    <w:name w:val="WW8Num27z2"/>
    <w:rsid w:val="00A35D3F"/>
  </w:style>
  <w:style w:type="character" w:customStyle="1" w:styleId="WW8Num27z3">
    <w:name w:val="WW8Num27z3"/>
    <w:rsid w:val="00A35D3F"/>
  </w:style>
  <w:style w:type="character" w:customStyle="1" w:styleId="WW8Num27z4">
    <w:name w:val="WW8Num27z4"/>
    <w:rsid w:val="00A35D3F"/>
  </w:style>
  <w:style w:type="character" w:customStyle="1" w:styleId="WW8Num27z5">
    <w:name w:val="WW8Num27z5"/>
    <w:rsid w:val="00A35D3F"/>
  </w:style>
  <w:style w:type="character" w:customStyle="1" w:styleId="WW8Num27z6">
    <w:name w:val="WW8Num27z6"/>
    <w:rsid w:val="00A35D3F"/>
  </w:style>
  <w:style w:type="character" w:customStyle="1" w:styleId="WW8Num27z7">
    <w:name w:val="WW8Num27z7"/>
    <w:rsid w:val="00A35D3F"/>
  </w:style>
  <w:style w:type="character" w:customStyle="1" w:styleId="WW8Num27z8">
    <w:name w:val="WW8Num27z8"/>
    <w:rsid w:val="00A35D3F"/>
  </w:style>
  <w:style w:type="character" w:customStyle="1" w:styleId="WW8Num28z0">
    <w:name w:val="WW8Num28z0"/>
    <w:rsid w:val="00A35D3F"/>
  </w:style>
  <w:style w:type="character" w:customStyle="1" w:styleId="WW8Num28z1">
    <w:name w:val="WW8Num28z1"/>
    <w:rsid w:val="00A35D3F"/>
    <w:rPr>
      <w:rFonts w:ascii="Symbol" w:hAnsi="Symbol" w:cs="Symbol"/>
      <w:sz w:val="24"/>
      <w:szCs w:val="24"/>
    </w:rPr>
  </w:style>
  <w:style w:type="character" w:customStyle="1" w:styleId="WW8Num28z2">
    <w:name w:val="WW8Num28z2"/>
    <w:rsid w:val="00A35D3F"/>
  </w:style>
  <w:style w:type="character" w:customStyle="1" w:styleId="WW8Num28z3">
    <w:name w:val="WW8Num28z3"/>
    <w:rsid w:val="00A35D3F"/>
  </w:style>
  <w:style w:type="character" w:customStyle="1" w:styleId="WW8Num28z4">
    <w:name w:val="WW8Num28z4"/>
    <w:rsid w:val="00A35D3F"/>
  </w:style>
  <w:style w:type="character" w:customStyle="1" w:styleId="WW8Num28z5">
    <w:name w:val="WW8Num28z5"/>
    <w:rsid w:val="00A35D3F"/>
  </w:style>
  <w:style w:type="character" w:customStyle="1" w:styleId="WW8Num28z6">
    <w:name w:val="WW8Num28z6"/>
    <w:rsid w:val="00A35D3F"/>
  </w:style>
  <w:style w:type="character" w:customStyle="1" w:styleId="WW8Num28z7">
    <w:name w:val="WW8Num28z7"/>
    <w:rsid w:val="00A35D3F"/>
  </w:style>
  <w:style w:type="character" w:customStyle="1" w:styleId="WW8Num28z8">
    <w:name w:val="WW8Num28z8"/>
    <w:rsid w:val="00A35D3F"/>
  </w:style>
  <w:style w:type="character" w:customStyle="1" w:styleId="WW8Num29z0">
    <w:name w:val="WW8Num29z0"/>
    <w:rsid w:val="00A35D3F"/>
  </w:style>
  <w:style w:type="character" w:customStyle="1" w:styleId="WW8Num29z1">
    <w:name w:val="WW8Num29z1"/>
    <w:rsid w:val="00A35D3F"/>
  </w:style>
  <w:style w:type="character" w:customStyle="1" w:styleId="WW8Num29z2">
    <w:name w:val="WW8Num29z2"/>
    <w:rsid w:val="00A35D3F"/>
  </w:style>
  <w:style w:type="character" w:customStyle="1" w:styleId="WW8Num29z3">
    <w:name w:val="WW8Num29z3"/>
    <w:rsid w:val="00A35D3F"/>
  </w:style>
  <w:style w:type="character" w:customStyle="1" w:styleId="WW8Num29z4">
    <w:name w:val="WW8Num29z4"/>
    <w:rsid w:val="00A35D3F"/>
  </w:style>
  <w:style w:type="character" w:customStyle="1" w:styleId="WW8Num29z5">
    <w:name w:val="WW8Num29z5"/>
    <w:rsid w:val="00A35D3F"/>
  </w:style>
  <w:style w:type="character" w:customStyle="1" w:styleId="WW8Num29z6">
    <w:name w:val="WW8Num29z6"/>
    <w:rsid w:val="00A35D3F"/>
  </w:style>
  <w:style w:type="character" w:customStyle="1" w:styleId="WW8Num29z7">
    <w:name w:val="WW8Num29z7"/>
    <w:rsid w:val="00A35D3F"/>
  </w:style>
  <w:style w:type="character" w:customStyle="1" w:styleId="WW8Num29z8">
    <w:name w:val="WW8Num29z8"/>
    <w:rsid w:val="00A35D3F"/>
  </w:style>
  <w:style w:type="character" w:customStyle="1" w:styleId="WW8Num30z0">
    <w:name w:val="WW8Num30z0"/>
    <w:rsid w:val="00A35D3F"/>
    <w:rPr>
      <w:rFonts w:ascii="Wingdings" w:hAnsi="Wingdings" w:cs="Wingdings"/>
    </w:rPr>
  </w:style>
  <w:style w:type="character" w:customStyle="1" w:styleId="WW8Num30z1">
    <w:name w:val="WW8Num30z1"/>
    <w:rsid w:val="00A35D3F"/>
    <w:rPr>
      <w:rFonts w:ascii="Courier New" w:hAnsi="Courier New" w:cs="Courier New"/>
    </w:rPr>
  </w:style>
  <w:style w:type="character" w:customStyle="1" w:styleId="WW8Num30z3">
    <w:name w:val="WW8Num30z3"/>
    <w:rsid w:val="00A35D3F"/>
    <w:rPr>
      <w:rFonts w:ascii="Symbol" w:hAnsi="Symbol" w:cs="Symbol"/>
    </w:rPr>
  </w:style>
  <w:style w:type="character" w:customStyle="1" w:styleId="WW8Num31z0">
    <w:name w:val="WW8Num31z0"/>
    <w:rsid w:val="00A35D3F"/>
    <w:rPr>
      <w:rFonts w:ascii="Wingdings" w:hAnsi="Wingdings" w:cs="Wingdings"/>
    </w:rPr>
  </w:style>
  <w:style w:type="character" w:customStyle="1" w:styleId="WW8Num31z1">
    <w:name w:val="WW8Num31z1"/>
    <w:rsid w:val="00A35D3F"/>
    <w:rPr>
      <w:rFonts w:ascii="Courier New" w:hAnsi="Courier New" w:cs="Courier New"/>
    </w:rPr>
  </w:style>
  <w:style w:type="character" w:customStyle="1" w:styleId="WW8Num31z3">
    <w:name w:val="WW8Num31z3"/>
    <w:rsid w:val="00A35D3F"/>
    <w:rPr>
      <w:rFonts w:ascii="Symbol" w:hAnsi="Symbol" w:cs="Symbol"/>
    </w:rPr>
  </w:style>
  <w:style w:type="character" w:customStyle="1" w:styleId="WW8Num32z0">
    <w:name w:val="WW8Num32z0"/>
    <w:rsid w:val="00A35D3F"/>
  </w:style>
  <w:style w:type="character" w:customStyle="1" w:styleId="WW8Num32z1">
    <w:name w:val="WW8Num32z1"/>
    <w:rsid w:val="00A35D3F"/>
    <w:rPr>
      <w:rFonts w:ascii="Courier New" w:hAnsi="Courier New" w:cs="Courier New"/>
    </w:rPr>
  </w:style>
  <w:style w:type="character" w:customStyle="1" w:styleId="WW8Num32z2">
    <w:name w:val="WW8Num32z2"/>
    <w:rsid w:val="00A35D3F"/>
    <w:rPr>
      <w:rFonts w:ascii="Wingdings" w:hAnsi="Wingdings" w:cs="Wingdings"/>
    </w:rPr>
  </w:style>
  <w:style w:type="character" w:customStyle="1" w:styleId="WW8Num32z3">
    <w:name w:val="WW8Num32z3"/>
    <w:rsid w:val="00A35D3F"/>
    <w:rPr>
      <w:rFonts w:ascii="Symbol" w:hAnsi="Symbol" w:cs="Symbol"/>
    </w:rPr>
  </w:style>
  <w:style w:type="character" w:customStyle="1" w:styleId="FontStyle30">
    <w:name w:val="Font Style30"/>
    <w:rsid w:val="00A35D3F"/>
    <w:rPr>
      <w:rFonts w:ascii="Times New Roman" w:hAnsi="Times New Roman" w:cs="Times New Roman"/>
      <w:sz w:val="28"/>
      <w:szCs w:val="28"/>
    </w:rPr>
  </w:style>
  <w:style w:type="paragraph" w:customStyle="1" w:styleId="318">
    <w:name w:val="Основной текст 31"/>
    <w:basedOn w:val="a3"/>
    <w:rsid w:val="00A35D3F"/>
    <w:pPr>
      <w:suppressAutoHyphens/>
      <w:spacing w:after="120"/>
    </w:pPr>
    <w:rPr>
      <w:sz w:val="16"/>
      <w:szCs w:val="16"/>
      <w:lang w:eastAsia="zh-CN"/>
    </w:rPr>
  </w:style>
  <w:style w:type="paragraph" w:customStyle="1" w:styleId="219">
    <w:name w:val="Основной текст с отступом 21"/>
    <w:basedOn w:val="a3"/>
    <w:rsid w:val="00A35D3F"/>
    <w:pPr>
      <w:suppressAutoHyphens/>
      <w:spacing w:after="120" w:line="480" w:lineRule="auto"/>
      <w:ind w:left="283"/>
    </w:pPr>
    <w:rPr>
      <w:lang w:eastAsia="zh-CN"/>
    </w:rPr>
  </w:style>
  <w:style w:type="paragraph" w:customStyle="1" w:styleId="afffffff2">
    <w:name w:val="Содержимое врезки"/>
    <w:basedOn w:val="a3"/>
    <w:rsid w:val="00A35D3F"/>
    <w:pPr>
      <w:suppressAutoHyphens/>
    </w:pPr>
    <w:rPr>
      <w:lang w:eastAsia="zh-CN"/>
    </w:rPr>
  </w:style>
  <w:style w:type="paragraph" w:customStyle="1" w:styleId="text1">
    <w:name w:val="text1"/>
    <w:basedOn w:val="a3"/>
    <w:rsid w:val="00A35D3F"/>
    <w:pPr>
      <w:spacing w:after="300"/>
    </w:pPr>
  </w:style>
  <w:style w:type="paragraph" w:styleId="afffffff3">
    <w:name w:val="TOC Heading"/>
    <w:basedOn w:val="11"/>
    <w:next w:val="a3"/>
    <w:qFormat/>
    <w:rsid w:val="00A35D3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35D3F"/>
    <w:rPr>
      <w:rFonts w:ascii="Times New Roman" w:hAnsi="Times New Roman" w:cs="Times New Roman"/>
      <w:sz w:val="18"/>
      <w:szCs w:val="18"/>
    </w:rPr>
  </w:style>
  <w:style w:type="paragraph" w:customStyle="1" w:styleId="afffffff4">
    <w:name w:val="Базовый"/>
    <w:rsid w:val="00A35D3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35D3F"/>
    <w:rPr>
      <w:rFonts w:cs="Times New Roman"/>
      <w:color w:val="0000FF"/>
      <w:u w:val="single"/>
    </w:rPr>
  </w:style>
  <w:style w:type="character" w:customStyle="1" w:styleId="textmaincenter">
    <w:name w:val="textmain_center"/>
    <w:rsid w:val="00A35D3F"/>
  </w:style>
  <w:style w:type="character" w:customStyle="1" w:styleId="WW8Num2z3">
    <w:name w:val="WW8Num2z3"/>
    <w:rsid w:val="00A35D3F"/>
  </w:style>
  <w:style w:type="character" w:customStyle="1" w:styleId="WW8Num2z4">
    <w:name w:val="WW8Num2z4"/>
    <w:rsid w:val="00A35D3F"/>
  </w:style>
  <w:style w:type="character" w:customStyle="1" w:styleId="WW8Num2z5">
    <w:name w:val="WW8Num2z5"/>
    <w:rsid w:val="00A35D3F"/>
  </w:style>
  <w:style w:type="character" w:customStyle="1" w:styleId="WW8Num2z6">
    <w:name w:val="WW8Num2z6"/>
    <w:rsid w:val="00A35D3F"/>
  </w:style>
  <w:style w:type="character" w:customStyle="1" w:styleId="WW8Num2z7">
    <w:name w:val="WW8Num2z7"/>
    <w:rsid w:val="00A35D3F"/>
  </w:style>
  <w:style w:type="character" w:customStyle="1" w:styleId="WW8Num2z8">
    <w:name w:val="WW8Num2z8"/>
    <w:rsid w:val="00A35D3F"/>
  </w:style>
  <w:style w:type="character" w:customStyle="1" w:styleId="WW8Num3z4">
    <w:name w:val="WW8Num3z4"/>
    <w:rsid w:val="00A35D3F"/>
  </w:style>
  <w:style w:type="character" w:customStyle="1" w:styleId="WW8Num3z5">
    <w:name w:val="WW8Num3z5"/>
    <w:rsid w:val="00A35D3F"/>
  </w:style>
  <w:style w:type="character" w:customStyle="1" w:styleId="WW8Num3z6">
    <w:name w:val="WW8Num3z6"/>
    <w:rsid w:val="00A35D3F"/>
  </w:style>
  <w:style w:type="character" w:customStyle="1" w:styleId="WW8Num3z7">
    <w:name w:val="WW8Num3z7"/>
    <w:rsid w:val="00A35D3F"/>
  </w:style>
  <w:style w:type="character" w:customStyle="1" w:styleId="WW8Num3z8">
    <w:name w:val="WW8Num3z8"/>
    <w:rsid w:val="00A35D3F"/>
  </w:style>
  <w:style w:type="paragraph" w:customStyle="1" w:styleId="LO-Normal">
    <w:name w:val="LO-Normal"/>
    <w:rsid w:val="00A35D3F"/>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35D3F"/>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35D3F"/>
  </w:style>
  <w:style w:type="character" w:customStyle="1" w:styleId="afffffff6">
    <w:name w:val="Стиль Обычный"/>
    <w:rsid w:val="00A35D3F"/>
    <w:rPr>
      <w:rFonts w:ascii="Times New Roman" w:hAnsi="Times New Roman"/>
      <w:sz w:val="24"/>
    </w:rPr>
  </w:style>
  <w:style w:type="paragraph" w:customStyle="1" w:styleId="2TimesNewRoman12">
    <w:name w:val="Стиль Заголовок 2 + Times New Roman 12 пт"/>
    <w:basedOn w:val="21"/>
    <w:rsid w:val="00A35D3F"/>
    <w:rPr>
      <w:i w:val="0"/>
      <w:sz w:val="24"/>
      <w:lang w:eastAsia="ru-RU"/>
    </w:rPr>
  </w:style>
  <w:style w:type="paragraph" w:customStyle="1" w:styleId="afffffff7">
    <w:name w:val="Стиль Основной текст"/>
    <w:basedOn w:val="a3"/>
    <w:rsid w:val="00A35D3F"/>
    <w:rPr>
      <w:szCs w:val="20"/>
    </w:rPr>
  </w:style>
  <w:style w:type="character" w:customStyle="1" w:styleId="1ffff2">
    <w:name w:val="Основной текст + Полужирный1"/>
    <w:rsid w:val="00A35D3F"/>
    <w:rPr>
      <w:rFonts w:ascii="Times New Roman" w:hAnsi="Times New Roman" w:cs="Times New Roman"/>
      <w:b/>
      <w:bCs/>
      <w:sz w:val="20"/>
      <w:szCs w:val="20"/>
    </w:rPr>
  </w:style>
  <w:style w:type="paragraph" w:customStyle="1" w:styleId="319">
    <w:name w:val="Основной текст (3)1"/>
    <w:basedOn w:val="a3"/>
    <w:rsid w:val="00A35D3F"/>
    <w:pPr>
      <w:shd w:val="clear" w:color="auto" w:fill="FFFFFF"/>
      <w:spacing w:before="300" w:after="180" w:line="240" w:lineRule="atLeast"/>
    </w:pPr>
    <w:rPr>
      <w:rFonts w:ascii="Garamond" w:hAnsi="Garamond"/>
    </w:rPr>
  </w:style>
  <w:style w:type="character" w:customStyle="1" w:styleId="48">
    <w:name w:val="Основной текст (4)"/>
    <w:link w:val="413"/>
    <w:rsid w:val="00A35D3F"/>
    <w:rPr>
      <w:rFonts w:ascii="Garamond" w:hAnsi="Garamond"/>
      <w:sz w:val="24"/>
      <w:szCs w:val="24"/>
      <w:shd w:val="clear" w:color="auto" w:fill="FFFFFF"/>
    </w:rPr>
  </w:style>
  <w:style w:type="paragraph" w:customStyle="1" w:styleId="413">
    <w:name w:val="Основной текст (4)1"/>
    <w:basedOn w:val="a3"/>
    <w:link w:val="48"/>
    <w:rsid w:val="00A35D3F"/>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35D3F"/>
    <w:rPr>
      <w:rFonts w:ascii="Garamond" w:hAnsi="Garamond"/>
      <w:sz w:val="24"/>
      <w:szCs w:val="24"/>
      <w:shd w:val="clear" w:color="auto" w:fill="FFFFFF"/>
    </w:rPr>
  </w:style>
  <w:style w:type="paragraph" w:customStyle="1" w:styleId="21a">
    <w:name w:val="Подпись к картинке (2)1"/>
    <w:basedOn w:val="a3"/>
    <w:link w:val="2fb"/>
    <w:rsid w:val="00A35D3F"/>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35D3F"/>
    <w:rPr>
      <w:rFonts w:ascii="Garamond" w:hAnsi="Garamond"/>
      <w:b/>
      <w:bCs/>
      <w:sz w:val="18"/>
      <w:szCs w:val="18"/>
      <w:shd w:val="clear" w:color="auto" w:fill="FFFFFF"/>
    </w:rPr>
  </w:style>
  <w:style w:type="paragraph" w:customStyle="1" w:styleId="261">
    <w:name w:val="Основной текст (26)1"/>
    <w:basedOn w:val="a3"/>
    <w:link w:val="260"/>
    <w:uiPriority w:val="99"/>
    <w:rsid w:val="00A35D3F"/>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35D3F"/>
    <w:rPr>
      <w:rFonts w:ascii="Century Schoolbook" w:hAnsi="Century Schoolbook"/>
      <w:shd w:val="clear" w:color="auto" w:fill="FFFFFF"/>
    </w:rPr>
  </w:style>
  <w:style w:type="paragraph" w:customStyle="1" w:styleId="5310">
    <w:name w:val="Основной текст (53)1"/>
    <w:basedOn w:val="a3"/>
    <w:link w:val="531"/>
    <w:rsid w:val="00A35D3F"/>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35D3F"/>
    <w:rPr>
      <w:rFonts w:ascii="Century Schoolbook" w:hAnsi="Century Schoolbook"/>
      <w:sz w:val="26"/>
      <w:szCs w:val="26"/>
      <w:shd w:val="clear" w:color="auto" w:fill="FFFFFF"/>
    </w:rPr>
  </w:style>
  <w:style w:type="paragraph" w:customStyle="1" w:styleId="711">
    <w:name w:val="Основной текст (7)1"/>
    <w:basedOn w:val="a3"/>
    <w:link w:val="74"/>
    <w:rsid w:val="00A35D3F"/>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35D3F"/>
    <w:rPr>
      <w:rFonts w:ascii="Trebuchet MS" w:hAnsi="Trebuchet MS"/>
      <w:b/>
      <w:bCs/>
      <w:sz w:val="14"/>
      <w:szCs w:val="14"/>
      <w:shd w:val="clear" w:color="auto" w:fill="FFFFFF"/>
    </w:rPr>
  </w:style>
  <w:style w:type="paragraph" w:customStyle="1" w:styleId="811">
    <w:name w:val="Основной текст (81)1"/>
    <w:basedOn w:val="a3"/>
    <w:link w:val="810"/>
    <w:rsid w:val="00A35D3F"/>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35D3F"/>
    <w:rPr>
      <w:sz w:val="10"/>
      <w:szCs w:val="10"/>
      <w:shd w:val="clear" w:color="auto" w:fill="FFFFFF"/>
      <w:lang w:val="ru-RU" w:eastAsia="ru-RU"/>
    </w:rPr>
  </w:style>
  <w:style w:type="paragraph" w:customStyle="1" w:styleId="741">
    <w:name w:val="Основной текст (74)1"/>
    <w:basedOn w:val="a3"/>
    <w:link w:val="740"/>
    <w:rsid w:val="00A35D3F"/>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35D3F"/>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35D3F"/>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35D3F"/>
    <w:pPr>
      <w:ind w:firstLine="709"/>
      <w:jc w:val="both"/>
    </w:pPr>
    <w:rPr>
      <w:rFonts w:ascii="Verdana" w:hAnsi="Verdana"/>
      <w:bCs/>
      <w:sz w:val="20"/>
      <w:szCs w:val="20"/>
    </w:rPr>
  </w:style>
  <w:style w:type="character" w:customStyle="1" w:styleId="3f2">
    <w:name w:val="Основной текст3"/>
    <w:rsid w:val="00A35D3F"/>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35D3F"/>
    <w:pPr>
      <w:spacing w:line="360" w:lineRule="auto"/>
    </w:pPr>
    <w:rPr>
      <w:szCs w:val="20"/>
    </w:rPr>
  </w:style>
  <w:style w:type="paragraph" w:customStyle="1" w:styleId="21b">
    <w:name w:val="Красная строка 21"/>
    <w:basedOn w:val="aff9"/>
    <w:rsid w:val="00A35D3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35D3F"/>
    <w:rPr>
      <w:szCs w:val="20"/>
    </w:rPr>
  </w:style>
  <w:style w:type="paragraph" w:customStyle="1" w:styleId="Style100">
    <w:name w:val="Style10"/>
    <w:basedOn w:val="a3"/>
    <w:rsid w:val="00A35D3F"/>
    <w:pPr>
      <w:widowControl w:val="0"/>
      <w:autoSpaceDE w:val="0"/>
      <w:autoSpaceDN w:val="0"/>
      <w:adjustRightInd w:val="0"/>
      <w:spacing w:line="321" w:lineRule="exact"/>
      <w:ind w:firstLine="485"/>
      <w:jc w:val="both"/>
    </w:pPr>
  </w:style>
  <w:style w:type="paragraph" w:customStyle="1" w:styleId="u">
    <w:name w:val="u"/>
    <w:basedOn w:val="a3"/>
    <w:rsid w:val="00A35D3F"/>
    <w:pPr>
      <w:spacing w:before="100" w:beforeAutospacing="1" w:after="100" w:afterAutospacing="1"/>
    </w:pPr>
  </w:style>
  <w:style w:type="character" w:customStyle="1" w:styleId="FontStyle95">
    <w:name w:val="Font Style95"/>
    <w:rsid w:val="00A35D3F"/>
    <w:rPr>
      <w:rFonts w:ascii="Times New Roman" w:hAnsi="Times New Roman" w:cs="Times New Roman"/>
      <w:sz w:val="22"/>
      <w:szCs w:val="22"/>
    </w:rPr>
  </w:style>
  <w:style w:type="character" w:customStyle="1" w:styleId="FontStyle94">
    <w:name w:val="Font Style94"/>
    <w:rsid w:val="00A35D3F"/>
    <w:rPr>
      <w:rFonts w:ascii="Times New Roman" w:hAnsi="Times New Roman" w:cs="Times New Roman"/>
      <w:b/>
      <w:bCs/>
      <w:sz w:val="22"/>
      <w:szCs w:val="22"/>
    </w:rPr>
  </w:style>
  <w:style w:type="character" w:customStyle="1" w:styleId="FontStyle231">
    <w:name w:val="Font Style231"/>
    <w:rsid w:val="00A35D3F"/>
    <w:rPr>
      <w:rFonts w:ascii="Times New Roman" w:hAnsi="Times New Roman" w:cs="Times New Roman"/>
      <w:sz w:val="26"/>
      <w:szCs w:val="26"/>
    </w:rPr>
  </w:style>
  <w:style w:type="character" w:customStyle="1" w:styleId="Heading1Char1">
    <w:name w:val="Heading 1 Char1"/>
    <w:aliases w:val="Знак Char1"/>
    <w:locked/>
    <w:rsid w:val="00A35D3F"/>
    <w:rPr>
      <w:rFonts w:ascii="Times New Roman" w:hAnsi="Times New Roman" w:cs="Tahoma"/>
      <w:b/>
      <w:bCs/>
      <w:kern w:val="32"/>
      <w:sz w:val="32"/>
      <w:szCs w:val="32"/>
      <w:lang w:eastAsia="ru-RU"/>
    </w:rPr>
  </w:style>
  <w:style w:type="character" w:customStyle="1" w:styleId="news">
    <w:name w:val="news"/>
    <w:rsid w:val="00A35D3F"/>
    <w:rPr>
      <w:rFonts w:ascii="Times New Roman" w:hAnsi="Times New Roman" w:cs="Times New Roman"/>
    </w:rPr>
  </w:style>
  <w:style w:type="character" w:customStyle="1" w:styleId="hl">
    <w:name w:val="hl"/>
    <w:rsid w:val="00A35D3F"/>
    <w:rPr>
      <w:rFonts w:cs="Times New Roman"/>
    </w:rPr>
  </w:style>
  <w:style w:type="character" w:customStyle="1" w:styleId="DocumentMapChar">
    <w:name w:val="Document Map Char"/>
    <w:semiHidden/>
    <w:locked/>
    <w:rsid w:val="00A35D3F"/>
    <w:rPr>
      <w:rFonts w:ascii="Tahoma" w:hAnsi="Tahoma" w:cs="Tahoma"/>
      <w:lang w:val="ru-RU" w:eastAsia="ru-RU" w:bidi="ar-SA"/>
    </w:rPr>
  </w:style>
  <w:style w:type="character" w:customStyle="1" w:styleId="BodyText3Char">
    <w:name w:val="Body Text 3 Char"/>
    <w:aliases w:val="Знак5 Char"/>
    <w:locked/>
    <w:rsid w:val="00A35D3F"/>
    <w:rPr>
      <w:sz w:val="16"/>
      <w:szCs w:val="16"/>
      <w:lang w:val="ru-RU" w:eastAsia="ru-RU" w:bidi="ar-SA"/>
    </w:rPr>
  </w:style>
  <w:style w:type="character" w:customStyle="1" w:styleId="BalloonTextChar">
    <w:name w:val="Balloon Text Char"/>
    <w:locked/>
    <w:rsid w:val="00A35D3F"/>
    <w:rPr>
      <w:rFonts w:ascii="Tahoma" w:hAnsi="Tahoma" w:cs="Tahoma"/>
      <w:sz w:val="16"/>
      <w:szCs w:val="16"/>
      <w:lang w:val="ru-RU" w:eastAsia="ru-RU" w:bidi="ar-SA"/>
    </w:rPr>
  </w:style>
  <w:style w:type="character" w:customStyle="1" w:styleId="FontStyle145">
    <w:name w:val="Font Style145"/>
    <w:rsid w:val="00A35D3F"/>
    <w:rPr>
      <w:rFonts w:ascii="Times New Roman" w:hAnsi="Times New Roman" w:cs="Times New Roman"/>
      <w:color w:val="000000"/>
      <w:sz w:val="18"/>
      <w:szCs w:val="18"/>
    </w:rPr>
  </w:style>
  <w:style w:type="character" w:customStyle="1" w:styleId="FontStyle215">
    <w:name w:val="Font Style215"/>
    <w:rsid w:val="00A35D3F"/>
    <w:rPr>
      <w:rFonts w:ascii="Times New Roman" w:hAnsi="Times New Roman" w:cs="Times New Roman"/>
      <w:b/>
      <w:bCs/>
      <w:color w:val="000000"/>
      <w:sz w:val="18"/>
      <w:szCs w:val="18"/>
    </w:rPr>
  </w:style>
  <w:style w:type="character" w:customStyle="1" w:styleId="FontStyle153">
    <w:name w:val="Font Style153"/>
    <w:rsid w:val="00A35D3F"/>
    <w:rPr>
      <w:rFonts w:ascii="Times New Roman" w:hAnsi="Times New Roman" w:cs="Times New Roman"/>
      <w:i/>
      <w:iCs/>
      <w:color w:val="000000"/>
      <w:sz w:val="18"/>
      <w:szCs w:val="18"/>
    </w:rPr>
  </w:style>
  <w:style w:type="paragraph" w:customStyle="1" w:styleId="Style101">
    <w:name w:val="Style101"/>
    <w:basedOn w:val="a3"/>
    <w:rsid w:val="00A35D3F"/>
    <w:pPr>
      <w:widowControl w:val="0"/>
      <w:suppressAutoHyphens/>
      <w:autoSpaceDE w:val="0"/>
      <w:spacing w:line="240" w:lineRule="atLeast"/>
    </w:pPr>
    <w:rPr>
      <w:sz w:val="20"/>
      <w:szCs w:val="20"/>
      <w:lang w:eastAsia="ar-SA"/>
    </w:rPr>
  </w:style>
  <w:style w:type="character" w:customStyle="1" w:styleId="FontStyle173">
    <w:name w:val="Font Style173"/>
    <w:rsid w:val="00A35D3F"/>
    <w:rPr>
      <w:rFonts w:ascii="Times New Roman" w:hAnsi="Times New Roman" w:cs="Times New Roman"/>
      <w:i/>
      <w:iCs/>
      <w:color w:val="000000"/>
      <w:spacing w:val="20"/>
      <w:sz w:val="18"/>
      <w:szCs w:val="18"/>
    </w:rPr>
  </w:style>
  <w:style w:type="paragraph" w:customStyle="1" w:styleId="Style92">
    <w:name w:val="Style92"/>
    <w:basedOn w:val="a3"/>
    <w:rsid w:val="00A35D3F"/>
    <w:pPr>
      <w:widowControl w:val="0"/>
      <w:suppressAutoHyphens/>
      <w:autoSpaceDE w:val="0"/>
      <w:spacing w:line="240" w:lineRule="atLeast"/>
    </w:pPr>
    <w:rPr>
      <w:sz w:val="20"/>
      <w:szCs w:val="20"/>
      <w:lang w:eastAsia="ar-SA"/>
    </w:rPr>
  </w:style>
  <w:style w:type="paragraph" w:customStyle="1" w:styleId="Style87">
    <w:name w:val="Style87"/>
    <w:basedOn w:val="a3"/>
    <w:rsid w:val="00A35D3F"/>
    <w:pPr>
      <w:widowControl w:val="0"/>
      <w:suppressAutoHyphens/>
      <w:autoSpaceDE w:val="0"/>
      <w:spacing w:line="240" w:lineRule="atLeast"/>
    </w:pPr>
    <w:rPr>
      <w:sz w:val="20"/>
      <w:szCs w:val="20"/>
      <w:lang w:eastAsia="ar-SA"/>
    </w:rPr>
  </w:style>
  <w:style w:type="paragraph" w:customStyle="1" w:styleId="Style44">
    <w:name w:val="Style44"/>
    <w:basedOn w:val="a3"/>
    <w:rsid w:val="00A35D3F"/>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35D3F"/>
    <w:rPr>
      <w:rFonts w:ascii="Arial" w:hAnsi="Arial" w:cs="Arial"/>
      <w:b/>
      <w:bCs/>
      <w:sz w:val="18"/>
      <w:szCs w:val="18"/>
    </w:rPr>
  </w:style>
  <w:style w:type="character" w:customStyle="1" w:styleId="FontStyle255">
    <w:name w:val="Font Style255"/>
    <w:rsid w:val="00A35D3F"/>
    <w:rPr>
      <w:rFonts w:ascii="Times New Roman" w:hAnsi="Times New Roman" w:cs="Times New Roman"/>
      <w:b/>
      <w:bCs/>
      <w:i/>
      <w:iCs/>
      <w:sz w:val="20"/>
      <w:szCs w:val="20"/>
    </w:rPr>
  </w:style>
  <w:style w:type="character" w:customStyle="1" w:styleId="FontStyle256">
    <w:name w:val="Font Style256"/>
    <w:rsid w:val="00A35D3F"/>
    <w:rPr>
      <w:rFonts w:ascii="Times New Roman" w:hAnsi="Times New Roman" w:cs="Times New Roman"/>
      <w:b/>
      <w:bCs/>
      <w:sz w:val="20"/>
      <w:szCs w:val="20"/>
    </w:rPr>
  </w:style>
  <w:style w:type="character" w:customStyle="1" w:styleId="FontStyle240">
    <w:name w:val="Font Style240"/>
    <w:rsid w:val="00A35D3F"/>
    <w:rPr>
      <w:rFonts w:ascii="Times New Roman" w:hAnsi="Times New Roman" w:cs="Times New Roman"/>
      <w:sz w:val="18"/>
      <w:szCs w:val="18"/>
    </w:rPr>
  </w:style>
  <w:style w:type="character" w:customStyle="1" w:styleId="FontStyle253">
    <w:name w:val="Font Style253"/>
    <w:rsid w:val="00A35D3F"/>
    <w:rPr>
      <w:rFonts w:ascii="Times New Roman" w:hAnsi="Times New Roman" w:cs="Times New Roman"/>
      <w:i/>
      <w:iCs/>
      <w:sz w:val="18"/>
      <w:szCs w:val="18"/>
    </w:rPr>
  </w:style>
  <w:style w:type="character" w:customStyle="1" w:styleId="FontStyle234">
    <w:name w:val="Font Style234"/>
    <w:rsid w:val="00A35D3F"/>
    <w:rPr>
      <w:rFonts w:ascii="Arial" w:hAnsi="Arial" w:cs="Arial"/>
      <w:b/>
      <w:bCs/>
      <w:sz w:val="16"/>
      <w:szCs w:val="16"/>
    </w:rPr>
  </w:style>
  <w:style w:type="paragraph" w:customStyle="1" w:styleId="Style55">
    <w:name w:val="Style55"/>
    <w:basedOn w:val="a3"/>
    <w:rsid w:val="00A35D3F"/>
    <w:pPr>
      <w:widowControl w:val="0"/>
      <w:autoSpaceDE w:val="0"/>
      <w:autoSpaceDN w:val="0"/>
      <w:adjustRightInd w:val="0"/>
    </w:pPr>
    <w:rPr>
      <w:rFonts w:ascii="Segoe UI" w:hAnsi="Segoe UI" w:cs="Segoe UI"/>
    </w:rPr>
  </w:style>
  <w:style w:type="paragraph" w:customStyle="1" w:styleId="Style69">
    <w:name w:val="Style69"/>
    <w:basedOn w:val="a3"/>
    <w:rsid w:val="00A35D3F"/>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35D3F"/>
    <w:pPr>
      <w:widowControl w:val="0"/>
      <w:autoSpaceDE w:val="0"/>
      <w:autoSpaceDN w:val="0"/>
      <w:adjustRightInd w:val="0"/>
    </w:pPr>
    <w:rPr>
      <w:rFonts w:ascii="Segoe UI" w:hAnsi="Segoe UI" w:cs="Segoe UI"/>
    </w:rPr>
  </w:style>
  <w:style w:type="character" w:customStyle="1" w:styleId="FontStyle271">
    <w:name w:val="Font Style271"/>
    <w:rsid w:val="00A35D3F"/>
    <w:rPr>
      <w:rFonts w:ascii="Arial" w:hAnsi="Arial" w:cs="Arial"/>
      <w:b/>
      <w:bCs/>
      <w:spacing w:val="-10"/>
      <w:sz w:val="18"/>
      <w:szCs w:val="18"/>
    </w:rPr>
  </w:style>
  <w:style w:type="character" w:customStyle="1" w:styleId="FontStyle38">
    <w:name w:val="Font Style38"/>
    <w:rsid w:val="00A35D3F"/>
    <w:rPr>
      <w:rFonts w:ascii="Times New Roman" w:hAnsi="Times New Roman" w:cs="Times New Roman"/>
      <w:sz w:val="28"/>
      <w:szCs w:val="28"/>
    </w:rPr>
  </w:style>
  <w:style w:type="character" w:customStyle="1" w:styleId="FontStyle35">
    <w:name w:val="Font Style35"/>
    <w:rsid w:val="00A35D3F"/>
    <w:rPr>
      <w:rFonts w:ascii="Times New Roman" w:hAnsi="Times New Roman" w:cs="Times New Roman"/>
      <w:sz w:val="26"/>
      <w:szCs w:val="26"/>
    </w:rPr>
  </w:style>
  <w:style w:type="paragraph" w:customStyle="1" w:styleId="Style15">
    <w:name w:val="Style15"/>
    <w:basedOn w:val="a3"/>
    <w:rsid w:val="00A35D3F"/>
    <w:pPr>
      <w:widowControl w:val="0"/>
      <w:autoSpaceDE w:val="0"/>
      <w:autoSpaceDN w:val="0"/>
      <w:adjustRightInd w:val="0"/>
      <w:spacing w:line="482" w:lineRule="exact"/>
      <w:ind w:firstLine="701"/>
      <w:jc w:val="both"/>
    </w:pPr>
  </w:style>
  <w:style w:type="paragraph" w:customStyle="1" w:styleId="Style22">
    <w:name w:val="Style22"/>
    <w:basedOn w:val="a3"/>
    <w:rsid w:val="00A35D3F"/>
    <w:pPr>
      <w:widowControl w:val="0"/>
      <w:autoSpaceDE w:val="0"/>
      <w:autoSpaceDN w:val="0"/>
      <w:adjustRightInd w:val="0"/>
      <w:spacing w:line="274" w:lineRule="exact"/>
    </w:pPr>
  </w:style>
  <w:style w:type="character" w:customStyle="1" w:styleId="citation">
    <w:name w:val="citation"/>
    <w:rsid w:val="00A35D3F"/>
  </w:style>
  <w:style w:type="character" w:customStyle="1" w:styleId="xmlemitalic10">
    <w:name w:val="xmlemitalic1"/>
    <w:rsid w:val="00A35D3F"/>
  </w:style>
  <w:style w:type="paragraph" w:customStyle="1" w:styleId="nospacing">
    <w:name w:val="nospacing"/>
    <w:basedOn w:val="a3"/>
    <w:rsid w:val="00A35D3F"/>
    <w:pPr>
      <w:spacing w:before="100" w:beforeAutospacing="1" w:after="100" w:afterAutospacing="1"/>
    </w:pPr>
  </w:style>
  <w:style w:type="paragraph" w:customStyle="1" w:styleId="afffffff9">
    <w:name w:val="...... . ......."/>
    <w:basedOn w:val="Default"/>
    <w:next w:val="Default"/>
    <w:rsid w:val="00A35D3F"/>
    <w:rPr>
      <w:color w:val="auto"/>
    </w:rPr>
  </w:style>
  <w:style w:type="paragraph" w:customStyle="1" w:styleId="PrilogRazd">
    <w:name w:val="Prilog Razd"/>
    <w:rsid w:val="00A35D3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35D3F"/>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35D3F"/>
    <w:rPr>
      <w:rFonts w:ascii="Calibri" w:hAnsi="Calibri"/>
      <w:i/>
      <w:iCs/>
      <w:sz w:val="24"/>
      <w:szCs w:val="24"/>
      <w:lang w:val="ru-RU" w:eastAsia="en-US" w:bidi="ar-SA"/>
    </w:rPr>
  </w:style>
  <w:style w:type="character" w:customStyle="1" w:styleId="640">
    <w:name w:val="Знак Знак64"/>
    <w:locked/>
    <w:rsid w:val="00A35D3F"/>
    <w:rPr>
      <w:b/>
      <w:bCs/>
      <w:sz w:val="28"/>
      <w:szCs w:val="28"/>
      <w:lang w:val="ru-RU" w:eastAsia="ru-RU" w:bidi="ar-SA"/>
    </w:rPr>
  </w:style>
  <w:style w:type="character" w:customStyle="1" w:styleId="FontStyle133">
    <w:name w:val="Font Style133"/>
    <w:rsid w:val="00A35D3F"/>
    <w:rPr>
      <w:rFonts w:ascii="Times New Roman" w:hAnsi="Times New Roman" w:cs="Times New Roman"/>
      <w:i/>
      <w:iCs/>
      <w:sz w:val="18"/>
      <w:szCs w:val="18"/>
    </w:rPr>
  </w:style>
  <w:style w:type="character" w:customStyle="1" w:styleId="blk3">
    <w:name w:val="blk3"/>
    <w:rsid w:val="00A35D3F"/>
    <w:rPr>
      <w:vanish w:val="0"/>
    </w:rPr>
  </w:style>
  <w:style w:type="paragraph" w:customStyle="1" w:styleId="afffffffa">
    <w:name w:val="Словарная статья"/>
    <w:basedOn w:val="a3"/>
    <w:next w:val="a3"/>
    <w:rsid w:val="00A35D3F"/>
    <w:pPr>
      <w:autoSpaceDE w:val="0"/>
      <w:autoSpaceDN w:val="0"/>
      <w:adjustRightInd w:val="0"/>
      <w:ind w:left="170" w:right="118"/>
      <w:jc w:val="both"/>
    </w:pPr>
    <w:rPr>
      <w:rFonts w:ascii="Arial" w:hAnsi="Arial"/>
      <w:sz w:val="20"/>
      <w:szCs w:val="20"/>
    </w:rPr>
  </w:style>
  <w:style w:type="character" w:customStyle="1" w:styleId="FontStyle214">
    <w:name w:val="Font Style214"/>
    <w:rsid w:val="00A35D3F"/>
    <w:rPr>
      <w:rFonts w:ascii="Trebuchet MS" w:hAnsi="Trebuchet MS" w:cs="Trebuchet MS"/>
      <w:b/>
      <w:bCs/>
      <w:color w:val="000000"/>
      <w:sz w:val="22"/>
      <w:szCs w:val="22"/>
    </w:rPr>
  </w:style>
  <w:style w:type="character" w:customStyle="1" w:styleId="afffffffb">
    <w:name w:val="Цветовое выделение"/>
    <w:rsid w:val="00A35D3F"/>
    <w:rPr>
      <w:b/>
      <w:bCs/>
      <w:color w:val="000080"/>
      <w:sz w:val="22"/>
      <w:szCs w:val="22"/>
    </w:rPr>
  </w:style>
  <w:style w:type="character" w:customStyle="1" w:styleId="afffffffc">
    <w:name w:val="Гипертекстовая ссылка"/>
    <w:rsid w:val="00A35D3F"/>
    <w:rPr>
      <w:b/>
      <w:bCs/>
      <w:color w:val="008000"/>
      <w:sz w:val="22"/>
      <w:szCs w:val="22"/>
      <w:u w:val="single"/>
    </w:rPr>
  </w:style>
  <w:style w:type="paragraph" w:customStyle="1" w:styleId="Tst1">
    <w:name w:val="Tst1"/>
    <w:basedOn w:val="a3"/>
    <w:rsid w:val="00A35D3F"/>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35D3F"/>
    <w:rPr>
      <w:sz w:val="24"/>
      <w:lang w:val="ru-RU" w:eastAsia="ru-RU" w:bidi="ar-SA"/>
    </w:rPr>
  </w:style>
  <w:style w:type="character" w:customStyle="1" w:styleId="FontStyle816">
    <w:name w:val="Font Style816"/>
    <w:rsid w:val="00A35D3F"/>
    <w:rPr>
      <w:rFonts w:ascii="Times New Roman" w:hAnsi="Times New Roman" w:cs="Times New Roman"/>
      <w:sz w:val="20"/>
      <w:szCs w:val="20"/>
    </w:rPr>
  </w:style>
  <w:style w:type="paragraph" w:customStyle="1" w:styleId="opredelenie">
    <w:name w:val="opredelenie"/>
    <w:basedOn w:val="a3"/>
    <w:rsid w:val="00A35D3F"/>
    <w:pPr>
      <w:spacing w:before="100" w:beforeAutospacing="1" w:after="100" w:afterAutospacing="1"/>
    </w:pPr>
  </w:style>
  <w:style w:type="paragraph" w:customStyle="1" w:styleId="afffffffd">
    <w:name w:val="НУМ"/>
    <w:basedOn w:val="afff3"/>
    <w:next w:val="afff3"/>
    <w:rsid w:val="00A35D3F"/>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35D3F"/>
    <w:rPr>
      <w:rFonts w:ascii="Cambria" w:eastAsia="Times New Roman" w:hAnsi="Cambria" w:cs="Times New Roman" w:hint="default"/>
      <w:b/>
      <w:bCs/>
      <w:color w:val="4F81BD"/>
      <w:sz w:val="26"/>
      <w:szCs w:val="26"/>
    </w:rPr>
  </w:style>
  <w:style w:type="character" w:customStyle="1" w:styleId="280">
    <w:name w:val="Знак Знак28"/>
    <w:locked/>
    <w:rsid w:val="00A35D3F"/>
    <w:rPr>
      <w:b/>
      <w:bCs/>
      <w:lang w:val="ru-RU" w:eastAsia="ru-RU" w:bidi="ar-SA"/>
    </w:rPr>
  </w:style>
  <w:style w:type="paragraph" w:customStyle="1" w:styleId="afffffffe">
    <w:name w:val="ТЕМА"/>
    <w:basedOn w:val="a3"/>
    <w:rsid w:val="00A35D3F"/>
    <w:pPr>
      <w:spacing w:after="60" w:line="264" w:lineRule="auto"/>
      <w:jc w:val="both"/>
    </w:pPr>
    <w:rPr>
      <w:rFonts w:ascii="Arial" w:hAnsi="Arial"/>
      <w:b/>
      <w:sz w:val="30"/>
    </w:rPr>
  </w:style>
  <w:style w:type="character" w:customStyle="1" w:styleId="3f3">
    <w:name w:val="Гиперссылка3"/>
    <w:rsid w:val="00A35D3F"/>
    <w:rPr>
      <w:strike w:val="0"/>
      <w:dstrike w:val="0"/>
      <w:color w:val="2C437A"/>
      <w:u w:val="none"/>
    </w:rPr>
  </w:style>
  <w:style w:type="paragraph" w:customStyle="1" w:styleId="affffffff">
    <w:name w:val="Список М"/>
    <w:basedOn w:val="afff3"/>
    <w:rsid w:val="00A35D3F"/>
    <w:pPr>
      <w:spacing w:before="0" w:beforeAutospacing="0" w:after="0" w:afterAutospacing="0" w:line="288" w:lineRule="auto"/>
      <w:jc w:val="both"/>
    </w:pPr>
    <w:rPr>
      <w:sz w:val="30"/>
      <w:szCs w:val="30"/>
      <w:lang w:bidi="ar-SA"/>
    </w:rPr>
  </w:style>
  <w:style w:type="character" w:customStyle="1" w:styleId="FontStyle31">
    <w:name w:val="Font Style31"/>
    <w:rsid w:val="00A35D3F"/>
    <w:rPr>
      <w:rFonts w:ascii="Times New Roman" w:hAnsi="Times New Roman" w:cs="Times New Roman"/>
      <w:b/>
      <w:bCs/>
      <w:sz w:val="28"/>
      <w:szCs w:val="28"/>
    </w:rPr>
  </w:style>
  <w:style w:type="character" w:customStyle="1" w:styleId="480">
    <w:name w:val="Знак Знак48"/>
    <w:locked/>
    <w:rsid w:val="00A35D3F"/>
    <w:rPr>
      <w:b/>
      <w:bCs/>
      <w:sz w:val="27"/>
      <w:szCs w:val="27"/>
      <w:lang w:val="ru-RU" w:eastAsia="ru-RU" w:bidi="ar-SA"/>
    </w:rPr>
  </w:style>
  <w:style w:type="character" w:customStyle="1" w:styleId="511">
    <w:name w:val="Знак5 Знак Знак1"/>
    <w:locked/>
    <w:rsid w:val="00A35D3F"/>
    <w:rPr>
      <w:sz w:val="16"/>
      <w:szCs w:val="16"/>
      <w:lang w:val="ru-RU" w:eastAsia="ru-RU" w:bidi="ar-SA"/>
    </w:rPr>
  </w:style>
  <w:style w:type="table" w:customStyle="1" w:styleId="1ffff3">
    <w:name w:val="Сетка таблицы1"/>
    <w:basedOn w:val="a5"/>
    <w:rsid w:val="00A35D3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35D3F"/>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35D3F"/>
    <w:rPr>
      <w:b/>
      <w:bCs/>
      <w:sz w:val="28"/>
      <w:szCs w:val="28"/>
      <w:lang w:val="ru-RU" w:eastAsia="ru-RU" w:bidi="ar-SA"/>
    </w:rPr>
  </w:style>
  <w:style w:type="character" w:customStyle="1" w:styleId="hl1">
    <w:name w:val="hl1"/>
    <w:rsid w:val="00A35D3F"/>
    <w:rPr>
      <w:color w:val="4682B4"/>
    </w:rPr>
  </w:style>
  <w:style w:type="character" w:customStyle="1" w:styleId="font23">
    <w:name w:val="font23"/>
    <w:rsid w:val="00A35D3F"/>
  </w:style>
  <w:style w:type="character" w:customStyle="1" w:styleId="texttext1">
    <w:name w:val="texttext1"/>
    <w:rsid w:val="00A35D3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35D3F"/>
    <w:rPr>
      <w:rFonts w:ascii="Times New Roman" w:hAnsi="Times New Roman" w:cs="Times New Roman" w:hint="default"/>
      <w:b/>
      <w:bCs/>
      <w:sz w:val="24"/>
      <w:szCs w:val="24"/>
    </w:rPr>
  </w:style>
  <w:style w:type="character" w:customStyle="1" w:styleId="authorabout1">
    <w:name w:val="authorabout1"/>
    <w:rsid w:val="00A35D3F"/>
    <w:rPr>
      <w:vanish w:val="0"/>
      <w:sz w:val="26"/>
      <w:szCs w:val="26"/>
    </w:rPr>
  </w:style>
  <w:style w:type="character" w:customStyle="1" w:styleId="authorabout">
    <w:name w:val="authorabout"/>
    <w:rsid w:val="00A35D3F"/>
    <w:rPr>
      <w:rFonts w:ascii="Times New Roman" w:hAnsi="Times New Roman" w:cs="Times New Roman" w:hint="default"/>
    </w:rPr>
  </w:style>
  <w:style w:type="character" w:customStyle="1" w:styleId="textbf">
    <w:name w:val="textbf"/>
    <w:rsid w:val="00A35D3F"/>
    <w:rPr>
      <w:rFonts w:cs="Times New Roman"/>
    </w:rPr>
  </w:style>
  <w:style w:type="character" w:customStyle="1" w:styleId="textit">
    <w:name w:val="textit"/>
    <w:rsid w:val="00A35D3F"/>
    <w:rPr>
      <w:rFonts w:cs="Times New Roman"/>
    </w:rPr>
  </w:style>
  <w:style w:type="character" w:customStyle="1" w:styleId="textdoc1">
    <w:name w:val="textdoc1"/>
    <w:rsid w:val="00A35D3F"/>
    <w:rPr>
      <w:rFonts w:cs="Times New Roman"/>
    </w:rPr>
  </w:style>
  <w:style w:type="paragraph" w:customStyle="1" w:styleId="textdoc">
    <w:name w:val="textdoc"/>
    <w:basedOn w:val="a3"/>
    <w:rsid w:val="00A35D3F"/>
    <w:pPr>
      <w:spacing w:before="100" w:beforeAutospacing="1" w:after="100" w:afterAutospacing="1"/>
    </w:pPr>
  </w:style>
  <w:style w:type="paragraph" w:customStyle="1" w:styleId="msonormalcxsplast">
    <w:name w:val="msonormalcxsplast"/>
    <w:basedOn w:val="a3"/>
    <w:rsid w:val="00A35D3F"/>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35D3F"/>
    <w:pPr>
      <w:spacing w:before="100" w:beforeAutospacing="1" w:after="100" w:afterAutospacing="1"/>
    </w:pPr>
    <w:rPr>
      <w:rFonts w:ascii="Arial" w:hAnsi="Arial" w:cs="Arial"/>
      <w:color w:val="000000"/>
      <w:sz w:val="20"/>
      <w:szCs w:val="20"/>
    </w:rPr>
  </w:style>
  <w:style w:type="character" w:customStyle="1" w:styleId="FontStyle52">
    <w:name w:val="Font Style52"/>
    <w:rsid w:val="00A35D3F"/>
    <w:rPr>
      <w:rFonts w:ascii="Times New Roman" w:hAnsi="Times New Roman" w:cs="Times New Roman"/>
      <w:sz w:val="20"/>
      <w:szCs w:val="20"/>
    </w:rPr>
  </w:style>
  <w:style w:type="character" w:customStyle="1" w:styleId="t9">
    <w:name w:val="t9"/>
    <w:rsid w:val="00A35D3F"/>
  </w:style>
  <w:style w:type="character" w:customStyle="1" w:styleId="t10">
    <w:name w:val="t10"/>
    <w:rsid w:val="00A35D3F"/>
  </w:style>
  <w:style w:type="character" w:customStyle="1" w:styleId="snsep">
    <w:name w:val="snsep"/>
    <w:rsid w:val="00A35D3F"/>
  </w:style>
  <w:style w:type="character" w:customStyle="1" w:styleId="FontStyle56">
    <w:name w:val="Font Style56"/>
    <w:rsid w:val="00A35D3F"/>
    <w:rPr>
      <w:rFonts w:ascii="Times New Roman" w:hAnsi="Times New Roman" w:cs="Times New Roman"/>
      <w:sz w:val="22"/>
      <w:szCs w:val="22"/>
    </w:rPr>
  </w:style>
  <w:style w:type="paragraph" w:customStyle="1" w:styleId="normalrus">
    <w:name w:val="normalrus"/>
    <w:basedOn w:val="a3"/>
    <w:rsid w:val="00A35D3F"/>
    <w:pPr>
      <w:spacing w:before="100" w:beforeAutospacing="1" w:after="100" w:afterAutospacing="1"/>
    </w:pPr>
  </w:style>
  <w:style w:type="paragraph" w:customStyle="1" w:styleId="listnum">
    <w:name w:val="listnum"/>
    <w:basedOn w:val="a3"/>
    <w:rsid w:val="00A35D3F"/>
    <w:pPr>
      <w:spacing w:before="100" w:beforeAutospacing="1" w:after="100" w:afterAutospacing="1"/>
    </w:pPr>
  </w:style>
  <w:style w:type="character" w:customStyle="1" w:styleId="bold">
    <w:name w:val="bold"/>
    <w:rsid w:val="00A35D3F"/>
    <w:rPr>
      <w:rFonts w:cs="Times New Roman"/>
    </w:rPr>
  </w:style>
  <w:style w:type="character" w:customStyle="1" w:styleId="133">
    <w:name w:val="табл_заголовок_13 Знак"/>
    <w:link w:val="134"/>
    <w:locked/>
    <w:rsid w:val="00A35D3F"/>
    <w:rPr>
      <w:b/>
      <w:bCs/>
      <w:sz w:val="26"/>
      <w:lang w:eastAsia="ru-RU"/>
    </w:rPr>
  </w:style>
  <w:style w:type="paragraph" w:customStyle="1" w:styleId="134">
    <w:name w:val="табл_заголовок_13"/>
    <w:basedOn w:val="a3"/>
    <w:link w:val="133"/>
    <w:rsid w:val="00A35D3F"/>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35D3F"/>
    <w:rPr>
      <w:rFonts w:ascii="Courier New" w:eastAsia="Calibri" w:hAnsi="Courier New"/>
      <w:sz w:val="20"/>
      <w:szCs w:val="20"/>
    </w:rPr>
  </w:style>
  <w:style w:type="paragraph" w:customStyle="1" w:styleId="a0cxspmiddle">
    <w:name w:val="a0cxspmiddle"/>
    <w:basedOn w:val="a3"/>
    <w:rsid w:val="00A35D3F"/>
    <w:pPr>
      <w:spacing w:before="100" w:beforeAutospacing="1" w:after="100" w:afterAutospacing="1"/>
    </w:pPr>
  </w:style>
  <w:style w:type="character" w:customStyle="1" w:styleId="wrc131">
    <w:name w:val="wrc131"/>
    <w:rsid w:val="00A35D3F"/>
    <w:rPr>
      <w:vanish/>
    </w:rPr>
  </w:style>
  <w:style w:type="character" w:customStyle="1" w:styleId="mw-editsection">
    <w:name w:val="mw-editsection"/>
    <w:rsid w:val="00A35D3F"/>
  </w:style>
  <w:style w:type="character" w:customStyle="1" w:styleId="num0">
    <w:name w:val="num0"/>
    <w:rsid w:val="00A35D3F"/>
  </w:style>
  <w:style w:type="paragraph" w:customStyle="1" w:styleId="c3">
    <w:name w:val="c3"/>
    <w:basedOn w:val="a3"/>
    <w:rsid w:val="00A35D3F"/>
    <w:pPr>
      <w:spacing w:before="100" w:beforeAutospacing="1" w:after="100" w:afterAutospacing="1"/>
    </w:pPr>
  </w:style>
  <w:style w:type="character" w:customStyle="1" w:styleId="c4">
    <w:name w:val="c4"/>
    <w:rsid w:val="00A35D3F"/>
  </w:style>
  <w:style w:type="paragraph" w:customStyle="1" w:styleId="HTML12">
    <w:name w:val="Стандартный HTML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35D3F"/>
    <w:rPr>
      <w:rFonts w:cs="Times New Roman"/>
    </w:rPr>
  </w:style>
  <w:style w:type="character" w:customStyle="1" w:styleId="BalloonTextChar1">
    <w:name w:val="Balloon Text Char1"/>
    <w:locked/>
    <w:rsid w:val="00A35D3F"/>
    <w:rPr>
      <w:rFonts w:cs="Times New Roman"/>
      <w:sz w:val="2"/>
    </w:rPr>
  </w:style>
  <w:style w:type="character" w:customStyle="1" w:styleId="highlight">
    <w:name w:val="highlight"/>
    <w:rsid w:val="00A35D3F"/>
    <w:rPr>
      <w:rFonts w:cs="Times New Roman"/>
    </w:rPr>
  </w:style>
  <w:style w:type="character" w:customStyle="1" w:styleId="style80">
    <w:name w:val="style8"/>
    <w:rsid w:val="00A35D3F"/>
    <w:rPr>
      <w:rFonts w:cs="Times New Roman"/>
    </w:rPr>
  </w:style>
  <w:style w:type="character" w:customStyle="1" w:styleId="b-serp-itemtextpassage">
    <w:name w:val="b-serp-item__text_passage"/>
    <w:rsid w:val="00A35D3F"/>
    <w:rPr>
      <w:rFonts w:cs="Times New Roman"/>
    </w:rPr>
  </w:style>
  <w:style w:type="character" w:customStyle="1" w:styleId="postbody">
    <w:name w:val="postbody"/>
    <w:rsid w:val="00A35D3F"/>
    <w:rPr>
      <w:rFonts w:cs="Times New Roman"/>
    </w:rPr>
  </w:style>
  <w:style w:type="paragraph" w:customStyle="1" w:styleId="ptx2">
    <w:name w:val="ptx2"/>
    <w:basedOn w:val="a3"/>
    <w:rsid w:val="00A35D3F"/>
    <w:pPr>
      <w:spacing w:before="100" w:beforeAutospacing="1" w:after="100" w:afterAutospacing="1"/>
    </w:pPr>
  </w:style>
  <w:style w:type="character" w:customStyle="1" w:styleId="512">
    <w:name w:val="Заголовок 5 Знак1"/>
    <w:locked/>
    <w:rsid w:val="00A35D3F"/>
    <w:rPr>
      <w:b/>
      <w:bCs/>
      <w:i/>
      <w:iCs/>
      <w:sz w:val="26"/>
      <w:szCs w:val="26"/>
    </w:rPr>
  </w:style>
  <w:style w:type="character" w:customStyle="1" w:styleId="affffffff0">
    <w:name w:val="Выделение жирным"/>
    <w:rsid w:val="00A35D3F"/>
    <w:rPr>
      <w:b/>
    </w:rPr>
  </w:style>
  <w:style w:type="character" w:customStyle="1" w:styleId="ListLabel1">
    <w:name w:val="ListLabel 1"/>
    <w:rsid w:val="00A35D3F"/>
    <w:rPr>
      <w:color w:val="000000"/>
      <w:spacing w:val="0"/>
      <w:position w:val="0"/>
      <w:sz w:val="20"/>
      <w:u w:val="none"/>
      <w:vertAlign w:val="baseline"/>
    </w:rPr>
  </w:style>
  <w:style w:type="character" w:customStyle="1" w:styleId="ListLabel2">
    <w:name w:val="ListLabel 2"/>
    <w:rsid w:val="00A35D3F"/>
  </w:style>
  <w:style w:type="character" w:customStyle="1" w:styleId="ListLabel3">
    <w:name w:val="ListLabel 3"/>
    <w:rsid w:val="00A35D3F"/>
    <w:rPr>
      <w:b/>
    </w:rPr>
  </w:style>
  <w:style w:type="character" w:customStyle="1" w:styleId="ListLabel4">
    <w:name w:val="ListLabel 4"/>
    <w:rsid w:val="00A35D3F"/>
  </w:style>
  <w:style w:type="character" w:customStyle="1" w:styleId="ListLabel5">
    <w:name w:val="ListLabel 5"/>
    <w:rsid w:val="00A35D3F"/>
    <w:rPr>
      <w:color w:val="00000A"/>
    </w:rPr>
  </w:style>
  <w:style w:type="character" w:customStyle="1" w:styleId="ListLabel6">
    <w:name w:val="ListLabel 6"/>
    <w:rsid w:val="00A35D3F"/>
    <w:rPr>
      <w:sz w:val="20"/>
    </w:rPr>
  </w:style>
  <w:style w:type="character" w:customStyle="1" w:styleId="2fe">
    <w:name w:val="Название Знак2"/>
    <w:locked/>
    <w:rsid w:val="00A35D3F"/>
    <w:rPr>
      <w:rFonts w:cs="Mangal"/>
      <w:i/>
      <w:iCs/>
      <w:color w:val="00000A"/>
      <w:sz w:val="24"/>
      <w:szCs w:val="24"/>
    </w:rPr>
  </w:style>
  <w:style w:type="character" w:customStyle="1" w:styleId="2ff">
    <w:name w:val="Схема документа Знак2"/>
    <w:locked/>
    <w:rsid w:val="00A35D3F"/>
    <w:rPr>
      <w:rFonts w:ascii="Tahoma" w:hAnsi="Tahoma" w:cs="Tahoma"/>
      <w:color w:val="00000A"/>
      <w:shd w:val="clear" w:color="auto" w:fill="000080"/>
    </w:rPr>
  </w:style>
  <w:style w:type="character" w:customStyle="1" w:styleId="322">
    <w:name w:val="Основной текст с отступом 3 Знак2"/>
    <w:semiHidden/>
    <w:locked/>
    <w:rsid w:val="00A35D3F"/>
    <w:rPr>
      <w:color w:val="00000A"/>
      <w:sz w:val="16"/>
      <w:szCs w:val="16"/>
      <w:lang w:val="ru-RU" w:eastAsia="ru-RU" w:bidi="ar-SA"/>
    </w:rPr>
  </w:style>
  <w:style w:type="character" w:customStyle="1" w:styleId="2ff0">
    <w:name w:val="Нижний колонтитул Знак2"/>
    <w:locked/>
    <w:rsid w:val="00A35D3F"/>
    <w:rPr>
      <w:sz w:val="24"/>
      <w:szCs w:val="24"/>
    </w:rPr>
  </w:style>
  <w:style w:type="character" w:customStyle="1" w:styleId="2ff1">
    <w:name w:val="Текст выноски Знак2"/>
    <w:locked/>
    <w:rsid w:val="00A35D3F"/>
    <w:rPr>
      <w:rFonts w:ascii="Tahoma" w:hAnsi="Tahoma"/>
      <w:color w:val="00000A"/>
      <w:sz w:val="16"/>
      <w:szCs w:val="16"/>
    </w:rPr>
  </w:style>
  <w:style w:type="character" w:customStyle="1" w:styleId="HTML20">
    <w:name w:val="Стандартный HTML Знак2"/>
    <w:locked/>
    <w:rsid w:val="00A35D3F"/>
    <w:rPr>
      <w:rFonts w:ascii="Courier New" w:hAnsi="Courier New" w:cs="Courier New"/>
      <w:color w:val="00000A"/>
    </w:rPr>
  </w:style>
  <w:style w:type="character" w:customStyle="1" w:styleId="226">
    <w:name w:val="Основной текст 2 Знак2"/>
    <w:locked/>
    <w:rsid w:val="00A35D3F"/>
    <w:rPr>
      <w:sz w:val="24"/>
      <w:szCs w:val="24"/>
    </w:rPr>
  </w:style>
  <w:style w:type="paragraph" w:customStyle="1" w:styleId="affffffff1">
    <w:name w:val="Заглавие"/>
    <w:basedOn w:val="afffffff4"/>
    <w:rsid w:val="00A35D3F"/>
    <w:pPr>
      <w:jc w:val="center"/>
    </w:pPr>
    <w:rPr>
      <w:sz w:val="20"/>
      <w:szCs w:val="20"/>
    </w:rPr>
  </w:style>
  <w:style w:type="table" w:customStyle="1" w:styleId="119">
    <w:name w:val="Сетка таблицы11"/>
    <w:basedOn w:val="a5"/>
    <w:rsid w:val="00A35D3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35D3F"/>
    <w:rPr>
      <w:b/>
      <w:bCs/>
      <w:sz w:val="22"/>
      <w:szCs w:val="22"/>
      <w:lang w:val="ru-RU" w:eastAsia="ru-RU" w:bidi="ar-SA"/>
    </w:rPr>
  </w:style>
  <w:style w:type="character" w:customStyle="1" w:styleId="420">
    <w:name w:val="Знак Знак42"/>
    <w:rsid w:val="00A35D3F"/>
    <w:rPr>
      <w:sz w:val="24"/>
      <w:szCs w:val="24"/>
      <w:lang w:val="ru-RU" w:eastAsia="ru-RU" w:bidi="ar-SA"/>
    </w:rPr>
  </w:style>
  <w:style w:type="character" w:customStyle="1" w:styleId="ft1834">
    <w:name w:val="ft1834"/>
    <w:rsid w:val="00A35D3F"/>
  </w:style>
  <w:style w:type="character" w:customStyle="1" w:styleId="ft1846">
    <w:name w:val="ft1846"/>
    <w:rsid w:val="00A35D3F"/>
  </w:style>
  <w:style w:type="character" w:customStyle="1" w:styleId="ft1850">
    <w:name w:val="ft1850"/>
    <w:rsid w:val="00A35D3F"/>
  </w:style>
  <w:style w:type="character" w:customStyle="1" w:styleId="ft1994">
    <w:name w:val="ft1994"/>
    <w:rsid w:val="00A35D3F"/>
  </w:style>
  <w:style w:type="character" w:customStyle="1" w:styleId="ft2006">
    <w:name w:val="ft2006"/>
    <w:rsid w:val="00A35D3F"/>
  </w:style>
  <w:style w:type="character" w:customStyle="1" w:styleId="ft2181">
    <w:name w:val="ft2181"/>
    <w:rsid w:val="00A35D3F"/>
  </w:style>
  <w:style w:type="character" w:customStyle="1" w:styleId="ft2193">
    <w:name w:val="ft2193"/>
    <w:rsid w:val="00A35D3F"/>
  </w:style>
  <w:style w:type="character" w:customStyle="1" w:styleId="ft2205">
    <w:name w:val="ft2205"/>
    <w:rsid w:val="00A35D3F"/>
  </w:style>
  <w:style w:type="character" w:customStyle="1" w:styleId="ft2213">
    <w:name w:val="ft2213"/>
    <w:rsid w:val="00A35D3F"/>
  </w:style>
  <w:style w:type="paragraph" w:customStyle="1" w:styleId="-10-11">
    <w:name w:val="А-10-11"/>
    <w:basedOn w:val="a3"/>
    <w:rsid w:val="00A35D3F"/>
    <w:pPr>
      <w:spacing w:line="233" w:lineRule="exact"/>
      <w:ind w:firstLine="397"/>
      <w:jc w:val="both"/>
    </w:pPr>
    <w:rPr>
      <w:sz w:val="20"/>
      <w:szCs w:val="20"/>
    </w:rPr>
  </w:style>
  <w:style w:type="paragraph" w:customStyle="1" w:styleId="Lang">
    <w:name w:val="Lang"/>
    <w:basedOn w:val="a3"/>
    <w:rsid w:val="00A35D3F"/>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35D3F"/>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35D3F"/>
    <w:pPr>
      <w:suppressAutoHyphens/>
      <w:jc w:val="center"/>
    </w:pPr>
    <w:rPr>
      <w:sz w:val="26"/>
      <w:lang w:eastAsia="ar-SA"/>
    </w:rPr>
  </w:style>
  <w:style w:type="paragraph" w:customStyle="1" w:styleId="2ff2">
    <w:name w:val="Заголовок_2"/>
    <w:basedOn w:val="a3"/>
    <w:rsid w:val="00A35D3F"/>
    <w:pPr>
      <w:spacing w:line="360" w:lineRule="auto"/>
      <w:jc w:val="both"/>
    </w:pPr>
    <w:rPr>
      <w:rFonts w:ascii="Arial" w:hAnsi="Arial"/>
      <w:b/>
      <w:i/>
      <w:sz w:val="28"/>
      <w:szCs w:val="20"/>
    </w:rPr>
  </w:style>
  <w:style w:type="paragraph" w:customStyle="1" w:styleId="affffffff2">
    <w:name w:val="Абзац_СУБД"/>
    <w:basedOn w:val="a3"/>
    <w:rsid w:val="00A35D3F"/>
    <w:pPr>
      <w:spacing w:line="360" w:lineRule="auto"/>
      <w:ind w:firstLine="720"/>
      <w:jc w:val="both"/>
    </w:pPr>
    <w:rPr>
      <w:rFonts w:ascii="Arial" w:hAnsi="Arial"/>
      <w:sz w:val="28"/>
      <w:szCs w:val="20"/>
    </w:rPr>
  </w:style>
  <w:style w:type="character" w:customStyle="1" w:styleId="f1">
    <w:name w:val="f1"/>
    <w:rsid w:val="00A35D3F"/>
    <w:rPr>
      <w:rFonts w:cs="Times New Roman"/>
    </w:rPr>
  </w:style>
  <w:style w:type="paragraph" w:customStyle="1" w:styleId="075">
    <w:name w:val="Стиль Нумерованный список + сверху: (одинарная Авто  075 пт лини..."/>
    <w:basedOn w:val="a2"/>
    <w:rsid w:val="00A35D3F"/>
    <w:pPr>
      <w:numPr>
        <w:numId w:val="0"/>
      </w:numPr>
      <w:tabs>
        <w:tab w:val="left" w:pos="720"/>
        <w:tab w:val="left" w:pos="1354"/>
      </w:tabs>
      <w:ind w:left="360" w:hanging="360"/>
    </w:pPr>
    <w:rPr>
      <w:sz w:val="24"/>
      <w:lang w:eastAsia="ru-RU"/>
    </w:rPr>
  </w:style>
  <w:style w:type="paragraph" w:customStyle="1" w:styleId="4a">
    <w:name w:val="Обычный4"/>
    <w:rsid w:val="00A35D3F"/>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35D3F"/>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35D3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35D3F"/>
  </w:style>
  <w:style w:type="character" w:customStyle="1" w:styleId="ft776">
    <w:name w:val="ft776"/>
    <w:rsid w:val="00A35D3F"/>
  </w:style>
  <w:style w:type="character" w:customStyle="1" w:styleId="ft431">
    <w:name w:val="ft431"/>
    <w:rsid w:val="00A35D3F"/>
  </w:style>
  <w:style w:type="character" w:customStyle="1" w:styleId="ft793">
    <w:name w:val="ft793"/>
    <w:rsid w:val="00A35D3F"/>
  </w:style>
  <w:style w:type="character" w:customStyle="1" w:styleId="ft802">
    <w:name w:val="ft802"/>
    <w:rsid w:val="00A35D3F"/>
  </w:style>
  <w:style w:type="character" w:customStyle="1" w:styleId="ft890">
    <w:name w:val="ft890"/>
    <w:rsid w:val="00A35D3F"/>
  </w:style>
  <w:style w:type="character" w:customStyle="1" w:styleId="ft904">
    <w:name w:val="ft904"/>
    <w:rsid w:val="00A35D3F"/>
  </w:style>
  <w:style w:type="character" w:customStyle="1" w:styleId="ft914">
    <w:name w:val="ft914"/>
    <w:rsid w:val="00A35D3F"/>
  </w:style>
  <w:style w:type="character" w:customStyle="1" w:styleId="HTMLPreformattedChar">
    <w:name w:val="HTML Preformatted Char"/>
    <w:locked/>
    <w:rsid w:val="00A35D3F"/>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35D3F"/>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35D3F"/>
    <w:pPr>
      <w:keepNext/>
      <w:outlineLvl w:val="2"/>
    </w:pPr>
    <w:rPr>
      <w:rFonts w:eastAsia="Calibri"/>
      <w:szCs w:val="20"/>
    </w:rPr>
  </w:style>
  <w:style w:type="character" w:customStyle="1" w:styleId="review-h52">
    <w:name w:val="review-h52"/>
    <w:rsid w:val="00A35D3F"/>
    <w:rPr>
      <w:rFonts w:cs="Times New Roman"/>
      <w:b/>
      <w:bCs/>
      <w:color w:val="004080"/>
      <w:sz w:val="18"/>
      <w:szCs w:val="18"/>
      <w:u w:val="none"/>
    </w:rPr>
  </w:style>
  <w:style w:type="character" w:customStyle="1" w:styleId="BodyText2Char">
    <w:name w:val="Body Text 2 Char"/>
    <w:locked/>
    <w:rsid w:val="00A35D3F"/>
    <w:rPr>
      <w:rFonts w:ascii="Calibri" w:hAnsi="Calibri"/>
      <w:sz w:val="22"/>
      <w:szCs w:val="22"/>
      <w:lang w:val="ru-RU" w:eastAsia="ru-RU" w:bidi="ar-SA"/>
    </w:rPr>
  </w:style>
  <w:style w:type="paragraph" w:customStyle="1" w:styleId="1TimesNewRoman12">
    <w:name w:val="Стиль Загол. 1 ур. + Times New Roman 12 пт"/>
    <w:basedOn w:val="a3"/>
    <w:rsid w:val="00A35D3F"/>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35D3F"/>
    <w:rPr>
      <w:sz w:val="24"/>
      <w:szCs w:val="24"/>
      <w:lang w:val="ru-RU" w:eastAsia="ru-RU" w:bidi="ar-SA"/>
    </w:rPr>
  </w:style>
  <w:style w:type="character" w:customStyle="1" w:styleId="BodyText2Char1">
    <w:name w:val="Body Text 2 Char1"/>
    <w:semiHidden/>
    <w:locked/>
    <w:rsid w:val="00A35D3F"/>
    <w:rPr>
      <w:rFonts w:ascii="Calibri" w:hAnsi="Calibri"/>
      <w:lang w:val="ru-RU" w:eastAsia="ru-RU" w:bidi="ar-SA"/>
    </w:rPr>
  </w:style>
  <w:style w:type="paragraph" w:customStyle="1" w:styleId="affffffff3">
    <w:name w:val="НаКурсач"/>
    <w:basedOn w:val="a3"/>
    <w:rsid w:val="00A35D3F"/>
    <w:pPr>
      <w:spacing w:line="312" w:lineRule="auto"/>
      <w:jc w:val="both"/>
    </w:pPr>
    <w:rPr>
      <w:sz w:val="28"/>
    </w:rPr>
  </w:style>
  <w:style w:type="character" w:customStyle="1" w:styleId="Heading8Char">
    <w:name w:val="Heading 8 Char"/>
    <w:semiHidden/>
    <w:locked/>
    <w:rsid w:val="00A35D3F"/>
    <w:rPr>
      <w:rFonts w:ascii="Cambria" w:hAnsi="Cambria"/>
      <w:color w:val="404040"/>
      <w:lang w:val="ru-RU" w:eastAsia="ru-RU" w:bidi="ar-SA"/>
    </w:rPr>
  </w:style>
  <w:style w:type="character" w:customStyle="1" w:styleId="a10">
    <w:name w:val="a1"/>
    <w:rsid w:val="00A35D3F"/>
    <w:rPr>
      <w:rFonts w:cs="Times New Roman"/>
    </w:rPr>
  </w:style>
  <w:style w:type="character" w:customStyle="1" w:styleId="94">
    <w:name w:val="Знак Знак9"/>
    <w:locked/>
    <w:rsid w:val="00A35D3F"/>
    <w:rPr>
      <w:sz w:val="16"/>
      <w:szCs w:val="16"/>
      <w:lang w:val="ru-RU" w:eastAsia="ar-SA" w:bidi="ar-SA"/>
    </w:rPr>
  </w:style>
  <w:style w:type="character" w:customStyle="1" w:styleId="136">
    <w:name w:val="Знак Знак13"/>
    <w:locked/>
    <w:rsid w:val="00A35D3F"/>
    <w:rPr>
      <w:b/>
      <w:bCs/>
      <w:sz w:val="27"/>
      <w:szCs w:val="27"/>
      <w:lang w:val="ru-RU" w:eastAsia="ru-RU" w:bidi="ar-SA"/>
    </w:rPr>
  </w:style>
  <w:style w:type="character" w:customStyle="1" w:styleId="1ffff5">
    <w:name w:val="Сильное выделение1"/>
    <w:rsid w:val="00A35D3F"/>
    <w:rPr>
      <w:b/>
    </w:rPr>
  </w:style>
  <w:style w:type="paragraph" w:customStyle="1" w:styleId="HTML13">
    <w:name w:val="Стандартный HTML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35D3F"/>
    <w:rPr>
      <w:rFonts w:ascii="Arial" w:hAnsi="Arial" w:cs="Arial"/>
      <w:b/>
      <w:bCs/>
      <w:kern w:val="32"/>
      <w:sz w:val="32"/>
      <w:szCs w:val="32"/>
    </w:rPr>
  </w:style>
  <w:style w:type="character" w:customStyle="1" w:styleId="31a">
    <w:name w:val="Знак Знак31"/>
    <w:rsid w:val="00A35D3F"/>
    <w:rPr>
      <w:rFonts w:ascii="Arial" w:hAnsi="Arial" w:cs="Arial"/>
      <w:b/>
      <w:bCs/>
      <w:sz w:val="26"/>
      <w:szCs w:val="26"/>
    </w:rPr>
  </w:style>
  <w:style w:type="character" w:customStyle="1" w:styleId="227">
    <w:name w:val="Знак Знак22"/>
    <w:rsid w:val="00A35D3F"/>
    <w:rPr>
      <w:sz w:val="24"/>
      <w:szCs w:val="24"/>
    </w:rPr>
  </w:style>
  <w:style w:type="character" w:customStyle="1" w:styleId="300">
    <w:name w:val="Знак Знак30"/>
    <w:rsid w:val="00A35D3F"/>
    <w:rPr>
      <w:b/>
      <w:bCs/>
      <w:sz w:val="28"/>
      <w:szCs w:val="28"/>
    </w:rPr>
  </w:style>
  <w:style w:type="character" w:customStyle="1" w:styleId="262">
    <w:name w:val="Знак Знак26"/>
    <w:rsid w:val="00A35D3F"/>
    <w:rPr>
      <w:rFonts w:ascii="Calibri" w:hAnsi="Calibri"/>
      <w:i/>
      <w:iCs/>
      <w:sz w:val="24"/>
      <w:szCs w:val="24"/>
      <w:lang w:eastAsia="en-US"/>
    </w:rPr>
  </w:style>
  <w:style w:type="character" w:customStyle="1" w:styleId="200">
    <w:name w:val="Знак Знак20"/>
    <w:rsid w:val="00A35D3F"/>
    <w:rPr>
      <w:sz w:val="16"/>
      <w:szCs w:val="16"/>
    </w:rPr>
  </w:style>
  <w:style w:type="character" w:customStyle="1" w:styleId="190">
    <w:name w:val="Знак Знак19"/>
    <w:rsid w:val="00A35D3F"/>
    <w:rPr>
      <w:sz w:val="16"/>
      <w:szCs w:val="16"/>
    </w:rPr>
  </w:style>
  <w:style w:type="character" w:customStyle="1" w:styleId="250">
    <w:name w:val="Знак Знак25"/>
    <w:rsid w:val="00A35D3F"/>
    <w:rPr>
      <w:sz w:val="24"/>
    </w:rPr>
  </w:style>
  <w:style w:type="paragraph" w:customStyle="1" w:styleId="324">
    <w:name w:val="Основной текст 32"/>
    <w:basedOn w:val="a3"/>
    <w:rsid w:val="00A35D3F"/>
    <w:pPr>
      <w:overflowPunct w:val="0"/>
      <w:autoSpaceDE w:val="0"/>
      <w:autoSpaceDN w:val="0"/>
      <w:adjustRightInd w:val="0"/>
      <w:jc w:val="center"/>
      <w:textAlignment w:val="baseline"/>
    </w:pPr>
    <w:rPr>
      <w:b/>
      <w:sz w:val="32"/>
      <w:szCs w:val="20"/>
    </w:rPr>
  </w:style>
  <w:style w:type="character" w:customStyle="1" w:styleId="82">
    <w:name w:val="Знак Знак8"/>
    <w:rsid w:val="00A35D3F"/>
    <w:rPr>
      <w:rFonts w:ascii="Arial" w:hAnsi="Arial" w:cs="Arial"/>
      <w:b/>
      <w:bCs/>
      <w:i/>
      <w:iCs/>
      <w:sz w:val="28"/>
      <w:szCs w:val="28"/>
      <w:lang w:val="ru-RU" w:eastAsia="en-US" w:bidi="ar-SA"/>
    </w:rPr>
  </w:style>
  <w:style w:type="character" w:customStyle="1" w:styleId="field-content">
    <w:name w:val="field-content"/>
    <w:rsid w:val="00A35D3F"/>
  </w:style>
  <w:style w:type="character" w:customStyle="1" w:styleId="reference-text">
    <w:name w:val="reference-text"/>
    <w:rsid w:val="00A35D3F"/>
  </w:style>
  <w:style w:type="paragraph" w:customStyle="1" w:styleId="snip1">
    <w:name w:val="snip1"/>
    <w:basedOn w:val="a3"/>
    <w:rsid w:val="00A35D3F"/>
    <w:pPr>
      <w:spacing w:before="49" w:line="300" w:lineRule="atLeast"/>
    </w:pPr>
    <w:rPr>
      <w:color w:val="000000"/>
    </w:rPr>
  </w:style>
  <w:style w:type="paragraph" w:customStyle="1" w:styleId="Style74">
    <w:name w:val="Style74"/>
    <w:basedOn w:val="a3"/>
    <w:rsid w:val="00A35D3F"/>
    <w:pPr>
      <w:widowControl w:val="0"/>
      <w:autoSpaceDE w:val="0"/>
      <w:autoSpaceDN w:val="0"/>
      <w:adjustRightInd w:val="0"/>
      <w:spacing w:line="274" w:lineRule="exact"/>
      <w:ind w:firstLine="293"/>
      <w:jc w:val="both"/>
    </w:pPr>
  </w:style>
  <w:style w:type="character" w:customStyle="1" w:styleId="513">
    <w:name w:val="Знак Знак51"/>
    <w:locked/>
    <w:rsid w:val="00A35D3F"/>
    <w:rPr>
      <w:b/>
      <w:caps/>
      <w:sz w:val="24"/>
      <w:szCs w:val="24"/>
      <w:lang w:val="ru-RU" w:eastAsia="ru-RU" w:bidi="ar-SA"/>
    </w:rPr>
  </w:style>
  <w:style w:type="paragraph" w:customStyle="1" w:styleId="affffffff4">
    <w:name w:val="Основной текст с отступо"/>
    <w:basedOn w:val="a3"/>
    <w:rsid w:val="00A35D3F"/>
    <w:pPr>
      <w:ind w:left="-340" w:firstLine="720"/>
    </w:pPr>
    <w:rPr>
      <w:sz w:val="36"/>
      <w:szCs w:val="20"/>
    </w:rPr>
  </w:style>
  <w:style w:type="paragraph" w:customStyle="1" w:styleId="Standard">
    <w:name w:val="Standard"/>
    <w:rsid w:val="00A35D3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35D3F"/>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35D3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35D3F"/>
    <w:rPr>
      <w:rFonts w:ascii="Sylfaen" w:hAnsi="Sylfaen" w:cs="Sylfaen"/>
      <w:sz w:val="19"/>
      <w:szCs w:val="19"/>
      <w:u w:val="none"/>
    </w:rPr>
  </w:style>
  <w:style w:type="character" w:customStyle="1" w:styleId="520">
    <w:name w:val="Знак Знак52"/>
    <w:rsid w:val="00A35D3F"/>
    <w:rPr>
      <w:rFonts w:ascii="Arial" w:eastAsia="Times New Roman" w:hAnsi="Arial" w:cs="Arial"/>
      <w:b/>
      <w:bCs/>
      <w:i/>
      <w:iCs/>
      <w:sz w:val="28"/>
      <w:szCs w:val="28"/>
    </w:rPr>
  </w:style>
  <w:style w:type="paragraph" w:customStyle="1" w:styleId="a3cxspmiddle">
    <w:name w:val="a3cxspmiddle"/>
    <w:basedOn w:val="a3"/>
    <w:rsid w:val="00A35D3F"/>
    <w:pPr>
      <w:spacing w:before="100" w:beforeAutospacing="1" w:after="100" w:afterAutospacing="1"/>
    </w:pPr>
    <w:rPr>
      <w:color w:val="000000"/>
    </w:rPr>
  </w:style>
  <w:style w:type="paragraph" w:customStyle="1" w:styleId="a3cxsplast">
    <w:name w:val="a3cxsplast"/>
    <w:basedOn w:val="a3"/>
    <w:rsid w:val="00A35D3F"/>
    <w:pPr>
      <w:spacing w:before="100" w:beforeAutospacing="1" w:after="100" w:afterAutospacing="1"/>
    </w:pPr>
    <w:rPr>
      <w:color w:val="000000"/>
    </w:rPr>
  </w:style>
  <w:style w:type="character" w:customStyle="1" w:styleId="ft1786">
    <w:name w:val="ft1786"/>
    <w:uiPriority w:val="99"/>
    <w:rsid w:val="00A35D3F"/>
  </w:style>
  <w:style w:type="character" w:customStyle="1" w:styleId="c16">
    <w:name w:val="c16"/>
    <w:rsid w:val="00A35D3F"/>
  </w:style>
  <w:style w:type="character" w:customStyle="1" w:styleId="BodyTextChar1">
    <w:name w:val="Body Text Char1"/>
    <w:aliases w:val="Знак1 Char"/>
    <w:locked/>
    <w:rsid w:val="00A35D3F"/>
    <w:rPr>
      <w:sz w:val="24"/>
      <w:lang w:val="ru-RU" w:eastAsia="ru-RU"/>
    </w:rPr>
  </w:style>
  <w:style w:type="character" w:customStyle="1" w:styleId="font7">
    <w:name w:val="font7"/>
    <w:rsid w:val="00A35D3F"/>
  </w:style>
  <w:style w:type="paragraph" w:customStyle="1" w:styleId="affffffff5">
    <w:name w:val="Знак Знак Знак Знак Знак Знак Знак Знак Знак Знак"/>
    <w:basedOn w:val="a3"/>
    <w:rsid w:val="00A35D3F"/>
    <w:pPr>
      <w:spacing w:after="160" w:line="240" w:lineRule="exact"/>
    </w:pPr>
    <w:rPr>
      <w:rFonts w:ascii="Verdana" w:hAnsi="Verdana" w:cs="Verdana"/>
      <w:sz w:val="20"/>
      <w:szCs w:val="20"/>
      <w:lang w:val="en-US" w:eastAsia="en-US"/>
    </w:rPr>
  </w:style>
  <w:style w:type="character" w:customStyle="1" w:styleId="FontStyle79">
    <w:name w:val="Font Style79"/>
    <w:rsid w:val="00A35D3F"/>
    <w:rPr>
      <w:rFonts w:ascii="Times New Roman" w:hAnsi="Times New Roman" w:cs="Times New Roman"/>
      <w:sz w:val="16"/>
      <w:szCs w:val="16"/>
    </w:rPr>
  </w:style>
  <w:style w:type="character" w:customStyle="1" w:styleId="FontStyle57">
    <w:name w:val="Font Style57"/>
    <w:rsid w:val="00A35D3F"/>
    <w:rPr>
      <w:rFonts w:ascii="Times New Roman" w:hAnsi="Times New Roman" w:cs="Times New Roman"/>
      <w:b/>
      <w:bCs/>
      <w:sz w:val="16"/>
      <w:szCs w:val="16"/>
    </w:rPr>
  </w:style>
  <w:style w:type="character" w:customStyle="1" w:styleId="FontStyle32">
    <w:name w:val="Font Style32"/>
    <w:rsid w:val="00A35D3F"/>
    <w:rPr>
      <w:rFonts w:ascii="Times New Roman" w:hAnsi="Times New Roman" w:cs="Times New Roman"/>
      <w:i/>
      <w:iCs/>
      <w:sz w:val="26"/>
      <w:szCs w:val="26"/>
    </w:rPr>
  </w:style>
  <w:style w:type="paragraph" w:customStyle="1" w:styleId="iditems">
    <w:name w:val="iditems"/>
    <w:basedOn w:val="a3"/>
    <w:rsid w:val="00A35D3F"/>
    <w:pPr>
      <w:spacing w:before="75" w:after="150"/>
    </w:pPr>
  </w:style>
  <w:style w:type="character" w:customStyle="1" w:styleId="pseudo-href5">
    <w:name w:val="pseudo-href5"/>
    <w:rsid w:val="00A35D3F"/>
  </w:style>
  <w:style w:type="character" w:customStyle="1" w:styleId="title1">
    <w:name w:val="title1"/>
    <w:rsid w:val="00A35D3F"/>
    <w:rPr>
      <w:rFonts w:ascii="Verdana" w:hAnsi="Verdana" w:hint="default"/>
      <w:color w:val="301007"/>
      <w:sz w:val="30"/>
      <w:szCs w:val="30"/>
    </w:rPr>
  </w:style>
  <w:style w:type="paragraph" w:customStyle="1" w:styleId="325">
    <w:name w:val="Заголовок 32"/>
    <w:basedOn w:val="a3"/>
    <w:next w:val="a3"/>
    <w:rsid w:val="00A35D3F"/>
    <w:pPr>
      <w:keepNext/>
      <w:snapToGrid w:val="0"/>
      <w:spacing w:before="240" w:after="60"/>
    </w:pPr>
    <w:rPr>
      <w:rFonts w:ascii="Arial" w:hAnsi="Arial"/>
      <w:szCs w:val="20"/>
    </w:rPr>
  </w:style>
  <w:style w:type="character" w:customStyle="1" w:styleId="2ff3">
    <w:name w:val="Заголовок 2 Знак Знак Знак"/>
    <w:rsid w:val="00A35D3F"/>
    <w:rPr>
      <w:rFonts w:ascii="Arial" w:hAnsi="Arial" w:cs="Arial"/>
      <w:b/>
      <w:bCs/>
      <w:i/>
      <w:iCs/>
      <w:sz w:val="28"/>
      <w:szCs w:val="28"/>
      <w:lang w:val="en-US" w:eastAsia="en-US" w:bidi="ar-SA"/>
    </w:rPr>
  </w:style>
  <w:style w:type="character" w:customStyle="1" w:styleId="ft21391">
    <w:name w:val="ft21391"/>
    <w:rsid w:val="00A35D3F"/>
    <w:rPr>
      <w:rFonts w:ascii="Times" w:hAnsi="Times" w:hint="default"/>
      <w:color w:val="000000"/>
      <w:spacing w:val="13"/>
      <w:sz w:val="24"/>
      <w:szCs w:val="24"/>
    </w:rPr>
  </w:style>
  <w:style w:type="character" w:customStyle="1" w:styleId="ft21791">
    <w:name w:val="ft21791"/>
    <w:rsid w:val="00A35D3F"/>
    <w:rPr>
      <w:rFonts w:ascii="Times" w:hAnsi="Times" w:hint="default"/>
      <w:color w:val="000000"/>
      <w:spacing w:val="13"/>
      <w:sz w:val="24"/>
      <w:szCs w:val="24"/>
    </w:rPr>
  </w:style>
  <w:style w:type="character" w:customStyle="1" w:styleId="ft23581">
    <w:name w:val="ft23581"/>
    <w:rsid w:val="00A35D3F"/>
    <w:rPr>
      <w:rFonts w:ascii="Times" w:hAnsi="Times" w:hint="default"/>
      <w:color w:val="000000"/>
      <w:spacing w:val="13"/>
      <w:sz w:val="24"/>
      <w:szCs w:val="24"/>
    </w:rPr>
  </w:style>
  <w:style w:type="character" w:customStyle="1" w:styleId="ft22941">
    <w:name w:val="ft22941"/>
    <w:rsid w:val="00A35D3F"/>
    <w:rPr>
      <w:rFonts w:ascii="Times" w:hAnsi="Times" w:hint="default"/>
      <w:color w:val="000000"/>
      <w:spacing w:val="13"/>
      <w:sz w:val="24"/>
      <w:szCs w:val="24"/>
    </w:rPr>
  </w:style>
  <w:style w:type="character" w:customStyle="1" w:styleId="garantcommenttitle1">
    <w:name w:val="garantcommenttitle1"/>
    <w:rsid w:val="00A35D3F"/>
    <w:rPr>
      <w:sz w:val="22"/>
      <w:szCs w:val="22"/>
    </w:rPr>
  </w:style>
  <w:style w:type="paragraph" w:customStyle="1" w:styleId="affffffff6">
    <w:name w:val="Текст диссертации"/>
    <w:basedOn w:val="a3"/>
    <w:rsid w:val="00A35D3F"/>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35D3F"/>
    <w:rPr>
      <w:rFonts w:ascii="Times New Roman" w:hAnsi="Times New Roman"/>
      <w:b/>
      <w:i/>
      <w:spacing w:val="0"/>
      <w:sz w:val="23"/>
    </w:rPr>
  </w:style>
  <w:style w:type="paragraph" w:customStyle="1" w:styleId="src">
    <w:name w:val="src"/>
    <w:basedOn w:val="a3"/>
    <w:rsid w:val="00A35D3F"/>
    <w:pPr>
      <w:spacing w:after="225"/>
    </w:pPr>
    <w:rPr>
      <w:i/>
      <w:iCs/>
      <w:color w:val="939756"/>
      <w:sz w:val="17"/>
      <w:szCs w:val="17"/>
    </w:rPr>
  </w:style>
  <w:style w:type="paragraph" w:customStyle="1" w:styleId="3f4">
    <w:name w:val="Обычный3"/>
    <w:rsid w:val="00A35D3F"/>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35D3F"/>
    <w:pPr>
      <w:widowControl w:val="0"/>
      <w:autoSpaceDE w:val="0"/>
      <w:autoSpaceDN w:val="0"/>
      <w:adjustRightInd w:val="0"/>
      <w:spacing w:line="317" w:lineRule="exact"/>
      <w:ind w:firstLine="355"/>
      <w:jc w:val="both"/>
    </w:pPr>
  </w:style>
  <w:style w:type="character" w:customStyle="1" w:styleId="FontStyle924">
    <w:name w:val="Font Style924"/>
    <w:rsid w:val="00A35D3F"/>
    <w:rPr>
      <w:rFonts w:ascii="Times New Roman" w:hAnsi="Times New Roman" w:cs="Times New Roman"/>
      <w:b/>
      <w:bCs/>
      <w:i/>
      <w:iCs/>
      <w:sz w:val="12"/>
      <w:szCs w:val="12"/>
    </w:rPr>
  </w:style>
  <w:style w:type="paragraph" w:customStyle="1" w:styleId="Style451">
    <w:name w:val="Style451"/>
    <w:basedOn w:val="a3"/>
    <w:rsid w:val="00A35D3F"/>
    <w:pPr>
      <w:widowControl w:val="0"/>
      <w:autoSpaceDE w:val="0"/>
      <w:autoSpaceDN w:val="0"/>
      <w:adjustRightInd w:val="0"/>
    </w:pPr>
  </w:style>
  <w:style w:type="character" w:customStyle="1" w:styleId="FontStyle818">
    <w:name w:val="Font Style818"/>
    <w:rsid w:val="00A35D3F"/>
    <w:rPr>
      <w:rFonts w:ascii="Times New Roman" w:hAnsi="Times New Roman" w:cs="Times New Roman"/>
      <w:b/>
      <w:bCs/>
      <w:sz w:val="16"/>
      <w:szCs w:val="16"/>
    </w:rPr>
  </w:style>
  <w:style w:type="character" w:customStyle="1" w:styleId="FontStyle998">
    <w:name w:val="Font Style998"/>
    <w:rsid w:val="00A35D3F"/>
    <w:rPr>
      <w:rFonts w:ascii="Times New Roman" w:hAnsi="Times New Roman" w:cs="Times New Roman"/>
      <w:b/>
      <w:bCs/>
      <w:spacing w:val="-10"/>
      <w:sz w:val="22"/>
      <w:szCs w:val="22"/>
    </w:rPr>
  </w:style>
  <w:style w:type="paragraph" w:customStyle="1" w:styleId="Style411">
    <w:name w:val="Style411"/>
    <w:basedOn w:val="a3"/>
    <w:rsid w:val="00A35D3F"/>
    <w:pPr>
      <w:widowControl w:val="0"/>
      <w:autoSpaceDE w:val="0"/>
      <w:autoSpaceDN w:val="0"/>
      <w:adjustRightInd w:val="0"/>
    </w:pPr>
  </w:style>
  <w:style w:type="character" w:customStyle="1" w:styleId="FontStyle812">
    <w:name w:val="Font Style812"/>
    <w:rsid w:val="00A35D3F"/>
    <w:rPr>
      <w:rFonts w:ascii="Times New Roman" w:hAnsi="Times New Roman" w:cs="Times New Roman"/>
      <w:b/>
      <w:bCs/>
      <w:spacing w:val="-10"/>
      <w:sz w:val="30"/>
      <w:szCs w:val="30"/>
    </w:rPr>
  </w:style>
  <w:style w:type="character" w:customStyle="1" w:styleId="FontStyle947">
    <w:name w:val="Font Style947"/>
    <w:rsid w:val="00A35D3F"/>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35D3F"/>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35D3F"/>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35D3F"/>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35D3F"/>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35D3F"/>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35D3F"/>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35D3F"/>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35D3F"/>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35D3F"/>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35D3F"/>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35D3F"/>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35D3F"/>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35D3F"/>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35D3F"/>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35D3F"/>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35D3F"/>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35D3F"/>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35D3F"/>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35D3F"/>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35D3F"/>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35D3F"/>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35D3F"/>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35D3F"/>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35D3F"/>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35D3F"/>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35D3F"/>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35D3F"/>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35D3F"/>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35D3F"/>
    <w:rPr>
      <w:rFonts w:ascii="Times New Roman" w:hAnsi="Times New Roman"/>
      <w:bCs w:val="0"/>
      <w:i w:val="0"/>
      <w:sz w:val="24"/>
      <w:lang w:eastAsia="ru-RU"/>
    </w:rPr>
  </w:style>
  <w:style w:type="paragraph" w:customStyle="1" w:styleId="FR5">
    <w:name w:val="FR5"/>
    <w:rsid w:val="00A35D3F"/>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35D3F"/>
    <w:pPr>
      <w:spacing w:before="100" w:beforeAutospacing="1" w:after="100" w:afterAutospacing="1"/>
    </w:pPr>
  </w:style>
  <w:style w:type="paragraph" w:customStyle="1" w:styleId="unip">
    <w:name w:val="unip"/>
    <w:basedOn w:val="a3"/>
    <w:rsid w:val="00A35D3F"/>
    <w:pPr>
      <w:spacing w:before="100" w:beforeAutospacing="1" w:after="100" w:afterAutospacing="1"/>
    </w:pPr>
  </w:style>
  <w:style w:type="character" w:customStyle="1" w:styleId="modinfo">
    <w:name w:val="modinfo"/>
    <w:rsid w:val="00A35D3F"/>
  </w:style>
  <w:style w:type="character" w:customStyle="1" w:styleId="style81">
    <w:name w:val="style81"/>
    <w:rsid w:val="00A35D3F"/>
    <w:rPr>
      <w:b/>
      <w:bCs/>
      <w:color w:val="333333"/>
      <w:sz w:val="31"/>
      <w:szCs w:val="31"/>
    </w:rPr>
  </w:style>
  <w:style w:type="character" w:customStyle="1" w:styleId="affffffff7">
    <w:name w:val="Разрядка"/>
    <w:rsid w:val="00A35D3F"/>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35D3F"/>
    <w:rPr>
      <w:sz w:val="24"/>
      <w:szCs w:val="24"/>
      <w:lang w:val="ru-RU" w:eastAsia="ru-RU" w:bidi="hi-IN"/>
    </w:rPr>
  </w:style>
  <w:style w:type="character" w:customStyle="1" w:styleId="401">
    <w:name w:val="Знак Знак40"/>
    <w:locked/>
    <w:rsid w:val="00A35D3F"/>
    <w:rPr>
      <w:rFonts w:ascii="Arial" w:hAnsi="Arial"/>
      <w:b/>
      <w:sz w:val="26"/>
    </w:rPr>
  </w:style>
  <w:style w:type="character" w:customStyle="1" w:styleId="290">
    <w:name w:val="Знак Знак29"/>
    <w:locked/>
    <w:rsid w:val="00A35D3F"/>
    <w:rPr>
      <w:sz w:val="24"/>
    </w:rPr>
  </w:style>
  <w:style w:type="character" w:customStyle="1" w:styleId="21c">
    <w:name w:val="Красная строка 2 Знак1"/>
    <w:rsid w:val="00A35D3F"/>
    <w:rPr>
      <w:sz w:val="24"/>
      <w:lang w:val="ru-RU" w:eastAsia="ru-RU"/>
    </w:rPr>
  </w:style>
  <w:style w:type="character" w:customStyle="1" w:styleId="3231Heading121">
    <w:name w:val="Знак Знак3;Текст Знак2;Знак3 Знак1;Heading 12 Знак1 Знак Знак"/>
    <w:locked/>
    <w:rsid w:val="00A35D3F"/>
    <w:rPr>
      <w:sz w:val="24"/>
      <w:lang w:val="ru-RU" w:eastAsia="ru-RU"/>
    </w:rPr>
  </w:style>
  <w:style w:type="character" w:customStyle="1" w:styleId="391">
    <w:name w:val="Знак Знак39"/>
    <w:locked/>
    <w:rsid w:val="00A35D3F"/>
    <w:rPr>
      <w:b/>
      <w:sz w:val="28"/>
    </w:rPr>
  </w:style>
  <w:style w:type="character" w:customStyle="1" w:styleId="381">
    <w:name w:val="Знак Знак38"/>
    <w:locked/>
    <w:rsid w:val="00A35D3F"/>
    <w:rPr>
      <w:b/>
      <w:i/>
      <w:sz w:val="26"/>
    </w:rPr>
  </w:style>
  <w:style w:type="character" w:customStyle="1" w:styleId="371">
    <w:name w:val="Знак Знак37"/>
    <w:locked/>
    <w:rsid w:val="00A35D3F"/>
    <w:rPr>
      <w:b/>
      <w:sz w:val="22"/>
      <w:lang w:val="ru-RU" w:eastAsia="ru-RU"/>
    </w:rPr>
  </w:style>
  <w:style w:type="character" w:customStyle="1" w:styleId="361">
    <w:name w:val="Знак Знак36"/>
    <w:locked/>
    <w:rsid w:val="00A35D3F"/>
    <w:rPr>
      <w:sz w:val="24"/>
      <w:lang w:val="ru-RU" w:eastAsia="ru-RU"/>
    </w:rPr>
  </w:style>
  <w:style w:type="character" w:customStyle="1" w:styleId="351">
    <w:name w:val="Знак Знак35"/>
    <w:uiPriority w:val="99"/>
    <w:locked/>
    <w:rsid w:val="00A35D3F"/>
    <w:rPr>
      <w:rFonts w:ascii="Calibri" w:hAnsi="Calibri"/>
      <w:i/>
      <w:sz w:val="24"/>
      <w:lang w:eastAsia="en-US"/>
    </w:rPr>
  </w:style>
  <w:style w:type="character" w:customStyle="1" w:styleId="342">
    <w:name w:val="Знак Знак34"/>
    <w:locked/>
    <w:rsid w:val="00A35D3F"/>
    <w:rPr>
      <w:rFonts w:ascii="Arial" w:hAnsi="Arial"/>
      <w:sz w:val="22"/>
      <w:lang w:val="ru-RU" w:eastAsia="ru-RU"/>
    </w:rPr>
  </w:style>
  <w:style w:type="character" w:customStyle="1" w:styleId="301">
    <w:name w:val="Знак Знак301"/>
    <w:locked/>
    <w:rsid w:val="00A35D3F"/>
    <w:rPr>
      <w:sz w:val="24"/>
    </w:rPr>
  </w:style>
  <w:style w:type="character" w:customStyle="1" w:styleId="272">
    <w:name w:val="Знак Знак27"/>
    <w:locked/>
    <w:rsid w:val="00A35D3F"/>
    <w:rPr>
      <w:sz w:val="24"/>
    </w:rPr>
  </w:style>
  <w:style w:type="paragraph" w:customStyle="1" w:styleId="affffffff8">
    <w:name w:val="Об"/>
    <w:rsid w:val="00A35D3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35D3F"/>
    <w:rPr>
      <w:sz w:val="24"/>
      <w:lang w:val="en-US"/>
    </w:rPr>
  </w:style>
  <w:style w:type="paragraph" w:customStyle="1" w:styleId="stepanov">
    <w:name w:val="stepanov"/>
    <w:basedOn w:val="af3"/>
    <w:rsid w:val="00A35D3F"/>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35D3F"/>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35D3F"/>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35D3F"/>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35D3F"/>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35D3F"/>
    <w:rPr>
      <w:iCs/>
    </w:rPr>
  </w:style>
  <w:style w:type="character" w:customStyle="1" w:styleId="720">
    <w:name w:val="Знак Знак72"/>
    <w:rsid w:val="00A35D3F"/>
    <w:rPr>
      <w:sz w:val="16"/>
      <w:lang w:val="ru-RU" w:eastAsia="ru-RU"/>
    </w:rPr>
  </w:style>
  <w:style w:type="paragraph" w:customStyle="1" w:styleId="08">
    <w:name w:val="Стиль По ширине Первая строка:  08 см"/>
    <w:basedOn w:val="a3"/>
    <w:rsid w:val="00A35D3F"/>
    <w:pPr>
      <w:ind w:firstLine="454"/>
      <w:jc w:val="both"/>
    </w:pPr>
  </w:style>
  <w:style w:type="character" w:customStyle="1" w:styleId="orange">
    <w:name w:val="orange"/>
    <w:rsid w:val="00A35D3F"/>
  </w:style>
  <w:style w:type="character" w:customStyle="1" w:styleId="gray">
    <w:name w:val="gray"/>
    <w:rsid w:val="00A35D3F"/>
  </w:style>
  <w:style w:type="paragraph" w:customStyle="1" w:styleId="affffffff9">
    <w:name w:val="Основной тект"/>
    <w:basedOn w:val="a3"/>
    <w:link w:val="affffffffa"/>
    <w:rsid w:val="00A35D3F"/>
    <w:pPr>
      <w:ind w:firstLine="454"/>
      <w:jc w:val="both"/>
    </w:pPr>
  </w:style>
  <w:style w:type="character" w:customStyle="1" w:styleId="affffffffa">
    <w:name w:val="Основной тект Знак"/>
    <w:link w:val="affffffff9"/>
    <w:locked/>
    <w:rsid w:val="00A35D3F"/>
    <w:rPr>
      <w:rFonts w:ascii="Times New Roman" w:eastAsia="Times New Roman" w:hAnsi="Times New Roman" w:cs="Times New Roman"/>
      <w:sz w:val="24"/>
      <w:szCs w:val="24"/>
      <w:lang w:eastAsia="ru-RU"/>
    </w:rPr>
  </w:style>
  <w:style w:type="paragraph" w:customStyle="1" w:styleId="affffffffb">
    <w:name w:val="Примечание"/>
    <w:basedOn w:val="a3"/>
    <w:rsid w:val="00A35D3F"/>
    <w:pPr>
      <w:ind w:firstLine="454"/>
      <w:jc w:val="both"/>
    </w:pPr>
    <w:rPr>
      <w:i/>
    </w:rPr>
  </w:style>
  <w:style w:type="character" w:customStyle="1" w:styleId="nameautor3">
    <w:name w:val="name_autor3"/>
    <w:rsid w:val="00A35D3F"/>
    <w:rPr>
      <w:rFonts w:cs="Times New Roman"/>
    </w:rPr>
  </w:style>
  <w:style w:type="paragraph" w:customStyle="1" w:styleId="affffffffc">
    <w:name w:val="Прижатый влево"/>
    <w:basedOn w:val="a3"/>
    <w:next w:val="a3"/>
    <w:rsid w:val="00A35D3F"/>
    <w:pPr>
      <w:autoSpaceDE w:val="0"/>
      <w:autoSpaceDN w:val="0"/>
      <w:adjustRightInd w:val="0"/>
    </w:pPr>
    <w:rPr>
      <w:rFonts w:ascii="Arial" w:hAnsi="Arial"/>
      <w:sz w:val="20"/>
      <w:szCs w:val="20"/>
    </w:rPr>
  </w:style>
  <w:style w:type="paragraph" w:customStyle="1" w:styleId="11a">
    <w:name w:val="Обычный11"/>
    <w:rsid w:val="00A35D3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35D3F"/>
    <w:pPr>
      <w:spacing w:before="100" w:beforeAutospacing="1" w:after="100" w:afterAutospacing="1"/>
    </w:pPr>
  </w:style>
  <w:style w:type="paragraph" w:customStyle="1" w:styleId="affffffffd">
    <w:name w:val="Нормальный (таблица)"/>
    <w:basedOn w:val="a3"/>
    <w:next w:val="a3"/>
    <w:rsid w:val="00A35D3F"/>
    <w:pPr>
      <w:widowControl w:val="0"/>
      <w:autoSpaceDE w:val="0"/>
      <w:autoSpaceDN w:val="0"/>
      <w:adjustRightInd w:val="0"/>
      <w:jc w:val="both"/>
    </w:pPr>
    <w:rPr>
      <w:rFonts w:ascii="Arial" w:hAnsi="Arial" w:cs="Arial"/>
    </w:rPr>
  </w:style>
  <w:style w:type="character" w:customStyle="1" w:styleId="ft523">
    <w:name w:val="ft523"/>
    <w:rsid w:val="00A35D3F"/>
    <w:rPr>
      <w:rFonts w:cs="Times New Roman"/>
    </w:rPr>
  </w:style>
  <w:style w:type="character" w:customStyle="1" w:styleId="ft553">
    <w:name w:val="ft553"/>
    <w:rsid w:val="00A35D3F"/>
    <w:rPr>
      <w:rFonts w:cs="Times New Roman"/>
    </w:rPr>
  </w:style>
  <w:style w:type="character" w:customStyle="1" w:styleId="ft672">
    <w:name w:val="ft672"/>
    <w:rsid w:val="00A35D3F"/>
    <w:rPr>
      <w:rFonts w:cs="Times New Roman"/>
    </w:rPr>
  </w:style>
  <w:style w:type="character" w:customStyle="1" w:styleId="formlabels1">
    <w:name w:val="form_labels1"/>
    <w:rsid w:val="00A35D3F"/>
    <w:rPr>
      <w:rFonts w:ascii="Verdana" w:hAnsi="Verdana"/>
      <w:sz w:val="16"/>
    </w:rPr>
  </w:style>
  <w:style w:type="paragraph" w:customStyle="1" w:styleId="2ff4">
    <w:name w:val="Знак Знак2 Знак Знак Знак Знак Знак Знак Знак Знак Знак Знак"/>
    <w:basedOn w:val="a3"/>
    <w:rsid w:val="00A35D3F"/>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35D3F"/>
    <w:rPr>
      <w:rFonts w:ascii="Verdana" w:hAnsi="Verdana"/>
      <w:b/>
      <w:color w:val="7C9DC0"/>
      <w:sz w:val="22"/>
      <w:shd w:val="clear" w:color="auto" w:fill="FAF0E6"/>
    </w:rPr>
  </w:style>
  <w:style w:type="paragraph" w:customStyle="1" w:styleId="cjk">
    <w:name w:val="cjk"/>
    <w:basedOn w:val="a3"/>
    <w:rsid w:val="00A35D3F"/>
    <w:pPr>
      <w:spacing w:before="100" w:beforeAutospacing="1" w:after="115"/>
    </w:pPr>
    <w:rPr>
      <w:color w:val="000000"/>
      <w:sz w:val="20"/>
      <w:szCs w:val="20"/>
    </w:rPr>
  </w:style>
  <w:style w:type="paragraph" w:customStyle="1" w:styleId="ctl">
    <w:name w:val="ctl"/>
    <w:basedOn w:val="a3"/>
    <w:rsid w:val="00A35D3F"/>
    <w:pPr>
      <w:spacing w:before="100" w:beforeAutospacing="1" w:after="115"/>
    </w:pPr>
    <w:rPr>
      <w:rFonts w:ascii="Calibri" w:hAnsi="Calibri"/>
      <w:color w:val="000000"/>
      <w:sz w:val="20"/>
      <w:szCs w:val="20"/>
    </w:rPr>
  </w:style>
  <w:style w:type="character" w:customStyle="1" w:styleId="ft1100">
    <w:name w:val="ft1100"/>
    <w:rsid w:val="00A35D3F"/>
    <w:rPr>
      <w:rFonts w:cs="Times New Roman"/>
    </w:rPr>
  </w:style>
  <w:style w:type="character" w:customStyle="1" w:styleId="ft1168">
    <w:name w:val="ft1168"/>
    <w:rsid w:val="00A35D3F"/>
    <w:rPr>
      <w:rFonts w:cs="Times New Roman"/>
    </w:rPr>
  </w:style>
  <w:style w:type="character" w:customStyle="1" w:styleId="ft1237">
    <w:name w:val="ft1237"/>
    <w:rsid w:val="00A35D3F"/>
    <w:rPr>
      <w:rFonts w:cs="Times New Roman"/>
    </w:rPr>
  </w:style>
  <w:style w:type="character" w:customStyle="1" w:styleId="ft1245">
    <w:name w:val="ft1245"/>
    <w:rsid w:val="00A35D3F"/>
    <w:rPr>
      <w:rFonts w:cs="Times New Roman"/>
    </w:rPr>
  </w:style>
  <w:style w:type="paragraph" w:customStyle="1" w:styleId="2ff5">
    <w:name w:val="[О] Загол. 2 ур."/>
    <w:rsid w:val="00A35D3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35D3F"/>
    <w:rPr>
      <w:b/>
      <w:caps/>
      <w:sz w:val="24"/>
      <w:lang w:val="ru-RU" w:eastAsia="ru-RU"/>
    </w:rPr>
  </w:style>
  <w:style w:type="character" w:customStyle="1" w:styleId="162">
    <w:name w:val="Знак Знак162"/>
    <w:rsid w:val="00A35D3F"/>
    <w:rPr>
      <w:rFonts w:ascii="Cambria" w:eastAsia="Times New Roman" w:hAnsi="Cambria"/>
      <w:b/>
      <w:kern w:val="32"/>
      <w:sz w:val="32"/>
    </w:rPr>
  </w:style>
  <w:style w:type="paragraph" w:customStyle="1" w:styleId="BodyText22">
    <w:name w:val="Body Text 22"/>
    <w:basedOn w:val="a3"/>
    <w:rsid w:val="00A35D3F"/>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35D3F"/>
    <w:pPr>
      <w:ind w:left="600" w:hanging="600"/>
      <w:jc w:val="both"/>
    </w:pPr>
    <w:rPr>
      <w:rFonts w:eastAsia="MS Mincho"/>
      <w:sz w:val="28"/>
      <w:szCs w:val="28"/>
      <w:lang w:eastAsia="ja-JP"/>
    </w:rPr>
  </w:style>
  <w:style w:type="paragraph" w:customStyle="1" w:styleId="affffffffe">
    <w:name w:val="Îñíîâíîé"/>
    <w:basedOn w:val="a3"/>
    <w:rsid w:val="00A35D3F"/>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35D3F"/>
    <w:pPr>
      <w:overflowPunct w:val="0"/>
      <w:autoSpaceDE w:val="0"/>
      <w:autoSpaceDN w:val="0"/>
      <w:adjustRightInd w:val="0"/>
      <w:jc w:val="center"/>
      <w:textAlignment w:val="baseline"/>
    </w:pPr>
    <w:rPr>
      <w:sz w:val="28"/>
      <w:szCs w:val="20"/>
    </w:rPr>
  </w:style>
  <w:style w:type="character" w:customStyle="1" w:styleId="name">
    <w:name w:val="name"/>
    <w:rsid w:val="00A35D3F"/>
    <w:rPr>
      <w:rFonts w:cs="Times New Roman"/>
    </w:rPr>
  </w:style>
  <w:style w:type="paragraph" w:customStyle="1" w:styleId="acaae">
    <w:name w:val="?acaae"/>
    <w:basedOn w:val="a3"/>
    <w:rsid w:val="00A35D3F"/>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35D3F"/>
    <w:pPr>
      <w:widowControl w:val="0"/>
      <w:ind w:left="720" w:firstLine="400"/>
      <w:jc w:val="both"/>
    </w:pPr>
  </w:style>
  <w:style w:type="paragraph" w:customStyle="1" w:styleId="326">
    <w:name w:val="Основной текст с отступом 32"/>
    <w:basedOn w:val="a3"/>
    <w:rsid w:val="00A35D3F"/>
    <w:pPr>
      <w:overflowPunct w:val="0"/>
      <w:autoSpaceDE w:val="0"/>
      <w:autoSpaceDN w:val="0"/>
      <w:adjustRightInd w:val="0"/>
      <w:spacing w:after="120"/>
      <w:ind w:left="283"/>
      <w:textAlignment w:val="baseline"/>
    </w:pPr>
    <w:rPr>
      <w:sz w:val="16"/>
      <w:szCs w:val="20"/>
    </w:rPr>
  </w:style>
  <w:style w:type="character" w:customStyle="1" w:styleId="ft3087">
    <w:name w:val="ft3087"/>
    <w:rsid w:val="00A35D3F"/>
    <w:rPr>
      <w:rFonts w:cs="Times New Roman"/>
    </w:rPr>
  </w:style>
  <w:style w:type="character" w:customStyle="1" w:styleId="ft3162">
    <w:name w:val="ft3162"/>
    <w:rsid w:val="00A35D3F"/>
    <w:rPr>
      <w:rFonts w:cs="Times New Roman"/>
    </w:rPr>
  </w:style>
  <w:style w:type="character" w:customStyle="1" w:styleId="ft1373">
    <w:name w:val="ft1373"/>
    <w:rsid w:val="00A35D3F"/>
    <w:rPr>
      <w:rFonts w:cs="Times New Roman"/>
    </w:rPr>
  </w:style>
  <w:style w:type="character" w:customStyle="1" w:styleId="ft32">
    <w:name w:val="ft32"/>
    <w:rsid w:val="00A35D3F"/>
    <w:rPr>
      <w:rFonts w:cs="Times New Roman"/>
    </w:rPr>
  </w:style>
  <w:style w:type="character" w:customStyle="1" w:styleId="ft1433">
    <w:name w:val="ft1433"/>
    <w:rsid w:val="00A35D3F"/>
    <w:rPr>
      <w:rFonts w:cs="Times New Roman"/>
    </w:rPr>
  </w:style>
  <w:style w:type="character" w:customStyle="1" w:styleId="ft1481">
    <w:name w:val="ft1481"/>
    <w:rsid w:val="00A35D3F"/>
    <w:rPr>
      <w:rFonts w:cs="Times New Roman"/>
    </w:rPr>
  </w:style>
  <w:style w:type="character" w:customStyle="1" w:styleId="ft1536">
    <w:name w:val="ft1536"/>
    <w:rsid w:val="00A35D3F"/>
    <w:rPr>
      <w:rFonts w:cs="Times New Roman"/>
    </w:rPr>
  </w:style>
  <w:style w:type="character" w:customStyle="1" w:styleId="ft1543">
    <w:name w:val="ft1543"/>
    <w:rsid w:val="00A35D3F"/>
    <w:rPr>
      <w:rFonts w:cs="Times New Roman"/>
    </w:rPr>
  </w:style>
  <w:style w:type="character" w:customStyle="1" w:styleId="ft1">
    <w:name w:val="ft1"/>
    <w:rsid w:val="00A35D3F"/>
    <w:rPr>
      <w:rFonts w:cs="Times New Roman"/>
    </w:rPr>
  </w:style>
  <w:style w:type="character" w:customStyle="1" w:styleId="ft1546">
    <w:name w:val="ft1546"/>
    <w:rsid w:val="00A35D3F"/>
    <w:rPr>
      <w:rFonts w:cs="Times New Roman"/>
    </w:rPr>
  </w:style>
  <w:style w:type="character" w:customStyle="1" w:styleId="ft1550">
    <w:name w:val="ft1550"/>
    <w:rsid w:val="00A35D3F"/>
    <w:rPr>
      <w:rFonts w:cs="Times New Roman"/>
    </w:rPr>
  </w:style>
  <w:style w:type="character" w:customStyle="1" w:styleId="ft1571">
    <w:name w:val="ft1571"/>
    <w:rsid w:val="00A35D3F"/>
    <w:rPr>
      <w:rFonts w:cs="Times New Roman"/>
    </w:rPr>
  </w:style>
  <w:style w:type="character" w:customStyle="1" w:styleId="ft1577">
    <w:name w:val="ft1577"/>
    <w:rsid w:val="00A35D3F"/>
    <w:rPr>
      <w:rFonts w:cs="Times New Roman"/>
    </w:rPr>
  </w:style>
  <w:style w:type="character" w:customStyle="1" w:styleId="ft1583">
    <w:name w:val="ft1583"/>
    <w:rsid w:val="00A35D3F"/>
    <w:rPr>
      <w:rFonts w:cs="Times New Roman"/>
    </w:rPr>
  </w:style>
  <w:style w:type="character" w:customStyle="1" w:styleId="ft1593">
    <w:name w:val="ft1593"/>
    <w:rsid w:val="00A35D3F"/>
    <w:rPr>
      <w:rFonts w:cs="Times New Roman"/>
    </w:rPr>
  </w:style>
  <w:style w:type="character" w:customStyle="1" w:styleId="ft1641">
    <w:name w:val="ft1641"/>
    <w:rsid w:val="00A35D3F"/>
    <w:rPr>
      <w:rFonts w:cs="Times New Roman"/>
    </w:rPr>
  </w:style>
  <w:style w:type="character" w:customStyle="1" w:styleId="ft1671">
    <w:name w:val="ft1671"/>
    <w:rsid w:val="00A35D3F"/>
    <w:rPr>
      <w:rFonts w:cs="Times New Roman"/>
    </w:rPr>
  </w:style>
  <w:style w:type="character" w:customStyle="1" w:styleId="ft1723">
    <w:name w:val="ft1723"/>
    <w:rsid w:val="00A35D3F"/>
    <w:rPr>
      <w:rFonts w:cs="Times New Roman"/>
    </w:rPr>
  </w:style>
  <w:style w:type="character" w:customStyle="1" w:styleId="ft1809">
    <w:name w:val="ft1809"/>
    <w:rsid w:val="00A35D3F"/>
    <w:rPr>
      <w:rFonts w:cs="Times New Roman"/>
    </w:rPr>
  </w:style>
  <w:style w:type="character" w:customStyle="1" w:styleId="ft1814">
    <w:name w:val="ft1814"/>
    <w:rsid w:val="00A35D3F"/>
    <w:rPr>
      <w:rFonts w:cs="Times New Roman"/>
    </w:rPr>
  </w:style>
  <w:style w:type="character" w:customStyle="1" w:styleId="ft1827">
    <w:name w:val="ft1827"/>
    <w:rsid w:val="00A35D3F"/>
    <w:rPr>
      <w:rFonts w:cs="Times New Roman"/>
    </w:rPr>
  </w:style>
  <w:style w:type="character" w:customStyle="1" w:styleId="ft1831">
    <w:name w:val="ft1831"/>
    <w:rsid w:val="00A35D3F"/>
    <w:rPr>
      <w:rFonts w:cs="Times New Roman"/>
    </w:rPr>
  </w:style>
  <w:style w:type="character" w:customStyle="1" w:styleId="ft1837">
    <w:name w:val="ft1837"/>
    <w:rsid w:val="00A35D3F"/>
    <w:rPr>
      <w:rFonts w:cs="Times New Roman"/>
    </w:rPr>
  </w:style>
  <w:style w:type="character" w:customStyle="1" w:styleId="ft1857">
    <w:name w:val="ft1857"/>
    <w:rsid w:val="00A35D3F"/>
    <w:rPr>
      <w:rFonts w:cs="Times New Roman"/>
    </w:rPr>
  </w:style>
  <w:style w:type="character" w:customStyle="1" w:styleId="ft1873">
    <w:name w:val="ft1873"/>
    <w:rsid w:val="00A35D3F"/>
    <w:rPr>
      <w:rFonts w:cs="Times New Roman"/>
    </w:rPr>
  </w:style>
  <w:style w:type="character" w:customStyle="1" w:styleId="ft1932">
    <w:name w:val="ft1932"/>
    <w:rsid w:val="00A35D3F"/>
    <w:rPr>
      <w:rFonts w:cs="Times New Roman"/>
    </w:rPr>
  </w:style>
  <w:style w:type="character" w:customStyle="1" w:styleId="ft1995">
    <w:name w:val="ft1995"/>
    <w:rsid w:val="00A35D3F"/>
    <w:rPr>
      <w:rFonts w:cs="Times New Roman"/>
    </w:rPr>
  </w:style>
  <w:style w:type="character" w:customStyle="1" w:styleId="ft2033">
    <w:name w:val="ft2033"/>
    <w:rsid w:val="00A35D3F"/>
    <w:rPr>
      <w:rFonts w:cs="Times New Roman"/>
    </w:rPr>
  </w:style>
  <w:style w:type="character" w:customStyle="1" w:styleId="ft11943">
    <w:name w:val="ft11943"/>
    <w:rsid w:val="00A35D3F"/>
    <w:rPr>
      <w:rFonts w:cs="Times New Roman"/>
    </w:rPr>
  </w:style>
  <w:style w:type="character" w:customStyle="1" w:styleId="ft12010">
    <w:name w:val="ft12010"/>
    <w:rsid w:val="00A35D3F"/>
    <w:rPr>
      <w:rFonts w:cs="Times New Roman"/>
    </w:rPr>
  </w:style>
  <w:style w:type="character" w:customStyle="1" w:styleId="ft12050">
    <w:name w:val="ft12050"/>
    <w:rsid w:val="00A35D3F"/>
    <w:rPr>
      <w:rFonts w:cs="Times New Roman"/>
    </w:rPr>
  </w:style>
  <w:style w:type="character" w:customStyle="1" w:styleId="ft12104">
    <w:name w:val="ft12104"/>
    <w:rsid w:val="00A35D3F"/>
    <w:rPr>
      <w:rFonts w:cs="Times New Roman"/>
    </w:rPr>
  </w:style>
  <w:style w:type="character" w:customStyle="1" w:styleId="ft12139">
    <w:name w:val="ft12139"/>
    <w:rsid w:val="00A35D3F"/>
    <w:rPr>
      <w:rFonts w:cs="Times New Roman"/>
    </w:rPr>
  </w:style>
  <w:style w:type="character" w:customStyle="1" w:styleId="ft12166">
    <w:name w:val="ft12166"/>
    <w:rsid w:val="00A35D3F"/>
    <w:rPr>
      <w:rFonts w:cs="Times New Roman"/>
    </w:rPr>
  </w:style>
  <w:style w:type="character" w:customStyle="1" w:styleId="ft12184">
    <w:name w:val="ft12184"/>
    <w:rsid w:val="00A35D3F"/>
    <w:rPr>
      <w:rFonts w:cs="Times New Roman"/>
    </w:rPr>
  </w:style>
  <w:style w:type="character" w:customStyle="1" w:styleId="ft12250">
    <w:name w:val="ft12250"/>
    <w:rsid w:val="00A35D3F"/>
    <w:rPr>
      <w:rFonts w:cs="Times New Roman"/>
    </w:rPr>
  </w:style>
  <w:style w:type="character" w:customStyle="1" w:styleId="ft12278">
    <w:name w:val="ft12278"/>
    <w:rsid w:val="00A35D3F"/>
    <w:rPr>
      <w:rFonts w:cs="Times New Roman"/>
    </w:rPr>
  </w:style>
  <w:style w:type="character" w:customStyle="1" w:styleId="ft12329">
    <w:name w:val="ft12329"/>
    <w:rsid w:val="00A35D3F"/>
    <w:rPr>
      <w:rFonts w:cs="Times New Roman"/>
    </w:rPr>
  </w:style>
  <w:style w:type="character" w:customStyle="1" w:styleId="ft12373">
    <w:name w:val="ft12373"/>
    <w:rsid w:val="00A35D3F"/>
    <w:rPr>
      <w:rFonts w:cs="Times New Roman"/>
    </w:rPr>
  </w:style>
  <w:style w:type="character" w:customStyle="1" w:styleId="ft12374">
    <w:name w:val="ft12374"/>
    <w:rsid w:val="00A35D3F"/>
    <w:rPr>
      <w:rFonts w:cs="Times New Roman"/>
    </w:rPr>
  </w:style>
  <w:style w:type="character" w:customStyle="1" w:styleId="ft12429">
    <w:name w:val="ft12429"/>
    <w:rsid w:val="00A35D3F"/>
    <w:rPr>
      <w:rFonts w:cs="Times New Roman"/>
    </w:rPr>
  </w:style>
  <w:style w:type="character" w:customStyle="1" w:styleId="ft12471">
    <w:name w:val="ft12471"/>
    <w:rsid w:val="00A35D3F"/>
    <w:rPr>
      <w:rFonts w:cs="Times New Roman"/>
    </w:rPr>
  </w:style>
  <w:style w:type="character" w:customStyle="1" w:styleId="ft12500">
    <w:name w:val="ft12500"/>
    <w:rsid w:val="00A35D3F"/>
    <w:rPr>
      <w:rFonts w:cs="Times New Roman"/>
    </w:rPr>
  </w:style>
  <w:style w:type="character" w:customStyle="1" w:styleId="ft12501">
    <w:name w:val="ft12501"/>
    <w:rsid w:val="00A35D3F"/>
    <w:rPr>
      <w:rFonts w:cs="Times New Roman"/>
    </w:rPr>
  </w:style>
  <w:style w:type="character" w:customStyle="1" w:styleId="ft12561">
    <w:name w:val="ft12561"/>
    <w:rsid w:val="00A35D3F"/>
    <w:rPr>
      <w:rFonts w:cs="Times New Roman"/>
    </w:rPr>
  </w:style>
  <w:style w:type="character" w:customStyle="1" w:styleId="ft12562">
    <w:name w:val="ft12562"/>
    <w:rsid w:val="00A35D3F"/>
    <w:rPr>
      <w:rFonts w:cs="Times New Roman"/>
    </w:rPr>
  </w:style>
  <w:style w:type="character" w:customStyle="1" w:styleId="ft12589">
    <w:name w:val="ft12589"/>
    <w:rsid w:val="00A35D3F"/>
    <w:rPr>
      <w:rFonts w:cs="Times New Roman"/>
    </w:rPr>
  </w:style>
  <w:style w:type="character" w:customStyle="1" w:styleId="ft12609">
    <w:name w:val="ft12609"/>
    <w:rsid w:val="00A35D3F"/>
    <w:rPr>
      <w:rFonts w:cs="Times New Roman"/>
    </w:rPr>
  </w:style>
  <w:style w:type="character" w:customStyle="1" w:styleId="ft12670">
    <w:name w:val="ft12670"/>
    <w:rsid w:val="00A35D3F"/>
    <w:rPr>
      <w:rFonts w:cs="Times New Roman"/>
    </w:rPr>
  </w:style>
  <w:style w:type="character" w:customStyle="1" w:styleId="ft12676">
    <w:name w:val="ft12676"/>
    <w:rsid w:val="00A35D3F"/>
    <w:rPr>
      <w:rFonts w:cs="Times New Roman"/>
    </w:rPr>
  </w:style>
  <w:style w:type="character" w:customStyle="1" w:styleId="ft12686">
    <w:name w:val="ft12686"/>
    <w:rsid w:val="00A35D3F"/>
    <w:rPr>
      <w:rFonts w:cs="Times New Roman"/>
    </w:rPr>
  </w:style>
  <w:style w:type="character" w:customStyle="1" w:styleId="ft12696">
    <w:name w:val="ft12696"/>
    <w:rsid w:val="00A35D3F"/>
    <w:rPr>
      <w:rFonts w:cs="Times New Roman"/>
    </w:rPr>
  </w:style>
  <w:style w:type="character" w:customStyle="1" w:styleId="ft12701">
    <w:name w:val="ft12701"/>
    <w:rsid w:val="00A35D3F"/>
    <w:rPr>
      <w:rFonts w:cs="Times New Roman"/>
    </w:rPr>
  </w:style>
  <w:style w:type="character" w:customStyle="1" w:styleId="ft12708">
    <w:name w:val="ft12708"/>
    <w:rsid w:val="00A35D3F"/>
    <w:rPr>
      <w:rFonts w:cs="Times New Roman"/>
    </w:rPr>
  </w:style>
  <w:style w:type="character" w:customStyle="1" w:styleId="ft12715">
    <w:name w:val="ft12715"/>
    <w:rsid w:val="00A35D3F"/>
    <w:rPr>
      <w:rFonts w:cs="Times New Roman"/>
    </w:rPr>
  </w:style>
  <w:style w:type="character" w:customStyle="1" w:styleId="ft12722">
    <w:name w:val="ft12722"/>
    <w:rsid w:val="00A35D3F"/>
    <w:rPr>
      <w:rFonts w:cs="Times New Roman"/>
    </w:rPr>
  </w:style>
  <w:style w:type="character" w:customStyle="1" w:styleId="ft12787">
    <w:name w:val="ft12787"/>
    <w:rsid w:val="00A35D3F"/>
    <w:rPr>
      <w:rFonts w:cs="Times New Roman"/>
    </w:rPr>
  </w:style>
  <w:style w:type="character" w:customStyle="1" w:styleId="ft12790">
    <w:name w:val="ft12790"/>
    <w:rsid w:val="00A35D3F"/>
    <w:rPr>
      <w:rFonts w:cs="Times New Roman"/>
    </w:rPr>
  </w:style>
  <w:style w:type="character" w:customStyle="1" w:styleId="ft12850">
    <w:name w:val="ft12850"/>
    <w:rsid w:val="00A35D3F"/>
    <w:rPr>
      <w:rFonts w:cs="Times New Roman"/>
    </w:rPr>
  </w:style>
  <w:style w:type="character" w:customStyle="1" w:styleId="ft12896">
    <w:name w:val="ft12896"/>
    <w:rsid w:val="00A35D3F"/>
    <w:rPr>
      <w:rFonts w:cs="Times New Roman"/>
    </w:rPr>
  </w:style>
  <w:style w:type="character" w:customStyle="1" w:styleId="ft12942">
    <w:name w:val="ft12942"/>
    <w:rsid w:val="00A35D3F"/>
    <w:rPr>
      <w:rFonts w:cs="Times New Roman"/>
    </w:rPr>
  </w:style>
  <w:style w:type="character" w:customStyle="1" w:styleId="ft12991">
    <w:name w:val="ft12991"/>
    <w:rsid w:val="00A35D3F"/>
    <w:rPr>
      <w:rFonts w:cs="Times New Roman"/>
    </w:rPr>
  </w:style>
  <w:style w:type="character" w:customStyle="1" w:styleId="ft13046">
    <w:name w:val="ft13046"/>
    <w:rsid w:val="00A35D3F"/>
    <w:rPr>
      <w:rFonts w:cs="Times New Roman"/>
    </w:rPr>
  </w:style>
  <w:style w:type="character" w:customStyle="1" w:styleId="ft13079">
    <w:name w:val="ft13079"/>
    <w:rsid w:val="00A35D3F"/>
    <w:rPr>
      <w:rFonts w:cs="Times New Roman"/>
    </w:rPr>
  </w:style>
  <w:style w:type="character" w:customStyle="1" w:styleId="ft13129">
    <w:name w:val="ft13129"/>
    <w:rsid w:val="00A35D3F"/>
    <w:rPr>
      <w:rFonts w:cs="Times New Roman"/>
    </w:rPr>
  </w:style>
  <w:style w:type="character" w:customStyle="1" w:styleId="ft13186">
    <w:name w:val="ft13186"/>
    <w:rsid w:val="00A35D3F"/>
    <w:rPr>
      <w:rFonts w:cs="Times New Roman"/>
    </w:rPr>
  </w:style>
  <w:style w:type="character" w:customStyle="1" w:styleId="ft13226">
    <w:name w:val="ft13226"/>
    <w:rsid w:val="00A35D3F"/>
    <w:rPr>
      <w:rFonts w:cs="Times New Roman"/>
    </w:rPr>
  </w:style>
  <w:style w:type="character" w:customStyle="1" w:styleId="ft13271">
    <w:name w:val="ft13271"/>
    <w:rsid w:val="00A35D3F"/>
    <w:rPr>
      <w:rFonts w:cs="Times New Roman"/>
    </w:rPr>
  </w:style>
  <w:style w:type="character" w:customStyle="1" w:styleId="ft13309">
    <w:name w:val="ft13309"/>
    <w:rsid w:val="00A35D3F"/>
    <w:rPr>
      <w:rFonts w:cs="Times New Roman"/>
    </w:rPr>
  </w:style>
  <w:style w:type="character" w:customStyle="1" w:styleId="ft13366">
    <w:name w:val="ft13366"/>
    <w:rsid w:val="00A35D3F"/>
    <w:rPr>
      <w:rFonts w:cs="Times New Roman"/>
    </w:rPr>
  </w:style>
  <w:style w:type="character" w:customStyle="1" w:styleId="ft13418">
    <w:name w:val="ft13418"/>
    <w:rsid w:val="00A35D3F"/>
    <w:rPr>
      <w:rFonts w:cs="Times New Roman"/>
    </w:rPr>
  </w:style>
  <w:style w:type="character" w:customStyle="1" w:styleId="ft13441">
    <w:name w:val="ft13441"/>
    <w:rsid w:val="00A35D3F"/>
    <w:rPr>
      <w:rFonts w:cs="Times New Roman"/>
    </w:rPr>
  </w:style>
  <w:style w:type="character" w:customStyle="1" w:styleId="ft13487">
    <w:name w:val="ft13487"/>
    <w:rsid w:val="00A35D3F"/>
    <w:rPr>
      <w:rFonts w:cs="Times New Roman"/>
    </w:rPr>
  </w:style>
  <w:style w:type="character" w:customStyle="1" w:styleId="ft13488">
    <w:name w:val="ft13488"/>
    <w:rsid w:val="00A35D3F"/>
    <w:rPr>
      <w:rFonts w:cs="Times New Roman"/>
    </w:rPr>
  </w:style>
  <w:style w:type="character" w:customStyle="1" w:styleId="ft13494">
    <w:name w:val="ft13494"/>
    <w:rsid w:val="00A35D3F"/>
    <w:rPr>
      <w:rFonts w:cs="Times New Roman"/>
    </w:rPr>
  </w:style>
  <w:style w:type="character" w:customStyle="1" w:styleId="ft13500">
    <w:name w:val="ft13500"/>
    <w:rsid w:val="00A35D3F"/>
    <w:rPr>
      <w:rFonts w:cs="Times New Roman"/>
    </w:rPr>
  </w:style>
  <w:style w:type="character" w:customStyle="1" w:styleId="ft13505">
    <w:name w:val="ft13505"/>
    <w:rsid w:val="00A35D3F"/>
    <w:rPr>
      <w:rFonts w:cs="Times New Roman"/>
    </w:rPr>
  </w:style>
  <w:style w:type="character" w:customStyle="1" w:styleId="ft13518">
    <w:name w:val="ft13518"/>
    <w:rsid w:val="00A35D3F"/>
    <w:rPr>
      <w:rFonts w:cs="Times New Roman"/>
    </w:rPr>
  </w:style>
  <w:style w:type="character" w:customStyle="1" w:styleId="ft13525">
    <w:name w:val="ft13525"/>
    <w:rsid w:val="00A35D3F"/>
    <w:rPr>
      <w:rFonts w:cs="Times New Roman"/>
    </w:rPr>
  </w:style>
  <w:style w:type="character" w:customStyle="1" w:styleId="ft13537">
    <w:name w:val="ft13537"/>
    <w:rsid w:val="00A35D3F"/>
    <w:rPr>
      <w:rFonts w:cs="Times New Roman"/>
    </w:rPr>
  </w:style>
  <w:style w:type="character" w:customStyle="1" w:styleId="ft13542">
    <w:name w:val="ft13542"/>
    <w:rsid w:val="00A35D3F"/>
    <w:rPr>
      <w:rFonts w:cs="Times New Roman"/>
    </w:rPr>
  </w:style>
  <w:style w:type="character" w:customStyle="1" w:styleId="ft13555">
    <w:name w:val="ft13555"/>
    <w:rsid w:val="00A35D3F"/>
    <w:rPr>
      <w:rFonts w:cs="Times New Roman"/>
    </w:rPr>
  </w:style>
  <w:style w:type="character" w:customStyle="1" w:styleId="ft13563">
    <w:name w:val="ft13563"/>
    <w:rsid w:val="00A35D3F"/>
    <w:rPr>
      <w:rFonts w:cs="Times New Roman"/>
    </w:rPr>
  </w:style>
  <w:style w:type="character" w:customStyle="1" w:styleId="ft13566">
    <w:name w:val="ft13566"/>
    <w:rsid w:val="00A35D3F"/>
    <w:rPr>
      <w:rFonts w:cs="Times New Roman"/>
    </w:rPr>
  </w:style>
  <w:style w:type="character" w:customStyle="1" w:styleId="ft13578">
    <w:name w:val="ft13578"/>
    <w:rsid w:val="00A35D3F"/>
    <w:rPr>
      <w:rFonts w:cs="Times New Roman"/>
    </w:rPr>
  </w:style>
  <w:style w:type="character" w:customStyle="1" w:styleId="ft13580">
    <w:name w:val="ft13580"/>
    <w:rsid w:val="00A35D3F"/>
    <w:rPr>
      <w:rFonts w:cs="Times New Roman"/>
    </w:rPr>
  </w:style>
  <w:style w:type="character" w:customStyle="1" w:styleId="ft13588">
    <w:name w:val="ft13588"/>
    <w:rsid w:val="00A35D3F"/>
    <w:rPr>
      <w:rFonts w:cs="Times New Roman"/>
    </w:rPr>
  </w:style>
  <w:style w:type="character" w:customStyle="1" w:styleId="ft13644">
    <w:name w:val="ft13644"/>
    <w:rsid w:val="00A35D3F"/>
    <w:rPr>
      <w:rFonts w:cs="Times New Roman"/>
    </w:rPr>
  </w:style>
  <w:style w:type="character" w:customStyle="1" w:styleId="ft13668">
    <w:name w:val="ft13668"/>
    <w:rsid w:val="00A35D3F"/>
    <w:rPr>
      <w:rFonts w:cs="Times New Roman"/>
    </w:rPr>
  </w:style>
  <w:style w:type="character" w:customStyle="1" w:styleId="ft13712">
    <w:name w:val="ft13712"/>
    <w:rsid w:val="00A35D3F"/>
    <w:rPr>
      <w:rFonts w:cs="Times New Roman"/>
    </w:rPr>
  </w:style>
  <w:style w:type="character" w:customStyle="1" w:styleId="ft13768">
    <w:name w:val="ft13768"/>
    <w:rsid w:val="00A35D3F"/>
    <w:rPr>
      <w:rFonts w:cs="Times New Roman"/>
    </w:rPr>
  </w:style>
  <w:style w:type="character" w:customStyle="1" w:styleId="ft13810">
    <w:name w:val="ft13810"/>
    <w:rsid w:val="00A35D3F"/>
    <w:rPr>
      <w:rFonts w:cs="Times New Roman"/>
    </w:rPr>
  </w:style>
  <w:style w:type="character" w:customStyle="1" w:styleId="ft13834">
    <w:name w:val="ft13834"/>
    <w:rsid w:val="00A35D3F"/>
    <w:rPr>
      <w:rFonts w:cs="Times New Roman"/>
    </w:rPr>
  </w:style>
  <w:style w:type="character" w:customStyle="1" w:styleId="ft13885">
    <w:name w:val="ft13885"/>
    <w:rsid w:val="00A35D3F"/>
    <w:rPr>
      <w:rFonts w:cs="Times New Roman"/>
    </w:rPr>
  </w:style>
  <w:style w:type="paragraph" w:customStyle="1" w:styleId="TimesNewRoman">
    <w:name w:val="Стиль Основной текст + Times New Roman по ширине Первая строка:  ..."/>
    <w:basedOn w:val="aff2"/>
    <w:rsid w:val="00A35D3F"/>
    <w:pPr>
      <w:spacing w:after="0"/>
      <w:ind w:firstLine="720"/>
      <w:jc w:val="both"/>
    </w:pPr>
    <w:rPr>
      <w:szCs w:val="20"/>
    </w:rPr>
  </w:style>
  <w:style w:type="character" w:customStyle="1" w:styleId="afffffffff">
    <w:name w:val="Оглавление"/>
    <w:rsid w:val="00A35D3F"/>
    <w:rPr>
      <w:rFonts w:ascii="Times New Roman" w:hAnsi="Times New Roman"/>
      <w:b/>
      <w:i/>
      <w:sz w:val="28"/>
    </w:rPr>
  </w:style>
  <w:style w:type="character" w:customStyle="1" w:styleId="Heading5Char">
    <w:name w:val="Heading 5 Char"/>
    <w:locked/>
    <w:rsid w:val="00A35D3F"/>
    <w:rPr>
      <w:sz w:val="22"/>
      <w:lang w:val="ru-RU" w:eastAsia="en-US"/>
    </w:rPr>
  </w:style>
  <w:style w:type="character" w:customStyle="1" w:styleId="Heading6Char">
    <w:name w:val="Heading 6 Char"/>
    <w:locked/>
    <w:rsid w:val="00A35D3F"/>
    <w:rPr>
      <w:i/>
      <w:sz w:val="22"/>
      <w:lang w:val="ru-RU" w:eastAsia="en-US"/>
    </w:rPr>
  </w:style>
  <w:style w:type="paragraph" w:customStyle="1" w:styleId="1ffff8">
    <w:name w:val="Стиль Заголовок 1 + все прописные"/>
    <w:basedOn w:val="11"/>
    <w:rsid w:val="00A35D3F"/>
    <w:pPr>
      <w:keepNext/>
      <w:keepLines/>
      <w:spacing w:before="240" w:after="60"/>
      <w:ind w:left="360" w:hanging="360"/>
    </w:pPr>
    <w:rPr>
      <w:rFonts w:ascii="Arial" w:hAnsi="Arial"/>
      <w:bCs/>
      <w:caps w:val="0"/>
      <w:sz w:val="32"/>
      <w:szCs w:val="32"/>
    </w:rPr>
  </w:style>
  <w:style w:type="character" w:customStyle="1" w:styleId="FontStyle75">
    <w:name w:val="Font Style75"/>
    <w:rsid w:val="00A35D3F"/>
    <w:rPr>
      <w:rFonts w:ascii="Times New Roman" w:hAnsi="Times New Roman"/>
      <w:b/>
      <w:sz w:val="16"/>
    </w:rPr>
  </w:style>
  <w:style w:type="paragraph" w:customStyle="1" w:styleId="2Arial1">
    <w:name w:val="Стиль Заголовок 2 + Arial"/>
    <w:basedOn w:val="21"/>
    <w:rsid w:val="00A35D3F"/>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35D3F"/>
    <w:pPr>
      <w:shd w:val="clear" w:color="auto" w:fill="FFFFFF"/>
      <w:spacing w:before="240" w:after="60"/>
    </w:pPr>
    <w:rPr>
      <w:rFonts w:ascii="Arial" w:hAnsi="Arial"/>
      <w:b/>
      <w:bCs/>
      <w:sz w:val="32"/>
      <w:szCs w:val="20"/>
    </w:rPr>
  </w:style>
  <w:style w:type="character" w:customStyle="1" w:styleId="style21">
    <w:name w:val="style21"/>
    <w:rsid w:val="00A35D3F"/>
  </w:style>
  <w:style w:type="paragraph" w:customStyle="1" w:styleId="justify2">
    <w:name w:val="justify2"/>
    <w:basedOn w:val="a3"/>
    <w:rsid w:val="00A35D3F"/>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35D3F"/>
    <w:pPr>
      <w:keepNext/>
      <w:snapToGrid w:val="0"/>
      <w:spacing w:before="100" w:after="100"/>
      <w:outlineLvl w:val="5"/>
    </w:pPr>
    <w:rPr>
      <w:b/>
      <w:sz w:val="20"/>
      <w:szCs w:val="20"/>
    </w:rPr>
  </w:style>
  <w:style w:type="character" w:customStyle="1" w:styleId="3f5">
    <w:name w:val="Знак Знак Знак3"/>
    <w:rsid w:val="00A35D3F"/>
    <w:rPr>
      <w:rFonts w:ascii="Times New Roman" w:eastAsia="Times New Roman" w:hAnsi="Times New Roman"/>
      <w:b/>
      <w:caps/>
      <w:sz w:val="28"/>
    </w:rPr>
  </w:style>
  <w:style w:type="character" w:customStyle="1" w:styleId="FontStyle185">
    <w:name w:val="Font Style185"/>
    <w:rsid w:val="00A35D3F"/>
    <w:rPr>
      <w:rFonts w:ascii="Times New Roman" w:hAnsi="Times New Roman"/>
      <w:sz w:val="18"/>
    </w:rPr>
  </w:style>
  <w:style w:type="character" w:customStyle="1" w:styleId="FontStyle179">
    <w:name w:val="Font Style179"/>
    <w:rsid w:val="00A35D3F"/>
    <w:rPr>
      <w:rFonts w:ascii="Times New Roman" w:hAnsi="Times New Roman"/>
      <w:i/>
      <w:sz w:val="18"/>
    </w:rPr>
  </w:style>
  <w:style w:type="paragraph" w:customStyle="1" w:styleId="Style66">
    <w:name w:val="Style66"/>
    <w:basedOn w:val="a3"/>
    <w:rsid w:val="00A35D3F"/>
    <w:pPr>
      <w:widowControl w:val="0"/>
      <w:autoSpaceDE w:val="0"/>
      <w:autoSpaceDN w:val="0"/>
      <w:adjustRightInd w:val="0"/>
    </w:pPr>
  </w:style>
  <w:style w:type="paragraph" w:customStyle="1" w:styleId="Style71">
    <w:name w:val="Style71"/>
    <w:basedOn w:val="a3"/>
    <w:rsid w:val="00A35D3F"/>
    <w:pPr>
      <w:widowControl w:val="0"/>
      <w:autoSpaceDE w:val="0"/>
      <w:autoSpaceDN w:val="0"/>
      <w:adjustRightInd w:val="0"/>
      <w:spacing w:line="250" w:lineRule="exact"/>
      <w:ind w:firstLine="302"/>
      <w:jc w:val="both"/>
    </w:pPr>
  </w:style>
  <w:style w:type="character" w:customStyle="1" w:styleId="FontStyle266">
    <w:name w:val="Font Style266"/>
    <w:rsid w:val="00A35D3F"/>
    <w:rPr>
      <w:rFonts w:ascii="Times New Roman" w:hAnsi="Times New Roman"/>
      <w:sz w:val="18"/>
    </w:rPr>
  </w:style>
  <w:style w:type="character" w:customStyle="1" w:styleId="FontStyle267">
    <w:name w:val="Font Style267"/>
    <w:rsid w:val="00A35D3F"/>
    <w:rPr>
      <w:rFonts w:ascii="Times New Roman" w:hAnsi="Times New Roman"/>
      <w:i/>
      <w:sz w:val="18"/>
    </w:rPr>
  </w:style>
  <w:style w:type="character" w:customStyle="1" w:styleId="FontStyle202">
    <w:name w:val="Font Style202"/>
    <w:rsid w:val="00A35D3F"/>
    <w:rPr>
      <w:rFonts w:ascii="Times New Roman" w:hAnsi="Times New Roman"/>
      <w:sz w:val="18"/>
    </w:rPr>
  </w:style>
  <w:style w:type="character" w:customStyle="1" w:styleId="FontStyle563">
    <w:name w:val="Font Style563"/>
    <w:rsid w:val="00A35D3F"/>
    <w:rPr>
      <w:rFonts w:ascii="Times New Roman" w:hAnsi="Times New Roman"/>
      <w:b/>
      <w:sz w:val="20"/>
    </w:rPr>
  </w:style>
  <w:style w:type="paragraph" w:customStyle="1" w:styleId="Style113">
    <w:name w:val="Style113"/>
    <w:basedOn w:val="a3"/>
    <w:rsid w:val="00A35D3F"/>
    <w:pPr>
      <w:widowControl w:val="0"/>
      <w:autoSpaceDE w:val="0"/>
      <w:autoSpaceDN w:val="0"/>
      <w:adjustRightInd w:val="0"/>
    </w:pPr>
  </w:style>
  <w:style w:type="character" w:customStyle="1" w:styleId="FontStyle134">
    <w:name w:val="Font Style134"/>
    <w:rsid w:val="00A35D3F"/>
    <w:rPr>
      <w:rFonts w:ascii="Times New Roman" w:hAnsi="Times New Roman"/>
      <w:b/>
      <w:sz w:val="18"/>
    </w:rPr>
  </w:style>
  <w:style w:type="character" w:customStyle="1" w:styleId="textcop1">
    <w:name w:val="textcop1"/>
    <w:rsid w:val="00A35D3F"/>
    <w:rPr>
      <w:rFonts w:ascii="Arial" w:hAnsi="Arial"/>
      <w:color w:val="000000"/>
      <w:sz w:val="20"/>
    </w:rPr>
  </w:style>
  <w:style w:type="character" w:customStyle="1" w:styleId="b1">
    <w:name w:val="b1"/>
    <w:rsid w:val="00A35D3F"/>
    <w:rPr>
      <w:b/>
    </w:rPr>
  </w:style>
  <w:style w:type="character" w:customStyle="1" w:styleId="FontStyle201">
    <w:name w:val="Font Style201"/>
    <w:rsid w:val="00A35D3F"/>
    <w:rPr>
      <w:rFonts w:ascii="Times New Roman" w:hAnsi="Times New Roman"/>
      <w:sz w:val="26"/>
    </w:rPr>
  </w:style>
  <w:style w:type="paragraph" w:customStyle="1" w:styleId="Style12">
    <w:name w:val="Style12"/>
    <w:basedOn w:val="a3"/>
    <w:rsid w:val="00A35D3F"/>
    <w:pPr>
      <w:widowControl w:val="0"/>
      <w:autoSpaceDE w:val="0"/>
      <w:autoSpaceDN w:val="0"/>
      <w:adjustRightInd w:val="0"/>
    </w:pPr>
  </w:style>
  <w:style w:type="character" w:customStyle="1" w:styleId="180">
    <w:name w:val="Знак Знак18"/>
    <w:rsid w:val="00A35D3F"/>
    <w:rPr>
      <w:rFonts w:ascii="Courier New" w:eastAsia="Times New Roman" w:hAnsi="Courier New"/>
    </w:rPr>
  </w:style>
  <w:style w:type="character" w:customStyle="1" w:styleId="170">
    <w:name w:val="Знак Знак17"/>
    <w:rsid w:val="00A35D3F"/>
    <w:rPr>
      <w:rFonts w:ascii="Times New Roman" w:eastAsia="Times New Roman" w:hAnsi="Times New Roman"/>
      <w:sz w:val="24"/>
    </w:rPr>
  </w:style>
  <w:style w:type="character" w:customStyle="1" w:styleId="812">
    <w:name w:val="Знак Знак81"/>
    <w:locked/>
    <w:rsid w:val="00A35D3F"/>
    <w:rPr>
      <w:sz w:val="24"/>
    </w:rPr>
  </w:style>
  <w:style w:type="paragraph" w:customStyle="1" w:styleId="en">
    <w:name w:val="?en"/>
    <w:basedOn w:val="a3"/>
    <w:rsid w:val="00A35D3F"/>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35D3F"/>
    <w:rPr>
      <w:rFonts w:ascii="Tahoma" w:hAnsi="Tahoma"/>
      <w:sz w:val="16"/>
      <w:lang w:val="ru-RU" w:eastAsia="ru-RU"/>
    </w:rPr>
  </w:style>
  <w:style w:type="paragraph" w:customStyle="1" w:styleId="75">
    <w:name w:val="Стиль7"/>
    <w:basedOn w:val="11"/>
    <w:rsid w:val="00A35D3F"/>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35D3F"/>
    <w:rPr>
      <w:rFonts w:ascii="Verdana" w:hAnsi="Verdana" w:cs="Verdana"/>
      <w:sz w:val="20"/>
      <w:szCs w:val="20"/>
      <w:lang w:val="en-US" w:eastAsia="en-US"/>
    </w:rPr>
  </w:style>
  <w:style w:type="paragraph" w:customStyle="1" w:styleId="Style38">
    <w:name w:val="Style38"/>
    <w:basedOn w:val="a3"/>
    <w:rsid w:val="00A35D3F"/>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35D3F"/>
    <w:rPr>
      <w:rFonts w:ascii="Times New Roman" w:hAnsi="Times New Roman"/>
      <w:i/>
      <w:sz w:val="20"/>
    </w:rPr>
  </w:style>
  <w:style w:type="character" w:customStyle="1" w:styleId="FontStyle293">
    <w:name w:val="Font Style293"/>
    <w:rsid w:val="00A35D3F"/>
    <w:rPr>
      <w:rFonts w:ascii="Times New Roman" w:hAnsi="Times New Roman"/>
      <w:sz w:val="20"/>
    </w:rPr>
  </w:style>
  <w:style w:type="character" w:customStyle="1" w:styleId="FontStyle325">
    <w:name w:val="Font Style325"/>
    <w:rsid w:val="00A35D3F"/>
    <w:rPr>
      <w:rFonts w:ascii="Times New Roman" w:hAnsi="Times New Roman"/>
      <w:sz w:val="26"/>
    </w:rPr>
  </w:style>
  <w:style w:type="character" w:customStyle="1" w:styleId="FontStyle219">
    <w:name w:val="Font Style219"/>
    <w:rsid w:val="00A35D3F"/>
    <w:rPr>
      <w:rFonts w:ascii="Times New Roman" w:hAnsi="Times New Roman"/>
      <w:b/>
      <w:sz w:val="18"/>
    </w:rPr>
  </w:style>
  <w:style w:type="character" w:customStyle="1" w:styleId="FontStyle207">
    <w:name w:val="Font Style207"/>
    <w:rsid w:val="00A35D3F"/>
    <w:rPr>
      <w:rFonts w:ascii="Times New Roman" w:hAnsi="Times New Roman"/>
      <w:i/>
      <w:sz w:val="18"/>
    </w:rPr>
  </w:style>
  <w:style w:type="character" w:customStyle="1" w:styleId="FontStyle574">
    <w:name w:val="Font Style574"/>
    <w:rsid w:val="00A35D3F"/>
    <w:rPr>
      <w:rFonts w:ascii="Times New Roman" w:hAnsi="Times New Roman"/>
      <w:b/>
      <w:i/>
      <w:sz w:val="20"/>
    </w:rPr>
  </w:style>
  <w:style w:type="character" w:customStyle="1" w:styleId="FontStyle588">
    <w:name w:val="Font Style588"/>
    <w:rsid w:val="00A35D3F"/>
    <w:rPr>
      <w:rFonts w:ascii="Times New Roman" w:hAnsi="Times New Roman"/>
      <w:sz w:val="20"/>
    </w:rPr>
  </w:style>
  <w:style w:type="character" w:customStyle="1" w:styleId="402">
    <w:name w:val="Основной текст (40)"/>
    <w:link w:val="4010"/>
    <w:locked/>
    <w:rsid w:val="00A35D3F"/>
    <w:rPr>
      <w:b/>
      <w:sz w:val="14"/>
      <w:shd w:val="clear" w:color="auto" w:fill="FFFFFF"/>
    </w:rPr>
  </w:style>
  <w:style w:type="paragraph" w:customStyle="1" w:styleId="4010">
    <w:name w:val="Основной текст (40)1"/>
    <w:basedOn w:val="a3"/>
    <w:link w:val="402"/>
    <w:rsid w:val="00A35D3F"/>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35D3F"/>
    <w:rPr>
      <w:b/>
      <w:sz w:val="16"/>
      <w:shd w:val="clear" w:color="auto" w:fill="FFFFFF"/>
    </w:rPr>
  </w:style>
  <w:style w:type="paragraph" w:customStyle="1" w:styleId="1410">
    <w:name w:val="Основной текст (14)1"/>
    <w:basedOn w:val="a3"/>
    <w:link w:val="145"/>
    <w:rsid w:val="00A35D3F"/>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35D3F"/>
    <w:pPr>
      <w:tabs>
        <w:tab w:val="left" w:pos="369"/>
        <w:tab w:val="left" w:pos="643"/>
      </w:tabs>
      <w:spacing w:after="40"/>
      <w:ind w:left="697" w:hanging="357"/>
      <w:jc w:val="both"/>
    </w:pPr>
    <w:rPr>
      <w:sz w:val="20"/>
      <w:szCs w:val="20"/>
    </w:rPr>
  </w:style>
  <w:style w:type="paragraph" w:customStyle="1" w:styleId="2ff7">
    <w:name w:val="обычный2"/>
    <w:basedOn w:val="a3"/>
    <w:rsid w:val="00A35D3F"/>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35D3F"/>
    <w:pPr>
      <w:ind w:firstLine="720"/>
      <w:jc w:val="both"/>
    </w:pPr>
    <w:rPr>
      <w:szCs w:val="20"/>
    </w:rPr>
  </w:style>
  <w:style w:type="paragraph" w:customStyle="1" w:styleId="3000">
    <w:name w:val="Стиль Заголовок 3 + Перед:  0 пт После:  0 пт"/>
    <w:basedOn w:val="32"/>
    <w:rsid w:val="00A35D3F"/>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35D3F"/>
    <w:pPr>
      <w:keepNext/>
      <w:spacing w:before="520" w:after="260"/>
      <w:jc w:val="center"/>
      <w:outlineLvl w:val="0"/>
    </w:pPr>
    <w:rPr>
      <w:b/>
    </w:rPr>
  </w:style>
  <w:style w:type="paragraph" w:customStyle="1" w:styleId="Heading">
    <w:name w:val="Heading"/>
    <w:rsid w:val="00A35D3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35D3F"/>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35D3F"/>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35D3F"/>
    <w:pPr>
      <w:keepNext w:val="0"/>
      <w:widowControl w:val="0"/>
    </w:pPr>
    <w:rPr>
      <w:rFonts w:cs="Times New Roman"/>
      <w:bCs w:val="0"/>
      <w:i w:val="0"/>
      <w:iCs w:val="0"/>
      <w:kern w:val="32"/>
      <w:sz w:val="24"/>
      <w:szCs w:val="20"/>
    </w:rPr>
  </w:style>
  <w:style w:type="paragraph" w:customStyle="1" w:styleId="1ffffc">
    <w:name w:val="маркирован_1"/>
    <w:basedOn w:val="a3"/>
    <w:rsid w:val="00A35D3F"/>
    <w:pPr>
      <w:widowControl w:val="0"/>
      <w:adjustRightInd w:val="0"/>
      <w:spacing w:line="360" w:lineRule="auto"/>
      <w:jc w:val="both"/>
      <w:textAlignment w:val="baseline"/>
    </w:pPr>
    <w:rPr>
      <w:sz w:val="28"/>
      <w:szCs w:val="28"/>
    </w:rPr>
  </w:style>
  <w:style w:type="paragraph" w:customStyle="1" w:styleId="1ffffd">
    <w:name w:val="Нумерован_1"/>
    <w:basedOn w:val="a3"/>
    <w:rsid w:val="00A35D3F"/>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35D3F"/>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35D3F"/>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35D3F"/>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35D3F"/>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35D3F"/>
    <w:pPr>
      <w:spacing w:line="360" w:lineRule="auto"/>
      <w:ind w:firstLine="720"/>
    </w:pPr>
    <w:rPr>
      <w:szCs w:val="20"/>
    </w:rPr>
  </w:style>
  <w:style w:type="character" w:customStyle="1" w:styleId="331">
    <w:name w:val="Знак3 Знак Знак3"/>
    <w:rsid w:val="00A35D3F"/>
    <w:rPr>
      <w:rFonts w:ascii="Times New Roman" w:eastAsia="Times New Roman" w:hAnsi="Times New Roman"/>
      <w:lang w:eastAsia="en-US"/>
    </w:rPr>
  </w:style>
  <w:style w:type="character" w:customStyle="1" w:styleId="FontStyle278">
    <w:name w:val="Font Style278"/>
    <w:rsid w:val="00A35D3F"/>
    <w:rPr>
      <w:rFonts w:ascii="Times New Roman" w:hAnsi="Times New Roman"/>
      <w:color w:val="000000"/>
      <w:sz w:val="22"/>
    </w:rPr>
  </w:style>
  <w:style w:type="character" w:customStyle="1" w:styleId="2110">
    <w:name w:val="Знак Знак211"/>
    <w:locked/>
    <w:rsid w:val="00A35D3F"/>
    <w:rPr>
      <w:b/>
      <w:sz w:val="28"/>
      <w:lang w:val="ru-RU" w:eastAsia="ru-RU"/>
    </w:rPr>
  </w:style>
  <w:style w:type="character" w:customStyle="1" w:styleId="414">
    <w:name w:val="Знак Знак41"/>
    <w:locked/>
    <w:rsid w:val="00A35D3F"/>
    <w:rPr>
      <w:rFonts w:ascii="Arial" w:hAnsi="Arial"/>
      <w:b/>
      <w:i/>
      <w:sz w:val="28"/>
      <w:lang w:val="ru-RU" w:eastAsia="en-US"/>
    </w:rPr>
  </w:style>
  <w:style w:type="character" w:customStyle="1" w:styleId="4011">
    <w:name w:val="Знак Знак401"/>
    <w:locked/>
    <w:rsid w:val="00A35D3F"/>
    <w:rPr>
      <w:b/>
      <w:sz w:val="27"/>
      <w:lang w:val="ru-RU" w:eastAsia="ru-RU"/>
    </w:rPr>
  </w:style>
  <w:style w:type="character" w:customStyle="1" w:styleId="3910">
    <w:name w:val="Знак Знак391"/>
    <w:locked/>
    <w:rsid w:val="00A35D3F"/>
    <w:rPr>
      <w:b/>
      <w:sz w:val="28"/>
      <w:lang w:val="ru-RU" w:eastAsia="ru-RU"/>
    </w:rPr>
  </w:style>
  <w:style w:type="character" w:customStyle="1" w:styleId="3810">
    <w:name w:val="Знак Знак381"/>
    <w:locked/>
    <w:rsid w:val="00A35D3F"/>
    <w:rPr>
      <w:b/>
      <w:i/>
      <w:sz w:val="26"/>
      <w:lang w:val="ru-RU" w:eastAsia="ru-RU"/>
    </w:rPr>
  </w:style>
  <w:style w:type="character" w:customStyle="1" w:styleId="3710">
    <w:name w:val="Знак Знак371"/>
    <w:locked/>
    <w:rsid w:val="00A35D3F"/>
    <w:rPr>
      <w:sz w:val="24"/>
      <w:lang w:val="ru-RU" w:eastAsia="ru-RU"/>
    </w:rPr>
  </w:style>
  <w:style w:type="character" w:customStyle="1" w:styleId="3610">
    <w:name w:val="Знак Знак361"/>
    <w:locked/>
    <w:rsid w:val="00A35D3F"/>
    <w:rPr>
      <w:sz w:val="24"/>
      <w:lang w:val="ru-RU" w:eastAsia="ru-RU"/>
    </w:rPr>
  </w:style>
  <w:style w:type="character" w:customStyle="1" w:styleId="3510">
    <w:name w:val="Знак Знак351"/>
    <w:locked/>
    <w:rsid w:val="00A35D3F"/>
    <w:rPr>
      <w:i/>
      <w:sz w:val="24"/>
      <w:lang w:val="ru-RU" w:eastAsia="ru-RU"/>
    </w:rPr>
  </w:style>
  <w:style w:type="character" w:customStyle="1" w:styleId="3410">
    <w:name w:val="Знак Знак341"/>
    <w:locked/>
    <w:rsid w:val="00A35D3F"/>
    <w:rPr>
      <w:rFonts w:ascii="Arial" w:hAnsi="Arial"/>
      <w:sz w:val="22"/>
      <w:lang w:val="ru-RU" w:eastAsia="ru-RU"/>
    </w:rPr>
  </w:style>
  <w:style w:type="character" w:customStyle="1" w:styleId="3310">
    <w:name w:val="Знак Знак331"/>
    <w:locked/>
    <w:rsid w:val="00A35D3F"/>
    <w:rPr>
      <w:rFonts w:ascii="Courier New" w:hAnsi="Courier New"/>
      <w:lang w:val="ru-RU" w:eastAsia="ru-RU"/>
    </w:rPr>
  </w:style>
  <w:style w:type="character" w:customStyle="1" w:styleId="3210">
    <w:name w:val="Знак Знак321"/>
    <w:locked/>
    <w:rsid w:val="00A35D3F"/>
    <w:rPr>
      <w:lang w:val="ru-RU" w:eastAsia="ru-RU"/>
    </w:rPr>
  </w:style>
  <w:style w:type="character" w:customStyle="1" w:styleId="3110">
    <w:name w:val="Знак Знак311"/>
    <w:locked/>
    <w:rsid w:val="00A35D3F"/>
    <w:rPr>
      <w:sz w:val="24"/>
      <w:lang w:val="ru-RU" w:eastAsia="ru-RU"/>
    </w:rPr>
  </w:style>
  <w:style w:type="character" w:customStyle="1" w:styleId="1fffff">
    <w:name w:val="Знак1 Знак Знак"/>
    <w:locked/>
    <w:rsid w:val="00A35D3F"/>
    <w:rPr>
      <w:sz w:val="24"/>
      <w:lang w:val="ru-RU" w:eastAsia="ru-RU"/>
    </w:rPr>
  </w:style>
  <w:style w:type="character" w:customStyle="1" w:styleId="191">
    <w:name w:val="Знак Знак191"/>
    <w:locked/>
    <w:rsid w:val="00A35D3F"/>
    <w:rPr>
      <w:sz w:val="24"/>
      <w:lang w:val="en-US" w:eastAsia="ru-RU"/>
    </w:rPr>
  </w:style>
  <w:style w:type="character" w:customStyle="1" w:styleId="1411">
    <w:name w:val="Знак Знак141"/>
    <w:locked/>
    <w:rsid w:val="00A35D3F"/>
    <w:rPr>
      <w:rFonts w:ascii="Cambria" w:hAnsi="Cambria"/>
      <w:i/>
      <w:color w:val="4F81BD"/>
      <w:spacing w:val="15"/>
      <w:sz w:val="24"/>
      <w:lang w:val="ru-RU" w:eastAsia="ru-RU"/>
    </w:rPr>
  </w:style>
  <w:style w:type="character" w:customStyle="1" w:styleId="1210">
    <w:name w:val="Знак Знак121"/>
    <w:locked/>
    <w:rsid w:val="00A35D3F"/>
    <w:rPr>
      <w:rFonts w:ascii="PragmaticaCTT" w:hAnsi="PragmaticaCTT"/>
      <w:sz w:val="24"/>
      <w:lang w:val="ru-RU" w:eastAsia="ru-RU"/>
    </w:rPr>
  </w:style>
  <w:style w:type="character" w:customStyle="1" w:styleId="2210">
    <w:name w:val="Знак Знак221"/>
    <w:locked/>
    <w:rsid w:val="00A35D3F"/>
    <w:rPr>
      <w:color w:val="000000"/>
      <w:sz w:val="24"/>
      <w:lang w:val="ru-RU" w:eastAsia="ru-RU"/>
    </w:rPr>
  </w:style>
  <w:style w:type="character" w:customStyle="1" w:styleId="291">
    <w:name w:val="Знак Знак291"/>
    <w:locked/>
    <w:rsid w:val="00A35D3F"/>
    <w:rPr>
      <w:sz w:val="16"/>
      <w:lang w:val="ru-RU" w:eastAsia="ru-RU"/>
    </w:rPr>
  </w:style>
  <w:style w:type="character" w:customStyle="1" w:styleId="251">
    <w:name w:val="Знак Знак251"/>
    <w:locked/>
    <w:rsid w:val="00A35D3F"/>
    <w:rPr>
      <w:sz w:val="24"/>
      <w:lang w:val="ru-RU" w:eastAsia="ru-RU"/>
    </w:rPr>
  </w:style>
  <w:style w:type="character" w:customStyle="1" w:styleId="281">
    <w:name w:val="Знак Знак281"/>
    <w:locked/>
    <w:rsid w:val="00A35D3F"/>
    <w:rPr>
      <w:sz w:val="16"/>
      <w:lang w:val="ru-RU" w:eastAsia="ru-RU"/>
    </w:rPr>
  </w:style>
  <w:style w:type="character" w:customStyle="1" w:styleId="2710">
    <w:name w:val="Знак Знак271"/>
    <w:locked/>
    <w:rsid w:val="00A35D3F"/>
    <w:rPr>
      <w:rFonts w:ascii="Courier New" w:hAnsi="Courier New"/>
      <w:lang w:val="ru-RU" w:eastAsia="ru-RU"/>
    </w:rPr>
  </w:style>
  <w:style w:type="character" w:customStyle="1" w:styleId="181">
    <w:name w:val="Знак Знак181"/>
    <w:locked/>
    <w:rsid w:val="00A35D3F"/>
    <w:rPr>
      <w:b/>
      <w:lang w:val="ru-RU" w:eastAsia="ru-RU"/>
    </w:rPr>
  </w:style>
  <w:style w:type="character" w:customStyle="1" w:styleId="201">
    <w:name w:val="Знак Знак201"/>
    <w:locked/>
    <w:rsid w:val="00A35D3F"/>
    <w:rPr>
      <w:rFonts w:ascii="Tahoma" w:hAnsi="Tahoma"/>
      <w:sz w:val="16"/>
      <w:lang w:val="ru-RU" w:eastAsia="ru-RU"/>
    </w:rPr>
  </w:style>
  <w:style w:type="paragraph" w:customStyle="1" w:styleId="2ff9">
    <w:name w:val="Знак Знак Знак Знак Знак Знак2"/>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35D3F"/>
    <w:rPr>
      <w:i/>
      <w:color w:val="000000"/>
      <w:sz w:val="24"/>
      <w:lang w:eastAsia="ru-RU"/>
    </w:rPr>
  </w:style>
  <w:style w:type="paragraph" w:styleId="2ffb">
    <w:name w:val="Quote"/>
    <w:basedOn w:val="a3"/>
    <w:next w:val="a3"/>
    <w:link w:val="2ffa"/>
    <w:qFormat/>
    <w:rsid w:val="00A35D3F"/>
    <w:rPr>
      <w:rFonts w:asciiTheme="minorHAnsi" w:eastAsiaTheme="minorHAnsi" w:hAnsiTheme="minorHAnsi" w:cstheme="minorBidi"/>
      <w:i/>
      <w:color w:val="000000"/>
      <w:szCs w:val="22"/>
    </w:rPr>
  </w:style>
  <w:style w:type="character" w:customStyle="1" w:styleId="21f">
    <w:name w:val="Цитата 2 Знак1"/>
    <w:basedOn w:val="a4"/>
    <w:rsid w:val="00A35D3F"/>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35D3F"/>
    <w:rPr>
      <w:rFonts w:cs="Times New Roman"/>
      <w:i w:val="0"/>
      <w:sz w:val="24"/>
      <w:szCs w:val="20"/>
      <w:lang w:eastAsia="ru-RU"/>
    </w:rPr>
  </w:style>
  <w:style w:type="paragraph" w:customStyle="1" w:styleId="msolistparagraph0">
    <w:name w:val="msolistparagraph"/>
    <w:basedOn w:val="a3"/>
    <w:rsid w:val="00A35D3F"/>
    <w:pPr>
      <w:spacing w:line="312" w:lineRule="auto"/>
      <w:ind w:left="720" w:firstLine="454"/>
      <w:contextualSpacing/>
      <w:jc w:val="both"/>
    </w:pPr>
  </w:style>
  <w:style w:type="character" w:customStyle="1" w:styleId="afffffffff5">
    <w:name w:val="ВЭС отступ Знак"/>
    <w:link w:val="afffffffff6"/>
    <w:locked/>
    <w:rsid w:val="00A35D3F"/>
    <w:rPr>
      <w:color w:val="000000"/>
      <w:sz w:val="24"/>
    </w:rPr>
  </w:style>
  <w:style w:type="paragraph" w:customStyle="1" w:styleId="afffffffff6">
    <w:name w:val="ВЭС отступ"/>
    <w:basedOn w:val="a3"/>
    <w:link w:val="afffffffff5"/>
    <w:rsid w:val="00A35D3F"/>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35D3F"/>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35D3F"/>
    <w:pPr>
      <w:spacing w:after="160" w:line="240" w:lineRule="exact"/>
    </w:pPr>
    <w:rPr>
      <w:rFonts w:ascii="Verdana" w:hAnsi="Verdana"/>
      <w:lang w:val="en-US" w:eastAsia="en-US"/>
    </w:rPr>
  </w:style>
  <w:style w:type="paragraph" w:customStyle="1" w:styleId="Li">
    <w:name w:val="Li"/>
    <w:basedOn w:val="a3"/>
    <w:rsid w:val="00A35D3F"/>
    <w:pPr>
      <w:shd w:val="clear" w:color="auto" w:fill="FFFFFF"/>
      <w:suppressAutoHyphens/>
    </w:pPr>
    <w:rPr>
      <w:lang w:eastAsia="ar-SA"/>
    </w:rPr>
  </w:style>
  <w:style w:type="paragraph" w:customStyle="1" w:styleId="afffffffff7">
    <w:name w:val="Название оглавления"/>
    <w:rsid w:val="00A35D3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35D3F"/>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35D3F"/>
    <w:pPr>
      <w:jc w:val="both"/>
    </w:pPr>
    <w:rPr>
      <w:kern w:val="28"/>
      <w:szCs w:val="20"/>
    </w:rPr>
  </w:style>
  <w:style w:type="paragraph" w:customStyle="1" w:styleId="Tst-question">
    <w:name w:val="Tst-question"/>
    <w:basedOn w:val="a3"/>
    <w:rsid w:val="00A35D3F"/>
    <w:pPr>
      <w:numPr>
        <w:numId w:val="18"/>
      </w:numPr>
      <w:tabs>
        <w:tab w:val="clear" w:pos="357"/>
        <w:tab w:val="left" w:pos="360"/>
      </w:tabs>
      <w:jc w:val="both"/>
    </w:pPr>
    <w:rPr>
      <w:kern w:val="28"/>
      <w:szCs w:val="20"/>
    </w:rPr>
  </w:style>
  <w:style w:type="paragraph" w:customStyle="1" w:styleId="Tst10">
    <w:name w:val="Tst_1"/>
    <w:basedOn w:val="notabstyle"/>
    <w:rsid w:val="00A35D3F"/>
    <w:pPr>
      <w:tabs>
        <w:tab w:val="left" w:pos="720"/>
      </w:tabs>
      <w:ind w:left="720" w:hanging="360"/>
    </w:pPr>
  </w:style>
  <w:style w:type="paragraph" w:customStyle="1" w:styleId="afffffffff9">
    <w:name w:val="УПЛОТНЕННЫЙ"/>
    <w:basedOn w:val="a3"/>
    <w:rsid w:val="00A35D3F"/>
    <w:pPr>
      <w:ind w:firstLine="720"/>
      <w:jc w:val="both"/>
    </w:pPr>
    <w:rPr>
      <w:spacing w:val="-4"/>
      <w:sz w:val="28"/>
      <w:szCs w:val="20"/>
    </w:rPr>
  </w:style>
  <w:style w:type="paragraph" w:customStyle="1" w:styleId="afffffffffa">
    <w:name w:val="ОСНОВНОЙ"/>
    <w:basedOn w:val="a3"/>
    <w:rsid w:val="00A35D3F"/>
    <w:pPr>
      <w:autoSpaceDE w:val="0"/>
      <w:autoSpaceDN w:val="0"/>
      <w:adjustRightInd w:val="0"/>
      <w:ind w:firstLine="720"/>
      <w:jc w:val="both"/>
    </w:pPr>
    <w:rPr>
      <w:sz w:val="28"/>
      <w:szCs w:val="20"/>
    </w:rPr>
  </w:style>
  <w:style w:type="paragraph" w:customStyle="1" w:styleId="simple">
    <w:name w:val="simple"/>
    <w:basedOn w:val="a3"/>
    <w:rsid w:val="00A35D3F"/>
    <w:pPr>
      <w:spacing w:before="100" w:beforeAutospacing="1" w:after="100" w:afterAutospacing="1"/>
    </w:pPr>
  </w:style>
  <w:style w:type="paragraph" w:customStyle="1" w:styleId="uj">
    <w:name w:val="uj"/>
    <w:basedOn w:val="a3"/>
    <w:rsid w:val="00A35D3F"/>
    <w:pPr>
      <w:spacing w:before="100" w:beforeAutospacing="1" w:after="100" w:afterAutospacing="1"/>
    </w:pPr>
  </w:style>
  <w:style w:type="paragraph" w:customStyle="1" w:styleId="a4cxspmiddle">
    <w:name w:val="a4cxspmiddle"/>
    <w:basedOn w:val="a3"/>
    <w:rsid w:val="00A35D3F"/>
    <w:pPr>
      <w:spacing w:before="100" w:beforeAutospacing="1" w:after="100" w:afterAutospacing="1"/>
    </w:pPr>
    <w:rPr>
      <w:color w:val="000000"/>
    </w:rPr>
  </w:style>
  <w:style w:type="paragraph" w:customStyle="1" w:styleId="Style56">
    <w:name w:val="Style56"/>
    <w:basedOn w:val="a3"/>
    <w:rsid w:val="00A35D3F"/>
    <w:pPr>
      <w:widowControl w:val="0"/>
      <w:autoSpaceDE w:val="0"/>
      <w:autoSpaceDN w:val="0"/>
      <w:adjustRightInd w:val="0"/>
      <w:spacing w:line="194" w:lineRule="exact"/>
    </w:pPr>
  </w:style>
  <w:style w:type="paragraph" w:customStyle="1" w:styleId="otstup">
    <w:name w:val="otstup"/>
    <w:basedOn w:val="a3"/>
    <w:rsid w:val="00A35D3F"/>
    <w:pPr>
      <w:spacing w:before="100" w:beforeAutospacing="1" w:after="100" w:afterAutospacing="1"/>
    </w:pPr>
  </w:style>
  <w:style w:type="paragraph" w:customStyle="1" w:styleId="1fffff0">
    <w:name w:val="Схема документа1"/>
    <w:basedOn w:val="a3"/>
    <w:rsid w:val="00A35D3F"/>
    <w:pPr>
      <w:shd w:val="clear" w:color="auto" w:fill="000080"/>
    </w:pPr>
    <w:rPr>
      <w:rFonts w:ascii="Tahoma" w:hAnsi="Tahoma" w:cs="Tahoma"/>
      <w:sz w:val="20"/>
      <w:szCs w:val="20"/>
      <w:lang w:eastAsia="zh-CN"/>
    </w:rPr>
  </w:style>
  <w:style w:type="paragraph" w:customStyle="1" w:styleId="BodyText1">
    <w:name w:val="Body Text1"/>
    <w:basedOn w:val="Normal1"/>
    <w:rsid w:val="00A35D3F"/>
    <w:pPr>
      <w:widowControl/>
      <w:spacing w:line="360" w:lineRule="auto"/>
    </w:pPr>
    <w:rPr>
      <w:sz w:val="24"/>
    </w:rPr>
  </w:style>
  <w:style w:type="paragraph" w:customStyle="1" w:styleId="BodyText211">
    <w:name w:val="Body Text 211"/>
    <w:basedOn w:val="a3"/>
    <w:rsid w:val="00A35D3F"/>
    <w:pPr>
      <w:spacing w:line="360" w:lineRule="auto"/>
      <w:jc w:val="both"/>
    </w:pPr>
    <w:rPr>
      <w:szCs w:val="20"/>
    </w:rPr>
  </w:style>
  <w:style w:type="paragraph" w:customStyle="1" w:styleId="ListParagraph1">
    <w:name w:val="List Paragraph1"/>
    <w:basedOn w:val="a3"/>
    <w:link w:val="ListParagraphChar1"/>
    <w:rsid w:val="00A35D3F"/>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35D3F"/>
    <w:rPr>
      <w:rFonts w:ascii="Calibri" w:eastAsia="Times New Roman" w:hAnsi="Calibri" w:cs="Times New Roman"/>
      <w:lang w:eastAsia="ru-RU"/>
    </w:rPr>
  </w:style>
  <w:style w:type="paragraph" w:customStyle="1" w:styleId="BodyText31">
    <w:name w:val="Body Text 31"/>
    <w:basedOn w:val="Normal1"/>
    <w:rsid w:val="00A35D3F"/>
    <w:pPr>
      <w:widowControl/>
      <w:jc w:val="both"/>
    </w:pPr>
    <w:rPr>
      <w:i/>
      <w:sz w:val="26"/>
    </w:rPr>
  </w:style>
  <w:style w:type="character" w:customStyle="1" w:styleId="1010">
    <w:name w:val="Знак Знак101"/>
    <w:locked/>
    <w:rsid w:val="00A35D3F"/>
    <w:rPr>
      <w:rFonts w:ascii="PragmaticaCTT" w:hAnsi="PragmaticaCTT"/>
      <w:sz w:val="24"/>
      <w:lang w:val="ru-RU" w:eastAsia="ru-RU"/>
    </w:rPr>
  </w:style>
  <w:style w:type="character" w:customStyle="1" w:styleId="4110">
    <w:name w:val="Знак Знак411"/>
    <w:locked/>
    <w:rsid w:val="00A35D3F"/>
    <w:rPr>
      <w:rFonts w:ascii="Arial" w:hAnsi="Arial"/>
      <w:b/>
      <w:i/>
      <w:sz w:val="28"/>
      <w:lang w:val="ru-RU" w:eastAsia="en-US"/>
    </w:rPr>
  </w:style>
  <w:style w:type="character" w:customStyle="1" w:styleId="1100">
    <w:name w:val="Знак Знак110"/>
    <w:rsid w:val="00A35D3F"/>
    <w:rPr>
      <w:rFonts w:ascii="Arial" w:hAnsi="Arial"/>
      <w:b/>
      <w:sz w:val="36"/>
      <w:lang w:val="ru-RU" w:eastAsia="en-US"/>
    </w:rPr>
  </w:style>
  <w:style w:type="character" w:customStyle="1" w:styleId="415">
    <w:name w:val="Заголовок 4 Знак1"/>
    <w:locked/>
    <w:rsid w:val="00A35D3F"/>
    <w:rPr>
      <w:rFonts w:ascii="Times New Roman" w:eastAsia="Times New Roman" w:hAnsi="Times New Roman"/>
      <w:b/>
      <w:sz w:val="28"/>
      <w:lang w:eastAsia="ru-RU"/>
    </w:rPr>
  </w:style>
  <w:style w:type="character" w:styleId="afffffffffb">
    <w:name w:val="Intense Emphasis"/>
    <w:qFormat/>
    <w:rsid w:val="00A35D3F"/>
    <w:rPr>
      <w:b/>
      <w:i/>
      <w:color w:val="4F81BD"/>
    </w:rPr>
  </w:style>
  <w:style w:type="character" w:styleId="afffffffffc">
    <w:name w:val="Subtle Reference"/>
    <w:qFormat/>
    <w:rsid w:val="00A35D3F"/>
    <w:rPr>
      <w:smallCaps/>
      <w:color w:val="C0504D"/>
      <w:u w:val="single"/>
    </w:rPr>
  </w:style>
  <w:style w:type="character" w:styleId="afffffffffd">
    <w:name w:val="Intense Reference"/>
    <w:qFormat/>
    <w:rsid w:val="00A35D3F"/>
    <w:rPr>
      <w:b/>
      <w:smallCaps/>
      <w:color w:val="C0504D"/>
      <w:spacing w:val="5"/>
      <w:u w:val="single"/>
    </w:rPr>
  </w:style>
  <w:style w:type="character" w:styleId="afffffffffe">
    <w:name w:val="Book Title"/>
    <w:qFormat/>
    <w:rsid w:val="00A35D3F"/>
    <w:rPr>
      <w:b/>
      <w:smallCaps/>
      <w:spacing w:val="5"/>
    </w:rPr>
  </w:style>
  <w:style w:type="character" w:customStyle="1" w:styleId="612">
    <w:name w:val="Заголовок 6 Знак1"/>
    <w:rsid w:val="00A35D3F"/>
    <w:rPr>
      <w:b/>
      <w:sz w:val="22"/>
      <w:lang w:val="ru-RU" w:eastAsia="ru-RU"/>
    </w:rPr>
  </w:style>
  <w:style w:type="character" w:customStyle="1" w:styleId="712">
    <w:name w:val="Заголовок 7 Знак1"/>
    <w:rsid w:val="00A35D3F"/>
    <w:rPr>
      <w:sz w:val="24"/>
      <w:lang w:val="ru-RU" w:eastAsia="ru-RU"/>
    </w:rPr>
  </w:style>
  <w:style w:type="character" w:customStyle="1" w:styleId="813">
    <w:name w:val="Заголовок 8 Знак1"/>
    <w:rsid w:val="00A35D3F"/>
    <w:rPr>
      <w:rFonts w:ascii="Calibri" w:hAnsi="Calibri"/>
      <w:i/>
      <w:sz w:val="24"/>
      <w:lang w:val="ru-RU" w:eastAsia="en-US"/>
    </w:rPr>
  </w:style>
  <w:style w:type="character" w:customStyle="1" w:styleId="911">
    <w:name w:val="Заголовок 9 Знак1"/>
    <w:rsid w:val="00A35D3F"/>
    <w:rPr>
      <w:rFonts w:ascii="Arial" w:hAnsi="Arial"/>
      <w:sz w:val="22"/>
      <w:lang w:val="ru-RU" w:eastAsia="ru-RU"/>
    </w:rPr>
  </w:style>
  <w:style w:type="character" w:customStyle="1" w:styleId="tbb121">
    <w:name w:val="tbb121"/>
    <w:rsid w:val="00A35D3F"/>
    <w:rPr>
      <w:rFonts w:ascii="Arial" w:hAnsi="Arial"/>
      <w:b/>
      <w:color w:val="000000"/>
      <w:sz w:val="18"/>
      <w:u w:val="none"/>
    </w:rPr>
  </w:style>
  <w:style w:type="character" w:customStyle="1" w:styleId="tbl121">
    <w:name w:val="tbl121"/>
    <w:rsid w:val="00A35D3F"/>
    <w:rPr>
      <w:rFonts w:ascii="Tahoma" w:hAnsi="Tahoma"/>
      <w:color w:val="000000"/>
      <w:sz w:val="18"/>
      <w:u w:val="none"/>
    </w:rPr>
  </w:style>
  <w:style w:type="character" w:customStyle="1" w:styleId="em11">
    <w:name w:val="em11"/>
    <w:rsid w:val="00A35D3F"/>
    <w:rPr>
      <w:b/>
      <w:sz w:val="24"/>
    </w:rPr>
  </w:style>
  <w:style w:type="character" w:customStyle="1" w:styleId="8pt">
    <w:name w:val="Основной текст + 8 pt"/>
    <w:rsid w:val="00A35D3F"/>
    <w:rPr>
      <w:rFonts w:ascii="Times New Roman" w:eastAsia="Times New Roman" w:hAnsi="Times New Roman"/>
      <w:spacing w:val="0"/>
      <w:sz w:val="16"/>
    </w:rPr>
  </w:style>
  <w:style w:type="character" w:customStyle="1" w:styleId="7pt">
    <w:name w:val="Основной текст + 7 pt"/>
    <w:rsid w:val="00A35D3F"/>
    <w:rPr>
      <w:rFonts w:ascii="Times New Roman" w:eastAsia="Times New Roman" w:hAnsi="Times New Roman"/>
      <w:spacing w:val="0"/>
      <w:sz w:val="14"/>
    </w:rPr>
  </w:style>
  <w:style w:type="character" w:customStyle="1" w:styleId="10pt0">
    <w:name w:val="Основной текст + 10 pt"/>
    <w:rsid w:val="00A35D3F"/>
    <w:rPr>
      <w:rFonts w:ascii="Times New Roman" w:eastAsia="Times New Roman" w:hAnsi="Times New Roman"/>
      <w:b/>
      <w:spacing w:val="0"/>
      <w:sz w:val="20"/>
    </w:rPr>
  </w:style>
  <w:style w:type="character" w:customStyle="1" w:styleId="5pt">
    <w:name w:val="Основной текст + 5 pt"/>
    <w:rsid w:val="00A35D3F"/>
    <w:rPr>
      <w:rFonts w:ascii="Times New Roman" w:eastAsia="Times New Roman" w:hAnsi="Times New Roman"/>
      <w:spacing w:val="10"/>
      <w:sz w:val="10"/>
    </w:rPr>
  </w:style>
  <w:style w:type="character" w:customStyle="1" w:styleId="9pt">
    <w:name w:val="Основной текст + 9 pt"/>
    <w:rsid w:val="00A35D3F"/>
    <w:rPr>
      <w:rFonts w:ascii="Times New Roman" w:eastAsia="Times New Roman" w:hAnsi="Times New Roman"/>
      <w:spacing w:val="0"/>
      <w:sz w:val="18"/>
    </w:rPr>
  </w:style>
  <w:style w:type="character" w:customStyle="1" w:styleId="TimesNewRoman0">
    <w:name w:val="Основной текст + Times New Roman"/>
    <w:rsid w:val="00A35D3F"/>
    <w:rPr>
      <w:rFonts w:ascii="Times New Roman" w:eastAsia="Times New Roman" w:hAnsi="Times New Roman"/>
      <w:spacing w:val="0"/>
      <w:sz w:val="21"/>
    </w:rPr>
  </w:style>
  <w:style w:type="character" w:customStyle="1" w:styleId="WW-9pt">
    <w:name w:val="WW-Основной текст + 9 pt"/>
    <w:rsid w:val="00A35D3F"/>
    <w:rPr>
      <w:rFonts w:ascii="Times New Roman" w:eastAsia="Times New Roman" w:hAnsi="Times New Roman"/>
      <w:spacing w:val="0"/>
      <w:sz w:val="18"/>
    </w:rPr>
  </w:style>
  <w:style w:type="character" w:customStyle="1" w:styleId="FontStyle124">
    <w:name w:val="Font Style124"/>
    <w:rsid w:val="00A35D3F"/>
    <w:rPr>
      <w:rFonts w:ascii="Times New Roman" w:hAnsi="Times New Roman"/>
      <w:b/>
      <w:sz w:val="18"/>
    </w:rPr>
  </w:style>
  <w:style w:type="character" w:customStyle="1" w:styleId="red">
    <w:name w:val="red"/>
    <w:rsid w:val="00A35D3F"/>
    <w:rPr>
      <w:rFonts w:cs="Times New Roman"/>
    </w:rPr>
  </w:style>
  <w:style w:type="character" w:customStyle="1" w:styleId="msosubtleemphasis0">
    <w:name w:val="msosubtleemphasis"/>
    <w:rsid w:val="00A35D3F"/>
    <w:rPr>
      <w:i/>
      <w:color w:val="808080"/>
    </w:rPr>
  </w:style>
  <w:style w:type="character" w:customStyle="1" w:styleId="FontStyle120">
    <w:name w:val="Font Style120"/>
    <w:rsid w:val="00A35D3F"/>
    <w:rPr>
      <w:rFonts w:ascii="Times New Roman" w:hAnsi="Times New Roman"/>
      <w:b/>
      <w:sz w:val="26"/>
    </w:rPr>
  </w:style>
  <w:style w:type="character" w:customStyle="1" w:styleId="FontStyle121">
    <w:name w:val="Font Style121"/>
    <w:rsid w:val="00A35D3F"/>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35D3F"/>
    <w:pPr>
      <w:spacing w:after="160" w:line="240" w:lineRule="exact"/>
    </w:pPr>
    <w:rPr>
      <w:rFonts w:ascii="Verdana" w:hAnsi="Verdana"/>
      <w:lang w:val="en-US" w:eastAsia="en-US"/>
    </w:rPr>
  </w:style>
  <w:style w:type="character" w:customStyle="1" w:styleId="font0">
    <w:name w:val="font0"/>
    <w:rsid w:val="00A35D3F"/>
    <w:rPr>
      <w:rFonts w:cs="Times New Roman"/>
    </w:rPr>
  </w:style>
  <w:style w:type="character" w:customStyle="1" w:styleId="s3">
    <w:name w:val="s3"/>
    <w:rsid w:val="00A35D3F"/>
  </w:style>
  <w:style w:type="character" w:customStyle="1" w:styleId="FontStyle46">
    <w:name w:val="Font Style46"/>
    <w:rsid w:val="00A35D3F"/>
    <w:rPr>
      <w:rFonts w:ascii="Times New Roman" w:hAnsi="Times New Roman"/>
      <w:b/>
      <w:sz w:val="30"/>
    </w:rPr>
  </w:style>
  <w:style w:type="character" w:customStyle="1" w:styleId="newstitle">
    <w:name w:val="news_title"/>
    <w:rsid w:val="00A35D3F"/>
    <w:rPr>
      <w:rFonts w:cs="Times New Roman"/>
    </w:rPr>
  </w:style>
  <w:style w:type="character" w:customStyle="1" w:styleId="s1">
    <w:name w:val="s1"/>
    <w:rsid w:val="00A35D3F"/>
  </w:style>
  <w:style w:type="paragraph" w:customStyle="1" w:styleId="31b">
    <w:name w:val="Знак31"/>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35D3F"/>
    <w:rPr>
      <w:b/>
      <w:sz w:val="2"/>
      <w:bdr w:val="single" w:sz="6" w:space="0" w:color="0000FF"/>
      <w:shd w:val="clear" w:color="auto" w:fill="CCCCFF"/>
    </w:rPr>
  </w:style>
  <w:style w:type="character" w:customStyle="1" w:styleId="FontStyle264">
    <w:name w:val="Font Style264"/>
    <w:rsid w:val="00A35D3F"/>
    <w:rPr>
      <w:rFonts w:ascii="Franklin Gothic Demi" w:hAnsi="Franklin Gothic Demi"/>
      <w:b/>
      <w:sz w:val="22"/>
    </w:rPr>
  </w:style>
  <w:style w:type="character" w:customStyle="1" w:styleId="FontStyle260">
    <w:name w:val="Font Style260"/>
    <w:rsid w:val="00A35D3F"/>
    <w:rPr>
      <w:rFonts w:ascii="Franklin Gothic Demi" w:hAnsi="Franklin Gothic Demi"/>
      <w:b/>
      <w:sz w:val="26"/>
    </w:rPr>
  </w:style>
  <w:style w:type="character" w:customStyle="1" w:styleId="FontStyle426">
    <w:name w:val="Font Style426"/>
    <w:rsid w:val="00A35D3F"/>
    <w:rPr>
      <w:rFonts w:ascii="Times New Roman" w:hAnsi="Times New Roman"/>
      <w:color w:val="000000"/>
      <w:sz w:val="20"/>
    </w:rPr>
  </w:style>
  <w:style w:type="character" w:customStyle="1" w:styleId="FontStyle707">
    <w:name w:val="Font Style707"/>
    <w:rsid w:val="00A35D3F"/>
    <w:rPr>
      <w:rFonts w:ascii="Bookman Old Style" w:hAnsi="Bookman Old Style"/>
      <w:color w:val="000000"/>
      <w:sz w:val="16"/>
    </w:rPr>
  </w:style>
  <w:style w:type="character" w:customStyle="1" w:styleId="FontStyle679">
    <w:name w:val="Font Style679"/>
    <w:rsid w:val="00A35D3F"/>
    <w:rPr>
      <w:rFonts w:ascii="Times New Roman" w:hAnsi="Times New Roman"/>
      <w:i/>
      <w:color w:val="000000"/>
      <w:sz w:val="20"/>
    </w:rPr>
  </w:style>
  <w:style w:type="character" w:customStyle="1" w:styleId="FontStyle695">
    <w:name w:val="Font Style695"/>
    <w:rsid w:val="00A35D3F"/>
    <w:rPr>
      <w:rFonts w:ascii="Times New Roman" w:hAnsi="Times New Roman"/>
      <w:b/>
      <w:color w:val="000000"/>
      <w:sz w:val="16"/>
    </w:rPr>
  </w:style>
  <w:style w:type="character" w:customStyle="1" w:styleId="FontStyle527">
    <w:name w:val="Font Style527"/>
    <w:rsid w:val="00A35D3F"/>
    <w:rPr>
      <w:rFonts w:ascii="Times New Roman" w:hAnsi="Times New Roman"/>
      <w:b/>
      <w:color w:val="000000"/>
      <w:sz w:val="16"/>
    </w:rPr>
  </w:style>
  <w:style w:type="character" w:customStyle="1" w:styleId="FontStyle236">
    <w:name w:val="Font Style236"/>
    <w:rsid w:val="00A35D3F"/>
    <w:rPr>
      <w:rFonts w:ascii="Times New Roman" w:hAnsi="Times New Roman"/>
      <w:color w:val="000000"/>
      <w:sz w:val="20"/>
    </w:rPr>
  </w:style>
  <w:style w:type="character" w:customStyle="1" w:styleId="FontStyle719">
    <w:name w:val="Font Style719"/>
    <w:rsid w:val="00A35D3F"/>
    <w:rPr>
      <w:rFonts w:ascii="Bookman Old Style" w:hAnsi="Bookman Old Style"/>
      <w:b/>
      <w:color w:val="000000"/>
      <w:sz w:val="16"/>
    </w:rPr>
  </w:style>
  <w:style w:type="character" w:customStyle="1" w:styleId="FontStyle720">
    <w:name w:val="Font Style720"/>
    <w:rsid w:val="00A35D3F"/>
    <w:rPr>
      <w:rFonts w:ascii="Tahoma" w:hAnsi="Tahoma"/>
      <w:color w:val="000000"/>
      <w:sz w:val="14"/>
    </w:rPr>
  </w:style>
  <w:style w:type="character" w:customStyle="1" w:styleId="FontStyle815">
    <w:name w:val="Font Style815"/>
    <w:rsid w:val="00A35D3F"/>
    <w:rPr>
      <w:rFonts w:ascii="Bookman Old Style" w:hAnsi="Bookman Old Style"/>
      <w:color w:val="000000"/>
      <w:sz w:val="16"/>
    </w:rPr>
  </w:style>
  <w:style w:type="character" w:customStyle="1" w:styleId="FontStyle106">
    <w:name w:val="Font Style106"/>
    <w:rsid w:val="00A35D3F"/>
    <w:rPr>
      <w:rFonts w:ascii="Times New Roman" w:hAnsi="Times New Roman"/>
      <w:color w:val="000000"/>
      <w:sz w:val="24"/>
    </w:rPr>
  </w:style>
  <w:style w:type="character" w:customStyle="1" w:styleId="FontStyle122">
    <w:name w:val="Font Style122"/>
    <w:rsid w:val="00A35D3F"/>
    <w:rPr>
      <w:rFonts w:ascii="Times New Roman" w:hAnsi="Times New Roman"/>
      <w:color w:val="000000"/>
      <w:sz w:val="22"/>
    </w:rPr>
  </w:style>
  <w:style w:type="character" w:customStyle="1" w:styleId="146pt">
    <w:name w:val="Основной текст (14) + 6 pt"/>
    <w:rsid w:val="00A35D3F"/>
    <w:rPr>
      <w:rFonts w:ascii="Times New Roman" w:hAnsi="Times New Roman"/>
      <w:sz w:val="12"/>
      <w:shd w:val="clear" w:color="auto" w:fill="FFFFFF"/>
    </w:rPr>
  </w:style>
  <w:style w:type="character" w:customStyle="1" w:styleId="listing-desc">
    <w:name w:val="listing-desc"/>
    <w:rsid w:val="00A35D3F"/>
  </w:style>
  <w:style w:type="character" w:customStyle="1" w:styleId="FontStyle436">
    <w:name w:val="Font Style436"/>
    <w:rsid w:val="00A35D3F"/>
    <w:rPr>
      <w:rFonts w:ascii="Times New Roman" w:hAnsi="Times New Roman"/>
      <w:b/>
      <w:sz w:val="18"/>
    </w:rPr>
  </w:style>
  <w:style w:type="character" w:customStyle="1" w:styleId="FontStyle434">
    <w:name w:val="Font Style434"/>
    <w:rsid w:val="00A35D3F"/>
    <w:rPr>
      <w:rFonts w:ascii="Times New Roman" w:hAnsi="Times New Roman"/>
      <w:sz w:val="18"/>
    </w:rPr>
  </w:style>
  <w:style w:type="character" w:customStyle="1" w:styleId="912">
    <w:name w:val="Знак Знак91"/>
    <w:locked/>
    <w:rsid w:val="00A35D3F"/>
    <w:rPr>
      <w:rFonts w:ascii="Cambria" w:eastAsia="Times New Roman" w:hAnsi="Cambria"/>
      <w:b/>
      <w:color w:val="4F81BD"/>
      <w:sz w:val="26"/>
      <w:lang w:val="ru-RU" w:eastAsia="en-US"/>
    </w:rPr>
  </w:style>
  <w:style w:type="character" w:customStyle="1" w:styleId="532">
    <w:name w:val="Знак Знак53"/>
    <w:locked/>
    <w:rsid w:val="00A35D3F"/>
    <w:rPr>
      <w:b/>
      <w:caps/>
      <w:sz w:val="24"/>
      <w:lang w:val="ru-RU" w:eastAsia="ru-RU"/>
    </w:rPr>
  </w:style>
  <w:style w:type="character" w:customStyle="1" w:styleId="2ffd">
    <w:name w:val="Основной текст Знак Знак Знак2"/>
    <w:locked/>
    <w:rsid w:val="00A35D3F"/>
    <w:rPr>
      <w:sz w:val="24"/>
      <w:lang w:val="ru-RU" w:eastAsia="ru-RU"/>
    </w:rPr>
  </w:style>
  <w:style w:type="character" w:customStyle="1" w:styleId="FontStyle126">
    <w:name w:val="Font Style126"/>
    <w:rsid w:val="00A35D3F"/>
    <w:rPr>
      <w:rFonts w:ascii="Times New Roman" w:hAnsi="Times New Roman"/>
      <w:color w:val="000000"/>
      <w:sz w:val="20"/>
    </w:rPr>
  </w:style>
  <w:style w:type="character" w:customStyle="1" w:styleId="1310">
    <w:name w:val="Знак Знак131"/>
    <w:locked/>
    <w:rsid w:val="00A35D3F"/>
    <w:rPr>
      <w:color w:val="000000"/>
      <w:sz w:val="24"/>
    </w:rPr>
  </w:style>
  <w:style w:type="character" w:customStyle="1" w:styleId="1110">
    <w:name w:val="Знак Знак111"/>
    <w:locked/>
    <w:rsid w:val="00A35D3F"/>
    <w:rPr>
      <w:sz w:val="24"/>
    </w:rPr>
  </w:style>
  <w:style w:type="character" w:customStyle="1" w:styleId="231">
    <w:name w:val="Знак Знак231"/>
    <w:locked/>
    <w:rsid w:val="00A35D3F"/>
    <w:rPr>
      <w:sz w:val="24"/>
      <w:lang w:val="ru-RU" w:eastAsia="ru-RU"/>
    </w:rPr>
  </w:style>
  <w:style w:type="character" w:customStyle="1" w:styleId="5311">
    <w:name w:val="Знак Знак531"/>
    <w:locked/>
    <w:rsid w:val="00A35D3F"/>
    <w:rPr>
      <w:b/>
      <w:caps/>
      <w:sz w:val="24"/>
      <w:lang w:val="ru-RU" w:eastAsia="ru-RU"/>
    </w:rPr>
  </w:style>
  <w:style w:type="character" w:customStyle="1" w:styleId="1510">
    <w:name w:val="Знак Знак151"/>
    <w:rsid w:val="00A35D3F"/>
    <w:rPr>
      <w:rFonts w:ascii="Times New Roman" w:eastAsia="Times New Roman" w:hAnsi="Times New Roman"/>
      <w:sz w:val="24"/>
      <w:lang w:eastAsia="ru-RU"/>
    </w:rPr>
  </w:style>
  <w:style w:type="character" w:customStyle="1" w:styleId="461">
    <w:name w:val="Знак Знак46"/>
    <w:locked/>
    <w:rsid w:val="00A35D3F"/>
    <w:rPr>
      <w:rFonts w:ascii="Arial" w:hAnsi="Arial"/>
      <w:b/>
      <w:i/>
      <w:sz w:val="28"/>
      <w:lang w:val="ru-RU" w:eastAsia="en-US"/>
    </w:rPr>
  </w:style>
  <w:style w:type="character" w:customStyle="1" w:styleId="171">
    <w:name w:val="Знак Знак171"/>
    <w:locked/>
    <w:rsid w:val="00A35D3F"/>
    <w:rPr>
      <w:i/>
      <w:sz w:val="24"/>
      <w:lang w:val="ru-RU" w:eastAsia="ru-RU"/>
    </w:rPr>
  </w:style>
  <w:style w:type="paragraph" w:customStyle="1" w:styleId="rvps4">
    <w:name w:val="rvps4"/>
    <w:basedOn w:val="a3"/>
    <w:rsid w:val="00A35D3F"/>
    <w:pPr>
      <w:jc w:val="both"/>
    </w:pPr>
  </w:style>
  <w:style w:type="character" w:customStyle="1" w:styleId="3f7">
    <w:name w:val="3 ступень Знак"/>
    <w:link w:val="3f8"/>
    <w:locked/>
    <w:rsid w:val="00A35D3F"/>
    <w:rPr>
      <w:rFonts w:ascii="BodoniCTT" w:hAnsi="BodoniCTT"/>
      <w:b/>
    </w:rPr>
  </w:style>
  <w:style w:type="paragraph" w:customStyle="1" w:styleId="3f8">
    <w:name w:val="3 ступень"/>
    <w:basedOn w:val="a3"/>
    <w:link w:val="3f7"/>
    <w:rsid w:val="00A35D3F"/>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35D3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35D3F"/>
    <w:pPr>
      <w:spacing w:before="100" w:beforeAutospacing="1" w:after="100" w:afterAutospacing="1"/>
    </w:pPr>
  </w:style>
  <w:style w:type="paragraph" w:customStyle="1" w:styleId="p4">
    <w:name w:val="p4"/>
    <w:basedOn w:val="a3"/>
    <w:rsid w:val="00A35D3F"/>
    <w:pPr>
      <w:spacing w:before="100" w:beforeAutospacing="1" w:after="100" w:afterAutospacing="1"/>
    </w:pPr>
  </w:style>
  <w:style w:type="character" w:customStyle="1" w:styleId="rvts6">
    <w:name w:val="rvts6"/>
    <w:rsid w:val="00A35D3F"/>
    <w:rPr>
      <w:rFonts w:ascii="Times New Roman" w:hAnsi="Times New Roman"/>
      <w:sz w:val="28"/>
    </w:rPr>
  </w:style>
  <w:style w:type="character" w:customStyle="1" w:styleId="3917">
    <w:name w:val="3917"/>
    <w:rsid w:val="00A35D3F"/>
    <w:rPr>
      <w:rFonts w:cs="Times New Roman"/>
    </w:rPr>
  </w:style>
  <w:style w:type="character" w:customStyle="1" w:styleId="epm">
    <w:name w:val="epm"/>
    <w:rsid w:val="00A35D3F"/>
  </w:style>
  <w:style w:type="character" w:customStyle="1" w:styleId="affffffffff">
    <w:name w:val="Стиль Зеленый"/>
    <w:rsid w:val="00A35D3F"/>
    <w:rPr>
      <w:color w:val="00B050"/>
      <w:spacing w:val="0"/>
    </w:rPr>
  </w:style>
  <w:style w:type="character" w:customStyle="1" w:styleId="s10">
    <w:name w:val="s_10"/>
    <w:rsid w:val="00A35D3F"/>
    <w:rPr>
      <w:rFonts w:cs="Times New Roman"/>
    </w:rPr>
  </w:style>
  <w:style w:type="character" w:customStyle="1" w:styleId="s5">
    <w:name w:val="s5"/>
    <w:rsid w:val="00A35D3F"/>
    <w:rPr>
      <w:rFonts w:cs="Times New Roman"/>
    </w:rPr>
  </w:style>
  <w:style w:type="character" w:customStyle="1" w:styleId="sz12">
    <w:name w:val="sz12"/>
    <w:rsid w:val="00A35D3F"/>
    <w:rPr>
      <w:rFonts w:cs="Times New Roman"/>
    </w:rPr>
  </w:style>
  <w:style w:type="character" w:customStyle="1" w:styleId="s6">
    <w:name w:val="s6"/>
    <w:rsid w:val="00A35D3F"/>
    <w:rPr>
      <w:rFonts w:cs="Times New Roman"/>
    </w:rPr>
  </w:style>
  <w:style w:type="character" w:customStyle="1" w:styleId="11d">
    <w:name w:val="Знак1 Знак Знак1"/>
    <w:locked/>
    <w:rsid w:val="00A35D3F"/>
    <w:rPr>
      <w:rFonts w:ascii="Times New Roman" w:eastAsia="Times New Roman" w:hAnsi="Times New Roman"/>
      <w:sz w:val="24"/>
      <w:lang w:eastAsia="ru-RU"/>
    </w:rPr>
  </w:style>
  <w:style w:type="character" w:customStyle="1" w:styleId="4610">
    <w:name w:val="Знак Знак461"/>
    <w:locked/>
    <w:rsid w:val="00A35D3F"/>
    <w:rPr>
      <w:b/>
      <w:sz w:val="27"/>
      <w:lang w:val="ru-RU" w:eastAsia="ru-RU"/>
    </w:rPr>
  </w:style>
  <w:style w:type="character" w:customStyle="1" w:styleId="481">
    <w:name w:val="Знак Знак48"/>
    <w:locked/>
    <w:rsid w:val="00A35D3F"/>
    <w:rPr>
      <w:b/>
      <w:sz w:val="27"/>
      <w:lang w:val="ru-RU" w:eastAsia="ru-RU"/>
    </w:rPr>
  </w:style>
  <w:style w:type="character" w:customStyle="1" w:styleId="441">
    <w:name w:val="Знак Знак44"/>
    <w:locked/>
    <w:rsid w:val="00A35D3F"/>
    <w:rPr>
      <w:sz w:val="24"/>
    </w:rPr>
  </w:style>
  <w:style w:type="character" w:customStyle="1" w:styleId="514">
    <w:name w:val="Знак Знак51"/>
    <w:locked/>
    <w:rsid w:val="00A35D3F"/>
    <w:rPr>
      <w:b/>
      <w:sz w:val="27"/>
      <w:lang w:val="ru-RU" w:eastAsia="ru-RU"/>
    </w:rPr>
  </w:style>
  <w:style w:type="character" w:customStyle="1" w:styleId="431">
    <w:name w:val="Знак Знак43"/>
    <w:locked/>
    <w:rsid w:val="00A35D3F"/>
    <w:rPr>
      <w:color w:val="000000"/>
      <w:sz w:val="24"/>
      <w:lang w:eastAsia="ru-RU"/>
    </w:rPr>
  </w:style>
  <w:style w:type="paragraph" w:customStyle="1" w:styleId="Style39">
    <w:name w:val="Style3"/>
    <w:basedOn w:val="a3"/>
    <w:rsid w:val="00A35D3F"/>
    <w:pPr>
      <w:widowControl w:val="0"/>
      <w:autoSpaceDE w:val="0"/>
      <w:autoSpaceDN w:val="0"/>
      <w:adjustRightInd w:val="0"/>
      <w:spacing w:line="259" w:lineRule="exact"/>
      <w:ind w:firstLine="542"/>
      <w:jc w:val="both"/>
    </w:pPr>
  </w:style>
  <w:style w:type="character" w:customStyle="1" w:styleId="421">
    <w:name w:val="Знак Знак42"/>
    <w:rsid w:val="00A35D3F"/>
    <w:rPr>
      <w:rFonts w:ascii="Times New Roman" w:eastAsia="Times New Roman" w:hAnsi="Times New Roman"/>
      <w:sz w:val="16"/>
    </w:rPr>
  </w:style>
  <w:style w:type="character" w:customStyle="1" w:styleId="490">
    <w:name w:val="Знак Знак49"/>
    <w:rsid w:val="00A35D3F"/>
    <w:rPr>
      <w:rFonts w:ascii="Times New Roman" w:eastAsia="Times New Roman" w:hAnsi="Times New Roman"/>
      <w:b/>
      <w:caps/>
      <w:sz w:val="24"/>
      <w:lang w:eastAsia="ru-RU"/>
    </w:rPr>
  </w:style>
  <w:style w:type="character" w:customStyle="1" w:styleId="471">
    <w:name w:val="Знак Знак47"/>
    <w:rsid w:val="00A35D3F"/>
    <w:rPr>
      <w:rFonts w:ascii="Times New Roman" w:eastAsia="Times New Roman" w:hAnsi="Times New Roman"/>
      <w:b/>
      <w:sz w:val="27"/>
      <w:lang w:eastAsia="ru-RU"/>
    </w:rPr>
  </w:style>
  <w:style w:type="character" w:customStyle="1" w:styleId="451">
    <w:name w:val="Знак Знак45"/>
    <w:rsid w:val="00A35D3F"/>
    <w:rPr>
      <w:rFonts w:ascii="Times New Roman" w:eastAsia="Times New Roman" w:hAnsi="Times New Roman"/>
      <w:b/>
      <w:i/>
      <w:sz w:val="26"/>
      <w:lang w:eastAsia="ru-RU"/>
    </w:rPr>
  </w:style>
  <w:style w:type="character" w:customStyle="1" w:styleId="1fffff1">
    <w:name w:val="Заголовок №1_"/>
    <w:link w:val="1fffff2"/>
    <w:locked/>
    <w:rsid w:val="00A35D3F"/>
    <w:rPr>
      <w:sz w:val="23"/>
      <w:shd w:val="clear" w:color="auto" w:fill="FFFFFF"/>
    </w:rPr>
  </w:style>
  <w:style w:type="paragraph" w:customStyle="1" w:styleId="1fffff2">
    <w:name w:val="Заголовок №1"/>
    <w:basedOn w:val="a3"/>
    <w:link w:val="1fffff1"/>
    <w:rsid w:val="00A35D3F"/>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35D3F"/>
    <w:rPr>
      <w:rFonts w:ascii="Times New Roman" w:hAnsi="Times New Roman"/>
      <w:spacing w:val="0"/>
      <w:sz w:val="20"/>
    </w:rPr>
  </w:style>
  <w:style w:type="character" w:customStyle="1" w:styleId="c7">
    <w:name w:val="c7"/>
    <w:rsid w:val="00A35D3F"/>
    <w:rPr>
      <w:rFonts w:cs="Times New Roman"/>
    </w:rPr>
  </w:style>
  <w:style w:type="character" w:customStyle="1" w:styleId="affffffffff0">
    <w:name w:val="полужирный"/>
    <w:rsid w:val="00A35D3F"/>
    <w:rPr>
      <w:rFonts w:ascii="Times New Roman" w:hAnsi="Times New Roman"/>
      <w:b/>
      <w:color w:val="auto"/>
      <w:sz w:val="24"/>
    </w:rPr>
  </w:style>
  <w:style w:type="paragraph" w:customStyle="1" w:styleId="ipara">
    <w:name w:val="ipara"/>
    <w:basedOn w:val="a3"/>
    <w:rsid w:val="00A35D3F"/>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35D3F"/>
    <w:rPr>
      <w:rFonts w:ascii="Times New Roman" w:hAnsi="Times New Roman"/>
      <w:b/>
      <w:i/>
      <w:sz w:val="24"/>
    </w:rPr>
  </w:style>
  <w:style w:type="character" w:customStyle="1" w:styleId="743">
    <w:name w:val="Основной текст (7)43"/>
    <w:rsid w:val="00A35D3F"/>
    <w:rPr>
      <w:rFonts w:ascii="Times New Roman" w:hAnsi="Times New Roman"/>
      <w:spacing w:val="0"/>
      <w:sz w:val="20"/>
    </w:rPr>
  </w:style>
  <w:style w:type="paragraph" w:customStyle="1" w:styleId="affffffffff1">
    <w:name w:val="Разработчик"/>
    <w:basedOn w:val="a3"/>
    <w:rsid w:val="00A35D3F"/>
    <w:pPr>
      <w:jc w:val="both"/>
    </w:pPr>
    <w:rPr>
      <w:b/>
      <w:sz w:val="20"/>
    </w:rPr>
  </w:style>
  <w:style w:type="character" w:customStyle="1" w:styleId="533">
    <w:name w:val="Знак5 Знак Знак3"/>
    <w:locked/>
    <w:rsid w:val="00A35D3F"/>
    <w:rPr>
      <w:sz w:val="16"/>
    </w:rPr>
  </w:style>
  <w:style w:type="character" w:customStyle="1" w:styleId="500">
    <w:name w:val="Знак Знак50"/>
    <w:locked/>
    <w:rsid w:val="00A35D3F"/>
    <w:rPr>
      <w:b/>
      <w:sz w:val="28"/>
      <w:lang w:val="ru-RU" w:eastAsia="ru-RU"/>
    </w:rPr>
  </w:style>
  <w:style w:type="character" w:customStyle="1" w:styleId="521">
    <w:name w:val="Знак Знак52"/>
    <w:rsid w:val="00A35D3F"/>
    <w:rPr>
      <w:rFonts w:ascii="Arial" w:eastAsia="Times New Roman" w:hAnsi="Arial"/>
      <w:b/>
      <w:i/>
      <w:sz w:val="28"/>
    </w:rPr>
  </w:style>
  <w:style w:type="paragraph" w:customStyle="1" w:styleId="p7">
    <w:name w:val="p7"/>
    <w:basedOn w:val="a3"/>
    <w:rsid w:val="00A35D3F"/>
    <w:pPr>
      <w:spacing w:before="100" w:beforeAutospacing="1" w:after="100" w:afterAutospacing="1"/>
    </w:pPr>
  </w:style>
  <w:style w:type="paragraph" w:customStyle="1" w:styleId="p9">
    <w:name w:val="p9"/>
    <w:basedOn w:val="a3"/>
    <w:rsid w:val="00A35D3F"/>
    <w:pPr>
      <w:spacing w:before="100" w:beforeAutospacing="1" w:after="100" w:afterAutospacing="1"/>
    </w:pPr>
  </w:style>
  <w:style w:type="paragraph" w:customStyle="1" w:styleId="p6">
    <w:name w:val="p6"/>
    <w:basedOn w:val="a3"/>
    <w:rsid w:val="00A35D3F"/>
    <w:pPr>
      <w:spacing w:before="100" w:beforeAutospacing="1" w:after="100" w:afterAutospacing="1"/>
    </w:pPr>
  </w:style>
  <w:style w:type="paragraph" w:customStyle="1" w:styleId="p8">
    <w:name w:val="p8"/>
    <w:basedOn w:val="a3"/>
    <w:rsid w:val="00A35D3F"/>
    <w:pPr>
      <w:spacing w:before="100" w:beforeAutospacing="1" w:after="100" w:afterAutospacing="1"/>
    </w:pPr>
  </w:style>
  <w:style w:type="paragraph" w:customStyle="1" w:styleId="11e">
    <w:name w:val="Цитата1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35D3F"/>
    <w:rPr>
      <w:sz w:val="28"/>
      <w:szCs w:val="20"/>
    </w:rPr>
  </w:style>
  <w:style w:type="paragraph" w:customStyle="1" w:styleId="1fffff3">
    <w:name w:val="Верхний колонтитул1"/>
    <w:basedOn w:val="a3"/>
    <w:rsid w:val="00A35D3F"/>
    <w:pPr>
      <w:tabs>
        <w:tab w:val="center" w:pos="4153"/>
        <w:tab w:val="right" w:pos="8306"/>
      </w:tabs>
    </w:pPr>
    <w:rPr>
      <w:rFonts w:ascii="Arial" w:hAnsi="Arial"/>
      <w:szCs w:val="20"/>
    </w:rPr>
  </w:style>
  <w:style w:type="paragraph" w:customStyle="1" w:styleId="31c">
    <w:name w:val="Заголовок 31"/>
    <w:basedOn w:val="1ff"/>
    <w:next w:val="1ff"/>
    <w:rsid w:val="00A35D3F"/>
    <w:pPr>
      <w:keepNext/>
      <w:widowControl/>
      <w:tabs>
        <w:tab w:val="left" w:pos="643"/>
      </w:tabs>
      <w:spacing w:before="0" w:after="0"/>
      <w:outlineLvl w:val="2"/>
    </w:pPr>
  </w:style>
  <w:style w:type="paragraph" w:customStyle="1" w:styleId="3111">
    <w:name w:val="Основной текст 311"/>
    <w:basedOn w:val="a3"/>
    <w:rsid w:val="00A35D3F"/>
    <w:pPr>
      <w:spacing w:after="120"/>
    </w:pPr>
    <w:rPr>
      <w:sz w:val="16"/>
      <w:szCs w:val="16"/>
      <w:lang w:eastAsia="zh-CN"/>
    </w:rPr>
  </w:style>
  <w:style w:type="character" w:customStyle="1" w:styleId="QuoteChar2">
    <w:name w:val="Quote Char2"/>
    <w:link w:val="Quote1"/>
    <w:locked/>
    <w:rsid w:val="00A35D3F"/>
    <w:rPr>
      <w:rFonts w:ascii="Calibri" w:hAnsi="Calibri"/>
      <w:i/>
      <w:color w:val="000000"/>
      <w:sz w:val="24"/>
    </w:rPr>
  </w:style>
  <w:style w:type="paragraph" w:customStyle="1" w:styleId="Quote1">
    <w:name w:val="Quote1"/>
    <w:basedOn w:val="a3"/>
    <w:next w:val="a3"/>
    <w:link w:val="QuoteChar2"/>
    <w:rsid w:val="00A35D3F"/>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35D3F"/>
    <w:rPr>
      <w:rFonts w:ascii="Calibri" w:hAnsi="Calibri"/>
      <w:b/>
      <w:i/>
      <w:color w:val="4F81BD"/>
      <w:sz w:val="24"/>
    </w:rPr>
  </w:style>
  <w:style w:type="paragraph" w:customStyle="1" w:styleId="IntenseQuote1">
    <w:name w:val="Intense Quote1"/>
    <w:basedOn w:val="a3"/>
    <w:next w:val="a3"/>
    <w:link w:val="IntenseQuoteChar2"/>
    <w:rsid w:val="00A35D3F"/>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35D3F"/>
    <w:pPr>
      <w:spacing w:before="100" w:beforeAutospacing="1" w:after="100" w:afterAutospacing="1"/>
    </w:pPr>
  </w:style>
  <w:style w:type="character" w:customStyle="1" w:styleId="ipa">
    <w:name w:val="ipa"/>
    <w:rsid w:val="00A35D3F"/>
  </w:style>
  <w:style w:type="character" w:customStyle="1" w:styleId="fliesstext">
    <w:name w:val="fliesstext"/>
    <w:rsid w:val="00A35D3F"/>
  </w:style>
  <w:style w:type="character" w:customStyle="1" w:styleId="skypec2ctextspan">
    <w:name w:val="skype_c2c_text_span"/>
    <w:rsid w:val="00A35D3F"/>
  </w:style>
  <w:style w:type="paragraph" w:customStyle="1" w:styleId="style140">
    <w:name w:val="style14"/>
    <w:basedOn w:val="a3"/>
    <w:rsid w:val="00A35D3F"/>
    <w:pPr>
      <w:spacing w:before="100" w:beforeAutospacing="1" w:after="100" w:afterAutospacing="1"/>
    </w:pPr>
  </w:style>
  <w:style w:type="character" w:customStyle="1" w:styleId="w">
    <w:name w:val="w"/>
    <w:rsid w:val="00A35D3F"/>
    <w:rPr>
      <w:rFonts w:cs="Times New Roman"/>
    </w:rPr>
  </w:style>
  <w:style w:type="character" w:customStyle="1" w:styleId="selectionindex">
    <w:name w:val="selection_index"/>
    <w:rsid w:val="00A35D3F"/>
    <w:rPr>
      <w:rFonts w:cs="Times New Roman"/>
    </w:rPr>
  </w:style>
  <w:style w:type="character" w:customStyle="1" w:styleId="citecrochet">
    <w:name w:val="cite_crochet"/>
    <w:rsid w:val="00A35D3F"/>
    <w:rPr>
      <w:rFonts w:cs="Times New Roman"/>
    </w:rPr>
  </w:style>
  <w:style w:type="character" w:customStyle="1" w:styleId="hoverable">
    <w:name w:val="hoverable"/>
    <w:rsid w:val="00A35D3F"/>
    <w:rPr>
      <w:rFonts w:cs="Times New Roman"/>
    </w:rPr>
  </w:style>
  <w:style w:type="character" w:customStyle="1" w:styleId="3f9">
    <w:name w:val="Основной текст Знак3"/>
    <w:locked/>
    <w:rsid w:val="00A35D3F"/>
    <w:rPr>
      <w:sz w:val="24"/>
    </w:rPr>
  </w:style>
  <w:style w:type="character" w:customStyle="1" w:styleId="s15122">
    <w:name w:val="s15122"/>
    <w:rsid w:val="00A35D3F"/>
    <w:rPr>
      <w:rFonts w:cs="Times New Roman"/>
    </w:rPr>
  </w:style>
  <w:style w:type="character" w:customStyle="1" w:styleId="shorttext">
    <w:name w:val="short_text"/>
    <w:rsid w:val="00A35D3F"/>
    <w:rPr>
      <w:rFonts w:cs="Times New Roman"/>
    </w:rPr>
  </w:style>
  <w:style w:type="character" w:customStyle="1" w:styleId="CommentTextChar1">
    <w:name w:val="Comment Text Char1"/>
    <w:semiHidden/>
    <w:rsid w:val="00A35D3F"/>
    <w:rPr>
      <w:rFonts w:ascii="Times New Roman" w:hAnsi="Times New Roman"/>
    </w:rPr>
  </w:style>
  <w:style w:type="character" w:customStyle="1" w:styleId="125">
    <w:name w:val="Знак1 Знак Знак2"/>
    <w:aliases w:val="Основной текст Знак Знак4"/>
    <w:locked/>
    <w:rsid w:val="00A35D3F"/>
    <w:rPr>
      <w:sz w:val="24"/>
    </w:rPr>
  </w:style>
  <w:style w:type="character" w:customStyle="1" w:styleId="540">
    <w:name w:val="Знак Знак54"/>
    <w:rsid w:val="00A35D3F"/>
    <w:rPr>
      <w:rFonts w:ascii="Arial" w:hAnsi="Arial"/>
      <w:b/>
      <w:sz w:val="26"/>
    </w:rPr>
  </w:style>
  <w:style w:type="character" w:customStyle="1" w:styleId="Heading12">
    <w:name w:val="Heading 12 Знак Знак"/>
    <w:rsid w:val="00A35D3F"/>
    <w:rPr>
      <w:rFonts w:ascii="Courier New" w:hAnsi="Courier New"/>
    </w:rPr>
  </w:style>
  <w:style w:type="character" w:customStyle="1" w:styleId="600">
    <w:name w:val="Знак Знак60"/>
    <w:rsid w:val="00A35D3F"/>
    <w:rPr>
      <w:b/>
      <w:sz w:val="28"/>
    </w:rPr>
  </w:style>
  <w:style w:type="character" w:customStyle="1" w:styleId="59">
    <w:name w:val="Знак Знак59"/>
    <w:rsid w:val="00A35D3F"/>
    <w:rPr>
      <w:b/>
      <w:i/>
      <w:sz w:val="26"/>
    </w:rPr>
  </w:style>
  <w:style w:type="character" w:customStyle="1" w:styleId="580">
    <w:name w:val="Знак Знак58"/>
    <w:rsid w:val="00A35D3F"/>
    <w:rPr>
      <w:b/>
      <w:sz w:val="22"/>
      <w:lang w:val="ru-RU" w:eastAsia="ru-RU"/>
    </w:rPr>
  </w:style>
  <w:style w:type="character" w:customStyle="1" w:styleId="570">
    <w:name w:val="Знак Знак57"/>
    <w:rsid w:val="00A35D3F"/>
    <w:rPr>
      <w:sz w:val="24"/>
      <w:lang w:val="ru-RU" w:eastAsia="ru-RU"/>
    </w:rPr>
  </w:style>
  <w:style w:type="character" w:customStyle="1" w:styleId="560">
    <w:name w:val="Знак Знак56"/>
    <w:rsid w:val="00A35D3F"/>
    <w:rPr>
      <w:rFonts w:ascii="Calibri" w:hAnsi="Calibri"/>
      <w:i/>
      <w:sz w:val="24"/>
      <w:lang w:eastAsia="en-US"/>
    </w:rPr>
  </w:style>
  <w:style w:type="character" w:customStyle="1" w:styleId="550">
    <w:name w:val="Знак Знак55"/>
    <w:rsid w:val="00A35D3F"/>
    <w:rPr>
      <w:rFonts w:ascii="Arial" w:hAnsi="Arial"/>
      <w:sz w:val="22"/>
      <w:lang w:val="ru-RU" w:eastAsia="ru-RU"/>
    </w:rPr>
  </w:style>
  <w:style w:type="character" w:customStyle="1" w:styleId="6110">
    <w:name w:val="Знак Знак611"/>
    <w:locked/>
    <w:rsid w:val="00A35D3F"/>
    <w:rPr>
      <w:sz w:val="24"/>
    </w:rPr>
  </w:style>
  <w:style w:type="character" w:customStyle="1" w:styleId="1fffff4">
    <w:name w:val="Основной текст Знак Знак Знак1"/>
    <w:rsid w:val="00A35D3F"/>
    <w:rPr>
      <w:sz w:val="24"/>
    </w:rPr>
  </w:style>
  <w:style w:type="paragraph" w:customStyle="1" w:styleId="0">
    <w:name w:val="Стиль По левому краю Первая строка:  0 см"/>
    <w:basedOn w:val="a3"/>
    <w:rsid w:val="00A35D3F"/>
    <w:pPr>
      <w:contextualSpacing/>
    </w:pPr>
    <w:rPr>
      <w:sz w:val="28"/>
      <w:szCs w:val="20"/>
      <w:lang w:eastAsia="en-US"/>
    </w:rPr>
  </w:style>
  <w:style w:type="character" w:customStyle="1" w:styleId="4310">
    <w:name w:val="Знак Знак431"/>
    <w:locked/>
    <w:rsid w:val="00A35D3F"/>
    <w:rPr>
      <w:sz w:val="24"/>
    </w:rPr>
  </w:style>
  <w:style w:type="character" w:customStyle="1" w:styleId="501">
    <w:name w:val="Знак Знак501"/>
    <w:locked/>
    <w:rsid w:val="00A35D3F"/>
    <w:rPr>
      <w:b/>
      <w:sz w:val="28"/>
      <w:lang w:val="ru-RU" w:eastAsia="ru-RU"/>
    </w:rPr>
  </w:style>
  <w:style w:type="character" w:customStyle="1" w:styleId="5110">
    <w:name w:val="Знак Знак511"/>
    <w:locked/>
    <w:rsid w:val="00A35D3F"/>
    <w:rPr>
      <w:b/>
      <w:sz w:val="27"/>
      <w:lang w:val="ru-RU" w:eastAsia="ru-RU"/>
    </w:rPr>
  </w:style>
  <w:style w:type="character" w:customStyle="1" w:styleId="4210">
    <w:name w:val="Знак Знак421"/>
    <w:locked/>
    <w:rsid w:val="00A35D3F"/>
    <w:rPr>
      <w:color w:val="000000"/>
      <w:sz w:val="24"/>
      <w:lang w:val="ru-RU" w:eastAsia="ru-RU"/>
    </w:rPr>
  </w:style>
  <w:style w:type="character" w:customStyle="1" w:styleId="4410">
    <w:name w:val="Знак Знак441"/>
    <w:rsid w:val="00A35D3F"/>
    <w:rPr>
      <w:sz w:val="24"/>
      <w:lang w:val="ru-RU" w:eastAsia="ru-RU"/>
    </w:rPr>
  </w:style>
  <w:style w:type="character" w:customStyle="1" w:styleId="5210">
    <w:name w:val="Знак Знак521"/>
    <w:rsid w:val="00A35D3F"/>
    <w:rPr>
      <w:rFonts w:ascii="Arial" w:eastAsia="Times New Roman" w:hAnsi="Arial"/>
      <w:b/>
      <w:i/>
      <w:sz w:val="28"/>
    </w:rPr>
  </w:style>
  <w:style w:type="character" w:customStyle="1" w:styleId="maintxt">
    <w:name w:val="maintxt"/>
    <w:rsid w:val="00A35D3F"/>
  </w:style>
  <w:style w:type="character" w:customStyle="1" w:styleId="FontStyle135">
    <w:name w:val="Font Style135"/>
    <w:rsid w:val="00A35D3F"/>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35D3F"/>
    <w:rPr>
      <w:sz w:val="24"/>
      <w:lang w:val="ru-RU" w:eastAsia="ru-RU"/>
    </w:rPr>
  </w:style>
  <w:style w:type="character" w:customStyle="1" w:styleId="a30">
    <w:name w:val="a3"/>
    <w:rsid w:val="00A35D3F"/>
  </w:style>
  <w:style w:type="character" w:customStyle="1" w:styleId="formula">
    <w:name w:val="formula"/>
    <w:rsid w:val="00A35D3F"/>
  </w:style>
  <w:style w:type="character" w:customStyle="1" w:styleId="style170">
    <w:name w:val="style17"/>
    <w:rsid w:val="00A35D3F"/>
  </w:style>
  <w:style w:type="character" w:customStyle="1" w:styleId="style230">
    <w:name w:val="style23"/>
    <w:rsid w:val="00A35D3F"/>
  </w:style>
  <w:style w:type="character" w:customStyle="1" w:styleId="Heading7Char">
    <w:name w:val="Heading 7 Char"/>
    <w:locked/>
    <w:rsid w:val="00A35D3F"/>
    <w:rPr>
      <w:rFonts w:ascii="Times New Roman" w:hAnsi="Times New Roman"/>
      <w:sz w:val="24"/>
      <w:lang w:eastAsia="ru-RU"/>
    </w:rPr>
  </w:style>
  <w:style w:type="character" w:customStyle="1" w:styleId="Heading9Char">
    <w:name w:val="Heading 9 Char"/>
    <w:locked/>
    <w:rsid w:val="00A35D3F"/>
    <w:rPr>
      <w:rFonts w:ascii="Arial" w:hAnsi="Arial"/>
      <w:lang w:eastAsia="ru-RU"/>
    </w:rPr>
  </w:style>
  <w:style w:type="character" w:customStyle="1" w:styleId="HeaderChar">
    <w:name w:val="Header Char"/>
    <w:locked/>
    <w:rsid w:val="00A35D3F"/>
    <w:rPr>
      <w:sz w:val="24"/>
      <w:lang w:eastAsia="ru-RU"/>
    </w:rPr>
  </w:style>
  <w:style w:type="character" w:customStyle="1" w:styleId="SubtitleChar">
    <w:name w:val="Subtitle Char"/>
    <w:locked/>
    <w:rsid w:val="00A35D3F"/>
    <w:rPr>
      <w:rFonts w:ascii="Cambria" w:hAnsi="Cambria"/>
      <w:sz w:val="24"/>
    </w:rPr>
  </w:style>
  <w:style w:type="character" w:customStyle="1" w:styleId="TitleChar1">
    <w:name w:val="Title Char1"/>
    <w:locked/>
    <w:rsid w:val="00A35D3F"/>
    <w:rPr>
      <w:rFonts w:ascii="Cambria" w:hAnsi="Cambria"/>
      <w:b/>
      <w:kern w:val="28"/>
      <w:sz w:val="32"/>
    </w:rPr>
  </w:style>
  <w:style w:type="character" w:customStyle="1" w:styleId="CommentSubjectChar">
    <w:name w:val="Comment Subject Char"/>
    <w:semiHidden/>
    <w:locked/>
    <w:rsid w:val="00A35D3F"/>
    <w:rPr>
      <w:b/>
      <w:lang w:eastAsia="ru-RU"/>
    </w:rPr>
  </w:style>
  <w:style w:type="character" w:customStyle="1" w:styleId="FontStyle29">
    <w:name w:val="Font Style29"/>
    <w:rsid w:val="00A35D3F"/>
    <w:rPr>
      <w:rFonts w:ascii="Times New Roman" w:hAnsi="Times New Roman"/>
      <w:sz w:val="26"/>
    </w:rPr>
  </w:style>
  <w:style w:type="character" w:customStyle="1" w:styleId="small1">
    <w:name w:val="small1"/>
    <w:rsid w:val="00A35D3F"/>
  </w:style>
  <w:style w:type="character" w:customStyle="1" w:styleId="answer-source">
    <w:name w:val="answer-source"/>
    <w:rsid w:val="00A35D3F"/>
  </w:style>
  <w:style w:type="character" w:customStyle="1" w:styleId="reftag">
    <w:name w:val="reftag"/>
    <w:rsid w:val="00A35D3F"/>
  </w:style>
  <w:style w:type="character" w:customStyle="1" w:styleId="tgc">
    <w:name w:val="_tgc"/>
    <w:rsid w:val="00A35D3F"/>
  </w:style>
  <w:style w:type="character" w:customStyle="1" w:styleId="FootnoteTextChar1">
    <w:name w:val="Footnote Text Char1"/>
    <w:aliases w:val="Текст сноски Знак Знак Char1,Знак3 Знак Знак Char1"/>
    <w:semiHidden/>
    <w:rsid w:val="00A35D3F"/>
    <w:rPr>
      <w:rFonts w:ascii="Times New Roman" w:hAnsi="Times New Roman"/>
    </w:rPr>
  </w:style>
  <w:style w:type="character" w:customStyle="1" w:styleId="CommentTextChar">
    <w:name w:val="Comment Text Char"/>
    <w:semiHidden/>
    <w:locked/>
    <w:rsid w:val="00A35D3F"/>
    <w:rPr>
      <w:rFonts w:ascii="Times New Roman" w:hAnsi="Times New Roman"/>
      <w:sz w:val="20"/>
      <w:lang w:eastAsia="ru-RU"/>
    </w:rPr>
  </w:style>
  <w:style w:type="character" w:customStyle="1" w:styleId="FooterChar1">
    <w:name w:val="Footer Char1"/>
    <w:semiHidden/>
    <w:locked/>
    <w:rsid w:val="00A35D3F"/>
    <w:rPr>
      <w:sz w:val="24"/>
    </w:rPr>
  </w:style>
  <w:style w:type="character" w:customStyle="1" w:styleId="EndnoteTextChar">
    <w:name w:val="Endnote Text Char"/>
    <w:semiHidden/>
    <w:locked/>
    <w:rsid w:val="00A35D3F"/>
    <w:rPr>
      <w:color w:val="000000"/>
      <w:sz w:val="24"/>
    </w:rPr>
  </w:style>
  <w:style w:type="character" w:customStyle="1" w:styleId="MacroTextChar">
    <w:name w:val="Macro Text Char"/>
    <w:semiHidden/>
    <w:locked/>
    <w:rsid w:val="00A35D3F"/>
    <w:rPr>
      <w:rFonts w:ascii="Courier New" w:hAnsi="Courier New"/>
      <w:sz w:val="22"/>
      <w:lang w:val="en-US" w:eastAsia="en-US"/>
    </w:rPr>
  </w:style>
  <w:style w:type="character" w:customStyle="1" w:styleId="BodyTextFirstIndentChar">
    <w:name w:val="Body Text First Indent Char"/>
    <w:semiHidden/>
    <w:locked/>
    <w:rsid w:val="00A35D3F"/>
    <w:rPr>
      <w:rFonts w:ascii="PragmaticaCTT" w:hAnsi="PragmaticaCTT"/>
      <w:sz w:val="24"/>
      <w:lang w:eastAsia="ru-RU"/>
    </w:rPr>
  </w:style>
  <w:style w:type="character" w:customStyle="1" w:styleId="BodyTextFirstIndent2Char">
    <w:name w:val="Body Text First Indent 2 Char"/>
    <w:semiHidden/>
    <w:locked/>
    <w:rsid w:val="00A35D3F"/>
    <w:rPr>
      <w:rFonts w:ascii="PragmaticaCTT" w:hAnsi="PragmaticaCTT"/>
      <w:sz w:val="24"/>
      <w:lang w:eastAsia="ru-RU"/>
    </w:rPr>
  </w:style>
  <w:style w:type="character" w:customStyle="1" w:styleId="BodyText3Char1">
    <w:name w:val="Body Text 3 Char1"/>
    <w:aliases w:val="Знак5 Char1"/>
    <w:semiHidden/>
    <w:rsid w:val="00A35D3F"/>
    <w:rPr>
      <w:rFonts w:ascii="Times New Roman" w:hAnsi="Times New Roman"/>
      <w:sz w:val="16"/>
    </w:rPr>
  </w:style>
  <w:style w:type="character" w:customStyle="1" w:styleId="BodyTextIndent2Char1">
    <w:name w:val="Body Text Indent 2 Char1"/>
    <w:semiHidden/>
    <w:locked/>
    <w:rsid w:val="00A35D3F"/>
    <w:rPr>
      <w:sz w:val="24"/>
    </w:rPr>
  </w:style>
  <w:style w:type="character" w:customStyle="1" w:styleId="BodyTextIndent3Char1">
    <w:name w:val="Body Text Indent 3 Char1"/>
    <w:semiHidden/>
    <w:locked/>
    <w:rsid w:val="00A35D3F"/>
    <w:rPr>
      <w:sz w:val="16"/>
    </w:rPr>
  </w:style>
  <w:style w:type="paragraph" w:customStyle="1" w:styleId="Heading91">
    <w:name w:val="Heading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35D3F"/>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35D3F"/>
    <w:rPr>
      <w:rFonts w:ascii="Times New Roman" w:hAnsi="Times New Roman"/>
      <w:sz w:val="24"/>
    </w:rPr>
  </w:style>
  <w:style w:type="paragraph" w:customStyle="1" w:styleId="2112">
    <w:name w:val="Заголовок 211"/>
    <w:basedOn w:val="a3"/>
    <w:next w:val="a3"/>
    <w:rsid w:val="00A35D3F"/>
    <w:pPr>
      <w:keepNext/>
      <w:widowControl w:val="0"/>
      <w:jc w:val="center"/>
    </w:pPr>
    <w:rPr>
      <w:b/>
      <w:sz w:val="26"/>
      <w:szCs w:val="20"/>
    </w:rPr>
  </w:style>
  <w:style w:type="paragraph" w:customStyle="1" w:styleId="21f0">
    <w:name w:val="Текст21"/>
    <w:basedOn w:val="11a"/>
    <w:rsid w:val="00A35D3F"/>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35D3F"/>
    <w:pPr>
      <w:keepNext/>
      <w:widowControl/>
      <w:spacing w:line="240" w:lineRule="auto"/>
      <w:ind w:firstLine="0"/>
      <w:jc w:val="left"/>
    </w:pPr>
    <w:rPr>
      <w:sz w:val="24"/>
    </w:rPr>
  </w:style>
  <w:style w:type="paragraph" w:customStyle="1" w:styleId="1fffff5">
    <w:name w:val="Без интервала1"/>
    <w:link w:val="NoSpacingChar1"/>
    <w:rsid w:val="00A35D3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35D3F"/>
    <w:rPr>
      <w:rFonts w:ascii="Times New Roman" w:eastAsia="Times New Roman" w:hAnsi="Times New Roman" w:cs="Times New Roman"/>
      <w:sz w:val="24"/>
      <w:szCs w:val="24"/>
      <w:lang w:eastAsia="ru-RU"/>
    </w:rPr>
  </w:style>
  <w:style w:type="character" w:customStyle="1" w:styleId="DocumentMapChar1">
    <w:name w:val="Document Map Char1"/>
    <w:semiHidden/>
    <w:rsid w:val="00A35D3F"/>
    <w:rPr>
      <w:rFonts w:ascii="Times New Roman" w:hAnsi="Times New Roman"/>
      <w:sz w:val="2"/>
    </w:rPr>
  </w:style>
  <w:style w:type="character" w:customStyle="1" w:styleId="CommentSubjectChar1">
    <w:name w:val="Comment Subject Char1"/>
    <w:semiHidden/>
    <w:rsid w:val="00A35D3F"/>
    <w:rPr>
      <w:rFonts w:ascii="Times New Roman" w:hAnsi="Times New Roman"/>
      <w:b/>
      <w:caps/>
      <w:sz w:val="20"/>
      <w:lang w:eastAsia="ru-RU"/>
    </w:rPr>
  </w:style>
  <w:style w:type="character" w:customStyle="1" w:styleId="11f">
    <w:name w:val="Знак11"/>
    <w:rsid w:val="00A35D3F"/>
    <w:rPr>
      <w:rFonts w:ascii="Arial" w:hAnsi="Arial"/>
      <w:b/>
      <w:kern w:val="32"/>
      <w:sz w:val="32"/>
      <w:lang w:val="ru-RU" w:eastAsia="ru-RU"/>
    </w:rPr>
  </w:style>
  <w:style w:type="character" w:customStyle="1" w:styleId="SubtitleChar1">
    <w:name w:val="Subtitle Char1"/>
    <w:rsid w:val="00A35D3F"/>
    <w:rPr>
      <w:rFonts w:ascii="Cambria" w:eastAsia="Times New Roman" w:hAnsi="Cambria"/>
      <w:sz w:val="24"/>
    </w:rPr>
  </w:style>
  <w:style w:type="character" w:customStyle="1" w:styleId="BodyTextFirstIndentChar1">
    <w:name w:val="Body Text First Indent Char1"/>
    <w:semiHidden/>
    <w:rsid w:val="00A35D3F"/>
    <w:rPr>
      <w:rFonts w:ascii="Times New Roman" w:hAnsi="Times New Roman"/>
      <w:sz w:val="24"/>
      <w:lang w:eastAsia="ru-RU"/>
    </w:rPr>
  </w:style>
  <w:style w:type="character" w:customStyle="1" w:styleId="BodyTextFirstIndent2Char1">
    <w:name w:val="Body Text First Indent 2 Char1"/>
    <w:semiHidden/>
    <w:rsid w:val="00A35D3F"/>
    <w:rPr>
      <w:rFonts w:ascii="Times New Roman" w:hAnsi="Times New Roman"/>
      <w:sz w:val="24"/>
      <w:lang w:eastAsia="ru-RU"/>
    </w:rPr>
  </w:style>
  <w:style w:type="character" w:customStyle="1" w:styleId="EndnoteTextChar1">
    <w:name w:val="Endnote Text Char1"/>
    <w:semiHidden/>
    <w:rsid w:val="00A35D3F"/>
    <w:rPr>
      <w:rFonts w:ascii="Times New Roman" w:hAnsi="Times New Roman"/>
    </w:rPr>
  </w:style>
  <w:style w:type="character" w:customStyle="1" w:styleId="IntenseQuoteChar1">
    <w:name w:val="Intense Quote Char1"/>
    <w:rsid w:val="00A35D3F"/>
    <w:rPr>
      <w:rFonts w:ascii="Times New Roman" w:hAnsi="Times New Roman"/>
      <w:b/>
      <w:i/>
      <w:color w:val="4F81BD"/>
      <w:sz w:val="24"/>
    </w:rPr>
  </w:style>
  <w:style w:type="character" w:customStyle="1" w:styleId="1fffff6">
    <w:name w:val="Выделенная цитата Знак1"/>
    <w:rsid w:val="00A35D3F"/>
    <w:rPr>
      <w:b/>
      <w:i/>
      <w:color w:val="4F81BD"/>
      <w:sz w:val="24"/>
    </w:rPr>
  </w:style>
  <w:style w:type="paragraph" w:customStyle="1" w:styleId="ledge1">
    <w:name w:val="ledge1"/>
    <w:basedOn w:val="a3"/>
    <w:rsid w:val="00A35D3F"/>
    <w:pPr>
      <w:spacing w:before="100" w:beforeAutospacing="1" w:after="100" w:afterAutospacing="1" w:line="360" w:lineRule="atLeast"/>
      <w:jc w:val="both"/>
    </w:pPr>
  </w:style>
  <w:style w:type="character" w:customStyle="1" w:styleId="rubric2">
    <w:name w:val="rubric2"/>
    <w:rsid w:val="00A35D3F"/>
    <w:rPr>
      <w:shd w:val="clear" w:color="auto" w:fill="FFFFFF"/>
    </w:rPr>
  </w:style>
  <w:style w:type="paragraph" w:customStyle="1" w:styleId="WW-Normal">
    <w:name w:val="WW-Normal"/>
    <w:rsid w:val="00A35D3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35D3F"/>
    <w:rPr>
      <w:color w:val="000000"/>
      <w:sz w:val="20"/>
    </w:rPr>
  </w:style>
  <w:style w:type="character" w:customStyle="1" w:styleId="A31">
    <w:name w:val="A3"/>
    <w:rsid w:val="00A35D3F"/>
    <w:rPr>
      <w:b/>
      <w:color w:val="000000"/>
      <w:sz w:val="30"/>
    </w:rPr>
  </w:style>
  <w:style w:type="character" w:customStyle="1" w:styleId="713">
    <w:name w:val="Знак Знак71"/>
    <w:rsid w:val="00A35D3F"/>
    <w:rPr>
      <w:sz w:val="16"/>
      <w:lang w:val="ru-RU" w:eastAsia="ru-RU"/>
    </w:rPr>
  </w:style>
  <w:style w:type="character" w:customStyle="1" w:styleId="161">
    <w:name w:val="Знак Знак161"/>
    <w:rsid w:val="00A35D3F"/>
    <w:rPr>
      <w:rFonts w:ascii="Cambria" w:hAnsi="Cambria"/>
      <w:b/>
      <w:kern w:val="32"/>
      <w:sz w:val="32"/>
    </w:rPr>
  </w:style>
  <w:style w:type="paragraph" w:customStyle="1" w:styleId="228">
    <w:name w:val="Основной текст 22"/>
    <w:basedOn w:val="a3"/>
    <w:rsid w:val="00A35D3F"/>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35D3F"/>
    <w:pPr>
      <w:spacing w:after="200" w:line="276" w:lineRule="auto"/>
      <w:ind w:left="720"/>
    </w:pPr>
    <w:rPr>
      <w:rFonts w:ascii="Calibri" w:hAnsi="Calibri"/>
      <w:sz w:val="22"/>
      <w:szCs w:val="22"/>
      <w:lang w:eastAsia="en-US"/>
    </w:rPr>
  </w:style>
  <w:style w:type="character" w:customStyle="1" w:styleId="241">
    <w:name w:val="Знак Знак241"/>
    <w:rsid w:val="00A35D3F"/>
    <w:rPr>
      <w:rFonts w:ascii="Times New Roman" w:hAnsi="Times New Roman"/>
      <w:b/>
      <w:i/>
      <w:sz w:val="26"/>
    </w:rPr>
  </w:style>
  <w:style w:type="character" w:customStyle="1" w:styleId="1fffff7">
    <w:name w:val="Замещающий текст1"/>
    <w:rsid w:val="00A35D3F"/>
    <w:rPr>
      <w:color w:val="808080"/>
    </w:rPr>
  </w:style>
  <w:style w:type="paragraph" w:customStyle="1" w:styleId="11f0">
    <w:name w:val="Основной текст11"/>
    <w:basedOn w:val="a3"/>
    <w:semiHidden/>
    <w:rsid w:val="00A35D3F"/>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35D3F"/>
    <w:pPr>
      <w:spacing w:after="160" w:line="240" w:lineRule="exact"/>
    </w:pPr>
    <w:rPr>
      <w:rFonts w:ascii="Verdana" w:hAnsi="Verdana"/>
      <w:lang w:val="en-US" w:eastAsia="en-US"/>
    </w:rPr>
  </w:style>
  <w:style w:type="character" w:customStyle="1" w:styleId="s4">
    <w:name w:val="s4"/>
    <w:rsid w:val="00A35D3F"/>
  </w:style>
  <w:style w:type="paragraph" w:customStyle="1" w:styleId="p17">
    <w:name w:val="p17"/>
    <w:basedOn w:val="a3"/>
    <w:rsid w:val="00A35D3F"/>
    <w:pPr>
      <w:spacing w:before="100" w:beforeAutospacing="1" w:after="100" w:afterAutospacing="1"/>
    </w:pPr>
  </w:style>
  <w:style w:type="paragraph" w:customStyle="1" w:styleId="p21">
    <w:name w:val="p21"/>
    <w:basedOn w:val="a3"/>
    <w:rsid w:val="00A35D3F"/>
    <w:pPr>
      <w:spacing w:before="100" w:beforeAutospacing="1" w:after="100" w:afterAutospacing="1"/>
    </w:pPr>
  </w:style>
  <w:style w:type="paragraph" w:customStyle="1" w:styleId="p5">
    <w:name w:val="p5"/>
    <w:basedOn w:val="a3"/>
    <w:rsid w:val="00A35D3F"/>
    <w:pPr>
      <w:spacing w:before="100" w:beforeAutospacing="1" w:after="100" w:afterAutospacing="1"/>
    </w:pPr>
  </w:style>
  <w:style w:type="paragraph" w:customStyle="1" w:styleId="p24">
    <w:name w:val="p24"/>
    <w:basedOn w:val="a3"/>
    <w:rsid w:val="00A35D3F"/>
    <w:pPr>
      <w:spacing w:before="100" w:beforeAutospacing="1" w:after="100" w:afterAutospacing="1"/>
    </w:pPr>
  </w:style>
  <w:style w:type="character" w:customStyle="1" w:styleId="s2">
    <w:name w:val="s2"/>
    <w:rsid w:val="00A35D3F"/>
  </w:style>
  <w:style w:type="paragraph" w:customStyle="1" w:styleId="p2">
    <w:name w:val="p2"/>
    <w:basedOn w:val="a3"/>
    <w:rsid w:val="00A35D3F"/>
    <w:pPr>
      <w:spacing w:before="100" w:beforeAutospacing="1" w:after="100" w:afterAutospacing="1"/>
    </w:pPr>
  </w:style>
  <w:style w:type="paragraph" w:customStyle="1" w:styleId="Style134">
    <w:name w:val="Style134"/>
    <w:basedOn w:val="a3"/>
    <w:rsid w:val="00A35D3F"/>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35D3F"/>
    <w:rPr>
      <w:rFonts w:ascii="Times New Roman" w:hAnsi="Times New Roman"/>
      <w:b/>
      <w:sz w:val="24"/>
    </w:rPr>
  </w:style>
  <w:style w:type="character" w:customStyle="1" w:styleId="FontStyle58">
    <w:name w:val="Font Style58"/>
    <w:rsid w:val="00A35D3F"/>
    <w:rPr>
      <w:rFonts w:ascii="Times New Roman" w:hAnsi="Times New Roman"/>
      <w:b/>
      <w:w w:val="40"/>
      <w:sz w:val="38"/>
    </w:rPr>
  </w:style>
  <w:style w:type="character" w:customStyle="1" w:styleId="FontStyle26">
    <w:name w:val="Font Style26"/>
    <w:rsid w:val="00A35D3F"/>
    <w:rPr>
      <w:rFonts w:ascii="Times New Roman" w:hAnsi="Times New Roman"/>
      <w:sz w:val="26"/>
    </w:rPr>
  </w:style>
  <w:style w:type="paragraph" w:customStyle="1" w:styleId="affffffffff2">
    <w:name w:val="........ ..... . ........"/>
    <w:basedOn w:val="Default"/>
    <w:next w:val="Default"/>
    <w:rsid w:val="00A35D3F"/>
    <w:rPr>
      <w:color w:val="auto"/>
    </w:rPr>
  </w:style>
  <w:style w:type="paragraph" w:customStyle="1" w:styleId="affffffffff3">
    <w:name w:val="... ......"/>
    <w:basedOn w:val="Default"/>
    <w:next w:val="Default"/>
    <w:rsid w:val="00A35D3F"/>
    <w:rPr>
      <w:color w:val="auto"/>
    </w:rPr>
  </w:style>
  <w:style w:type="paragraph" w:customStyle="1" w:styleId="1fffff8">
    <w:name w:val=".....1"/>
    <w:basedOn w:val="Default"/>
    <w:next w:val="Default"/>
    <w:rsid w:val="00A35D3F"/>
    <w:rPr>
      <w:color w:val="auto"/>
    </w:rPr>
  </w:style>
  <w:style w:type="paragraph" w:customStyle="1" w:styleId="bodytext2">
    <w:name w:val="bodytext2"/>
    <w:basedOn w:val="a3"/>
    <w:rsid w:val="00A35D3F"/>
    <w:pPr>
      <w:spacing w:before="100" w:beforeAutospacing="1" w:after="100" w:afterAutospacing="1"/>
    </w:pPr>
  </w:style>
  <w:style w:type="paragraph" w:customStyle="1" w:styleId="affffffffff4">
    <w:name w:val="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35D3F"/>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35D3F"/>
    <w:rPr>
      <w:rFonts w:cs="Times New Roman"/>
    </w:rPr>
  </w:style>
  <w:style w:type="paragraph" w:customStyle="1" w:styleId="affffffffff5">
    <w:name w:val="ТЕКСТ"/>
    <w:basedOn w:val="afff3"/>
    <w:rsid w:val="00A35D3F"/>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35D3F"/>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35D3F"/>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35D3F"/>
    <w:rPr>
      <w:rFonts w:cs="Times New Roman"/>
    </w:rPr>
  </w:style>
  <w:style w:type="paragraph" w:customStyle="1" w:styleId="affffffffff6">
    <w:name w:val="Маркированный."/>
    <w:basedOn w:val="a3"/>
    <w:rsid w:val="00A35D3F"/>
    <w:pPr>
      <w:ind w:left="1429" w:hanging="360"/>
    </w:pPr>
    <w:rPr>
      <w:szCs w:val="22"/>
      <w:lang w:eastAsia="en-US"/>
    </w:rPr>
  </w:style>
  <w:style w:type="character" w:customStyle="1" w:styleId="66">
    <w:name w:val="Знак6 Знак Знак"/>
    <w:rsid w:val="00A35D3F"/>
    <w:rPr>
      <w:sz w:val="24"/>
      <w:lang w:val="ru-RU" w:eastAsia="ru-RU"/>
    </w:rPr>
  </w:style>
  <w:style w:type="character" w:customStyle="1" w:styleId="searchterm">
    <w:name w:val="searchterm"/>
    <w:rsid w:val="00A35D3F"/>
    <w:rPr>
      <w:rFonts w:cs="Times New Roman"/>
    </w:rPr>
  </w:style>
  <w:style w:type="character" w:customStyle="1" w:styleId="HTMLAddressChar">
    <w:name w:val="HTML Address Char"/>
    <w:semiHidden/>
    <w:locked/>
    <w:rsid w:val="00A35D3F"/>
    <w:rPr>
      <w:i/>
      <w:sz w:val="24"/>
      <w:lang w:val="ru-RU" w:eastAsia="ru-RU"/>
    </w:rPr>
  </w:style>
  <w:style w:type="paragraph" w:customStyle="1" w:styleId="1fffffa">
    <w:name w:val="Обычный + полужирный+1"/>
    <w:basedOn w:val="a3"/>
    <w:rsid w:val="00A35D3F"/>
    <w:pPr>
      <w:autoSpaceDE w:val="0"/>
      <w:autoSpaceDN w:val="0"/>
      <w:adjustRightInd w:val="0"/>
      <w:ind w:firstLine="709"/>
      <w:jc w:val="both"/>
      <w:outlineLvl w:val="1"/>
    </w:pPr>
    <w:rPr>
      <w:b/>
      <w:bCs/>
    </w:rPr>
  </w:style>
  <w:style w:type="character" w:customStyle="1" w:styleId="349">
    <w:name w:val="Основной текст (3)49"/>
    <w:rsid w:val="00A35D3F"/>
    <w:rPr>
      <w:rFonts w:ascii="Times New Roman" w:hAnsi="Times New Roman"/>
      <w:spacing w:val="0"/>
      <w:sz w:val="20"/>
    </w:rPr>
  </w:style>
  <w:style w:type="character" w:customStyle="1" w:styleId="347">
    <w:name w:val="Основной текст (3)47"/>
    <w:rsid w:val="00A35D3F"/>
    <w:rPr>
      <w:rFonts w:ascii="Times New Roman" w:hAnsi="Times New Roman"/>
      <w:spacing w:val="0"/>
      <w:sz w:val="20"/>
    </w:rPr>
  </w:style>
  <w:style w:type="character" w:customStyle="1" w:styleId="345">
    <w:name w:val="Основной текст (3)45"/>
    <w:rsid w:val="00A35D3F"/>
    <w:rPr>
      <w:rFonts w:ascii="Times New Roman" w:hAnsi="Times New Roman"/>
      <w:spacing w:val="0"/>
      <w:sz w:val="20"/>
    </w:rPr>
  </w:style>
  <w:style w:type="paragraph" w:customStyle="1" w:styleId="Style211">
    <w:name w:val="Style21"/>
    <w:basedOn w:val="a3"/>
    <w:rsid w:val="00A35D3F"/>
    <w:pPr>
      <w:widowControl w:val="0"/>
      <w:autoSpaceDE w:val="0"/>
      <w:autoSpaceDN w:val="0"/>
      <w:adjustRightInd w:val="0"/>
    </w:pPr>
    <w:rPr>
      <w:rFonts w:ascii="Trebuchet MS" w:hAnsi="Trebuchet MS"/>
    </w:rPr>
  </w:style>
  <w:style w:type="character" w:customStyle="1" w:styleId="FontStyle205">
    <w:name w:val="Font Style205"/>
    <w:rsid w:val="00A35D3F"/>
    <w:rPr>
      <w:rFonts w:ascii="Times New Roman" w:hAnsi="Times New Roman"/>
      <w:color w:val="000000"/>
      <w:sz w:val="18"/>
    </w:rPr>
  </w:style>
  <w:style w:type="paragraph" w:customStyle="1" w:styleId="psection">
    <w:name w:val="psection"/>
    <w:basedOn w:val="a3"/>
    <w:rsid w:val="00A35D3F"/>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35D3F"/>
    <w:pPr>
      <w:spacing w:after="160" w:line="240" w:lineRule="exact"/>
    </w:pPr>
    <w:rPr>
      <w:rFonts w:ascii="Verdana" w:hAnsi="Verdana" w:cs="Verdana"/>
      <w:sz w:val="20"/>
      <w:szCs w:val="20"/>
      <w:lang w:val="en-US" w:eastAsia="en-US"/>
    </w:rPr>
  </w:style>
  <w:style w:type="character" w:customStyle="1" w:styleId="mathjax1">
    <w:name w:val="mathjax1"/>
    <w:rsid w:val="00A35D3F"/>
    <w:rPr>
      <w:spacing w:val="0"/>
      <w:sz w:val="24"/>
    </w:rPr>
  </w:style>
  <w:style w:type="paragraph" w:customStyle="1" w:styleId="p22">
    <w:name w:val="p22"/>
    <w:basedOn w:val="a3"/>
    <w:rsid w:val="00A35D3F"/>
    <w:pPr>
      <w:spacing w:before="100" w:beforeAutospacing="1" w:after="100" w:afterAutospacing="1"/>
    </w:pPr>
  </w:style>
  <w:style w:type="paragraph" w:customStyle="1" w:styleId="p10">
    <w:name w:val="p10"/>
    <w:basedOn w:val="a3"/>
    <w:rsid w:val="00A35D3F"/>
    <w:pPr>
      <w:spacing w:before="100" w:beforeAutospacing="1" w:after="100" w:afterAutospacing="1"/>
    </w:pPr>
  </w:style>
  <w:style w:type="paragraph" w:customStyle="1" w:styleId="p26">
    <w:name w:val="p26"/>
    <w:basedOn w:val="a3"/>
    <w:rsid w:val="00A35D3F"/>
    <w:pPr>
      <w:spacing w:before="100" w:beforeAutospacing="1" w:after="100" w:afterAutospacing="1"/>
    </w:pPr>
  </w:style>
  <w:style w:type="character" w:customStyle="1" w:styleId="s100">
    <w:name w:val="s10"/>
    <w:rsid w:val="00A35D3F"/>
    <w:rPr>
      <w:rFonts w:cs="Times New Roman"/>
    </w:rPr>
  </w:style>
  <w:style w:type="paragraph" w:customStyle="1" w:styleId="p36">
    <w:name w:val="p36"/>
    <w:basedOn w:val="a3"/>
    <w:rsid w:val="00A35D3F"/>
    <w:pPr>
      <w:spacing w:before="100" w:beforeAutospacing="1" w:after="100" w:afterAutospacing="1"/>
    </w:pPr>
  </w:style>
  <w:style w:type="character" w:customStyle="1" w:styleId="para6">
    <w:name w:val="para6"/>
    <w:rsid w:val="00A35D3F"/>
    <w:rPr>
      <w:rFonts w:cs="Times New Roman"/>
    </w:rPr>
  </w:style>
  <w:style w:type="character" w:customStyle="1" w:styleId="3100">
    <w:name w:val="Знак Знак310"/>
    <w:locked/>
    <w:rsid w:val="00A35D3F"/>
    <w:rPr>
      <w:rFonts w:ascii="Tahoma" w:hAnsi="Tahoma" w:cs="Tahoma"/>
      <w:sz w:val="16"/>
      <w:szCs w:val="16"/>
      <w:lang w:val="ru-RU" w:eastAsia="ru-RU" w:bidi="ar-SA"/>
    </w:rPr>
  </w:style>
  <w:style w:type="paragraph" w:customStyle="1" w:styleId="eg3">
    <w:name w:val="eg3"/>
    <w:basedOn w:val="a3"/>
    <w:rsid w:val="00A35D3F"/>
    <w:pPr>
      <w:spacing w:before="100" w:beforeAutospacing="1" w:after="100" w:afterAutospacing="1"/>
    </w:pPr>
  </w:style>
  <w:style w:type="paragraph" w:customStyle="1" w:styleId="p32">
    <w:name w:val="p32"/>
    <w:basedOn w:val="a3"/>
    <w:rsid w:val="00A35D3F"/>
    <w:pPr>
      <w:spacing w:before="100" w:beforeAutospacing="1" w:after="100" w:afterAutospacing="1"/>
    </w:pPr>
  </w:style>
  <w:style w:type="character" w:customStyle="1" w:styleId="2610">
    <w:name w:val="Знак Знак261"/>
    <w:rsid w:val="00A35D3F"/>
    <w:rPr>
      <w:rFonts w:ascii="Cambria" w:eastAsia="Times New Roman" w:hAnsi="Cambria"/>
      <w:b/>
      <w:sz w:val="26"/>
    </w:rPr>
  </w:style>
  <w:style w:type="character" w:customStyle="1" w:styleId="1111">
    <w:name w:val="Знак1 Знак Знак11"/>
    <w:locked/>
    <w:rsid w:val="00A35D3F"/>
    <w:rPr>
      <w:rFonts w:ascii="Times New Roman" w:eastAsia="Times New Roman" w:hAnsi="Times New Roman"/>
      <w:sz w:val="24"/>
      <w:lang w:eastAsia="ru-RU"/>
    </w:rPr>
  </w:style>
  <w:style w:type="character" w:customStyle="1" w:styleId="4810">
    <w:name w:val="Знак Знак481"/>
    <w:locked/>
    <w:rsid w:val="00A35D3F"/>
    <w:rPr>
      <w:b/>
      <w:sz w:val="27"/>
      <w:lang w:val="ru-RU" w:eastAsia="ru-RU"/>
    </w:rPr>
  </w:style>
  <w:style w:type="character" w:customStyle="1" w:styleId="491">
    <w:name w:val="Знак Знак491"/>
    <w:rsid w:val="00A35D3F"/>
    <w:rPr>
      <w:rFonts w:ascii="Times New Roman" w:eastAsia="Times New Roman" w:hAnsi="Times New Roman"/>
      <w:b/>
      <w:caps/>
      <w:sz w:val="24"/>
      <w:lang w:eastAsia="ru-RU"/>
    </w:rPr>
  </w:style>
  <w:style w:type="character" w:customStyle="1" w:styleId="4710">
    <w:name w:val="Знак Знак471"/>
    <w:rsid w:val="00A35D3F"/>
    <w:rPr>
      <w:rFonts w:ascii="Times New Roman" w:eastAsia="Times New Roman" w:hAnsi="Times New Roman"/>
      <w:b/>
      <w:sz w:val="27"/>
      <w:lang w:eastAsia="ru-RU"/>
    </w:rPr>
  </w:style>
  <w:style w:type="character" w:customStyle="1" w:styleId="4510">
    <w:name w:val="Знак Знак451"/>
    <w:rsid w:val="00A35D3F"/>
    <w:rPr>
      <w:rFonts w:ascii="Times New Roman" w:eastAsia="Times New Roman" w:hAnsi="Times New Roman"/>
      <w:b/>
      <w:i/>
      <w:sz w:val="26"/>
      <w:lang w:eastAsia="ru-RU"/>
    </w:rPr>
  </w:style>
  <w:style w:type="character" w:customStyle="1" w:styleId="1211">
    <w:name w:val="Знак1 Знак Знак21"/>
    <w:locked/>
    <w:rsid w:val="00A35D3F"/>
    <w:rPr>
      <w:sz w:val="24"/>
    </w:rPr>
  </w:style>
  <w:style w:type="character" w:customStyle="1" w:styleId="613">
    <w:name w:val="Знак6 Знак Знак1"/>
    <w:rsid w:val="00A35D3F"/>
    <w:rPr>
      <w:sz w:val="24"/>
      <w:lang w:val="ru-RU" w:eastAsia="ru-RU"/>
    </w:rPr>
  </w:style>
  <w:style w:type="character" w:customStyle="1" w:styleId="b-material-headdate-day">
    <w:name w:val="b-material-head__date-day"/>
    <w:rsid w:val="00A35D3F"/>
    <w:rPr>
      <w:rFonts w:cs="Times New Roman"/>
    </w:rPr>
  </w:style>
  <w:style w:type="character" w:customStyle="1" w:styleId="2fff1">
    <w:name w:val="Основной текст (2)"/>
    <w:rsid w:val="00A35D3F"/>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35D3F"/>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35D3F"/>
    <w:rPr>
      <w:sz w:val="24"/>
      <w:szCs w:val="24"/>
      <w:lang w:val="ru-RU" w:eastAsia="ru-RU" w:bidi="hi-IN"/>
    </w:rPr>
  </w:style>
  <w:style w:type="character" w:customStyle="1" w:styleId="2fff2">
    <w:name w:val="Основной шрифт абзаца2"/>
    <w:rsid w:val="00A35D3F"/>
  </w:style>
  <w:style w:type="character" w:customStyle="1" w:styleId="492">
    <w:name w:val="Знак Знак49"/>
    <w:rsid w:val="00A35D3F"/>
    <w:rPr>
      <w:rFonts w:ascii="Times New Roman" w:eastAsia="Times New Roman" w:hAnsi="Times New Roman" w:cs="Times New Roman"/>
      <w:b/>
      <w:caps/>
      <w:sz w:val="24"/>
      <w:szCs w:val="24"/>
      <w:lang w:eastAsia="ru-RU"/>
    </w:rPr>
  </w:style>
  <w:style w:type="paragraph" w:customStyle="1" w:styleId="621">
    <w:name w:val="Заголовок 62"/>
    <w:rsid w:val="00A35D3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35D3F"/>
    <w:rPr>
      <w:b/>
      <w:bCs/>
      <w:sz w:val="28"/>
      <w:szCs w:val="28"/>
      <w:lang w:val="ru-RU" w:eastAsia="ru-RU" w:bidi="ar-SA"/>
    </w:rPr>
  </w:style>
  <w:style w:type="character" w:customStyle="1" w:styleId="126">
    <w:name w:val="Знак1 Знак Знак2"/>
    <w:locked/>
    <w:rsid w:val="00A35D3F"/>
    <w:rPr>
      <w:sz w:val="24"/>
      <w:szCs w:val="24"/>
    </w:rPr>
  </w:style>
  <w:style w:type="character" w:customStyle="1" w:styleId="67">
    <w:name w:val="Знак6 Знак Знак"/>
    <w:rsid w:val="00A35D3F"/>
    <w:rPr>
      <w:sz w:val="24"/>
      <w:szCs w:val="24"/>
      <w:lang w:val="ru-RU" w:eastAsia="ru-RU" w:bidi="ar-SA"/>
    </w:rPr>
  </w:style>
  <w:style w:type="character" w:customStyle="1" w:styleId="PlainTextChar1">
    <w:name w:val="Plain Text Char1"/>
    <w:aliases w:val="Знак3 Char11,Heading 12 Char11"/>
    <w:semiHidden/>
    <w:rsid w:val="00A35D3F"/>
    <w:rPr>
      <w:rFonts w:ascii="Courier New" w:hAnsi="Courier New" w:cs="Courier New"/>
    </w:rPr>
  </w:style>
  <w:style w:type="character" w:customStyle="1" w:styleId="QuoteChar1">
    <w:name w:val="Quote Char1"/>
    <w:rsid w:val="00A35D3F"/>
    <w:rPr>
      <w:rFonts w:ascii="Times New Roman" w:hAnsi="Times New Roman"/>
      <w:i/>
      <w:iCs/>
      <w:color w:val="000000"/>
      <w:sz w:val="24"/>
      <w:szCs w:val="24"/>
    </w:rPr>
  </w:style>
  <w:style w:type="character" w:customStyle="1" w:styleId="1fffffb">
    <w:name w:val="Слабое выделение1"/>
    <w:rsid w:val="00A35D3F"/>
    <w:rPr>
      <w:i/>
      <w:color w:val="808080"/>
    </w:rPr>
  </w:style>
  <w:style w:type="paragraph" w:customStyle="1" w:styleId="p35">
    <w:name w:val="p35"/>
    <w:basedOn w:val="a3"/>
    <w:rsid w:val="00A35D3F"/>
    <w:pPr>
      <w:spacing w:before="100" w:beforeAutospacing="1" w:after="100" w:afterAutospacing="1"/>
    </w:pPr>
  </w:style>
  <w:style w:type="character" w:customStyle="1" w:styleId="541">
    <w:name w:val="Знак Знак54"/>
    <w:rsid w:val="00A35D3F"/>
    <w:rPr>
      <w:rFonts w:ascii="Arial" w:hAnsi="Arial"/>
      <w:b/>
      <w:bCs/>
      <w:sz w:val="26"/>
      <w:szCs w:val="26"/>
      <w:lang w:bidi="ar-SA"/>
    </w:rPr>
  </w:style>
  <w:style w:type="character" w:customStyle="1" w:styleId="670">
    <w:name w:val="Знак Знак67"/>
    <w:rsid w:val="00A35D3F"/>
    <w:rPr>
      <w:rFonts w:ascii="Arial" w:hAnsi="Arial"/>
      <w:b/>
      <w:bCs/>
      <w:sz w:val="26"/>
      <w:szCs w:val="26"/>
    </w:rPr>
  </w:style>
  <w:style w:type="character" w:customStyle="1" w:styleId="660">
    <w:name w:val="Знак Знак66"/>
    <w:rsid w:val="00A35D3F"/>
    <w:rPr>
      <w:b/>
      <w:bCs/>
      <w:sz w:val="28"/>
      <w:szCs w:val="28"/>
      <w:lang w:bidi="ar-SA"/>
    </w:rPr>
  </w:style>
  <w:style w:type="character" w:customStyle="1" w:styleId="650">
    <w:name w:val="Знак Знак65"/>
    <w:rsid w:val="00A35D3F"/>
    <w:rPr>
      <w:b/>
      <w:bCs/>
      <w:i/>
      <w:iCs/>
      <w:sz w:val="26"/>
      <w:szCs w:val="26"/>
      <w:lang w:bidi="ar-SA"/>
    </w:rPr>
  </w:style>
  <w:style w:type="character" w:customStyle="1" w:styleId="630">
    <w:name w:val="Знак Знак63"/>
    <w:rsid w:val="00A35D3F"/>
    <w:rPr>
      <w:sz w:val="24"/>
      <w:lang w:val="ru-RU" w:eastAsia="ru-RU" w:bidi="ar-SA"/>
    </w:rPr>
  </w:style>
  <w:style w:type="character" w:customStyle="1" w:styleId="622">
    <w:name w:val="Знак Знак62"/>
    <w:rsid w:val="00A35D3F"/>
    <w:rPr>
      <w:rFonts w:ascii="Calibri" w:hAnsi="Calibri"/>
      <w:i/>
      <w:iCs/>
      <w:sz w:val="24"/>
      <w:szCs w:val="24"/>
      <w:lang w:eastAsia="en-US" w:bidi="ar-SA"/>
    </w:rPr>
  </w:style>
  <w:style w:type="character" w:customStyle="1" w:styleId="614">
    <w:name w:val="Знак Знак61"/>
    <w:rsid w:val="00A35D3F"/>
    <w:rPr>
      <w:rFonts w:ascii="Arial" w:hAnsi="Arial" w:cs="Arial"/>
      <w:sz w:val="22"/>
      <w:szCs w:val="22"/>
      <w:lang w:val="ru-RU" w:eastAsia="ru-RU" w:bidi="ar-SA"/>
    </w:rPr>
  </w:style>
  <w:style w:type="character" w:customStyle="1" w:styleId="601">
    <w:name w:val="Знак Знак60"/>
    <w:rsid w:val="00A35D3F"/>
    <w:rPr>
      <w:sz w:val="16"/>
      <w:szCs w:val="16"/>
    </w:rPr>
  </w:style>
  <w:style w:type="character" w:customStyle="1" w:styleId="590">
    <w:name w:val="Знак Знак59"/>
    <w:rsid w:val="00A35D3F"/>
    <w:rPr>
      <w:sz w:val="24"/>
      <w:szCs w:val="24"/>
      <w:lang w:bidi="ar-SA"/>
    </w:rPr>
  </w:style>
  <w:style w:type="character" w:customStyle="1" w:styleId="581">
    <w:name w:val="Знак Знак58"/>
    <w:rsid w:val="00A35D3F"/>
    <w:rPr>
      <w:sz w:val="24"/>
      <w:szCs w:val="24"/>
      <w:lang w:bidi="ar-SA"/>
    </w:rPr>
  </w:style>
  <w:style w:type="character" w:customStyle="1" w:styleId="571">
    <w:name w:val="Знак Знак57"/>
    <w:rsid w:val="00A35D3F"/>
    <w:rPr>
      <w:sz w:val="24"/>
      <w:szCs w:val="24"/>
      <w:lang w:bidi="ar-SA"/>
    </w:rPr>
  </w:style>
  <w:style w:type="character" w:customStyle="1" w:styleId="561">
    <w:name w:val="Знак Знак56"/>
    <w:rsid w:val="00A35D3F"/>
    <w:rPr>
      <w:rFonts w:ascii="Tahoma" w:hAnsi="Tahoma"/>
      <w:lang w:bidi="ar-SA"/>
    </w:rPr>
  </w:style>
  <w:style w:type="character" w:customStyle="1" w:styleId="551">
    <w:name w:val="Знак Знак55"/>
    <w:rsid w:val="00A35D3F"/>
    <w:rPr>
      <w:sz w:val="24"/>
      <w:szCs w:val="24"/>
      <w:lang w:bidi="ar-SA"/>
    </w:rPr>
  </w:style>
  <w:style w:type="paragraph" w:customStyle="1" w:styleId="p11">
    <w:name w:val="p11"/>
    <w:basedOn w:val="a3"/>
    <w:rsid w:val="00A35D3F"/>
    <w:pPr>
      <w:spacing w:before="100" w:beforeAutospacing="1" w:after="100" w:afterAutospacing="1"/>
    </w:pPr>
  </w:style>
  <w:style w:type="paragraph" w:customStyle="1" w:styleId="p15">
    <w:name w:val="p15"/>
    <w:basedOn w:val="a3"/>
    <w:rsid w:val="00A35D3F"/>
    <w:pPr>
      <w:spacing w:before="100" w:beforeAutospacing="1" w:after="100" w:afterAutospacing="1"/>
    </w:pPr>
  </w:style>
  <w:style w:type="character" w:customStyle="1" w:styleId="s7">
    <w:name w:val="s7"/>
    <w:rsid w:val="00A35D3F"/>
  </w:style>
  <w:style w:type="character" w:customStyle="1" w:styleId="s13">
    <w:name w:val="s13"/>
    <w:rsid w:val="00A35D3F"/>
  </w:style>
  <w:style w:type="paragraph" w:customStyle="1" w:styleId="p29">
    <w:name w:val="p29"/>
    <w:basedOn w:val="a3"/>
    <w:rsid w:val="00A35D3F"/>
    <w:pPr>
      <w:spacing w:before="100" w:beforeAutospacing="1" w:after="100" w:afterAutospacing="1"/>
    </w:pPr>
  </w:style>
  <w:style w:type="paragraph" w:customStyle="1" w:styleId="p30">
    <w:name w:val="p30"/>
    <w:basedOn w:val="a3"/>
    <w:rsid w:val="00A35D3F"/>
    <w:pPr>
      <w:spacing w:before="100" w:beforeAutospacing="1" w:after="100" w:afterAutospacing="1"/>
    </w:pPr>
  </w:style>
  <w:style w:type="paragraph" w:customStyle="1" w:styleId="p31">
    <w:name w:val="p31"/>
    <w:basedOn w:val="a3"/>
    <w:rsid w:val="00A35D3F"/>
    <w:pPr>
      <w:spacing w:before="100" w:beforeAutospacing="1" w:after="100" w:afterAutospacing="1"/>
    </w:pPr>
  </w:style>
  <w:style w:type="character" w:customStyle="1" w:styleId="s14">
    <w:name w:val="s14"/>
    <w:rsid w:val="00A35D3F"/>
  </w:style>
  <w:style w:type="character" w:customStyle="1" w:styleId="s15">
    <w:name w:val="s15"/>
    <w:rsid w:val="00A35D3F"/>
  </w:style>
  <w:style w:type="paragraph" w:customStyle="1" w:styleId="p33">
    <w:name w:val="p33"/>
    <w:basedOn w:val="a3"/>
    <w:rsid w:val="00A35D3F"/>
    <w:pPr>
      <w:spacing w:before="100" w:beforeAutospacing="1" w:after="100" w:afterAutospacing="1"/>
    </w:pPr>
  </w:style>
  <w:style w:type="paragraph" w:customStyle="1" w:styleId="p13">
    <w:name w:val="p13"/>
    <w:basedOn w:val="a3"/>
    <w:rsid w:val="00A35D3F"/>
    <w:pPr>
      <w:spacing w:before="100" w:beforeAutospacing="1" w:after="100" w:afterAutospacing="1"/>
    </w:pPr>
  </w:style>
  <w:style w:type="character" w:customStyle="1" w:styleId="s9">
    <w:name w:val="s9"/>
    <w:rsid w:val="00A35D3F"/>
  </w:style>
  <w:style w:type="paragraph" w:customStyle="1" w:styleId="p25">
    <w:name w:val="p25"/>
    <w:basedOn w:val="a3"/>
    <w:rsid w:val="00A35D3F"/>
    <w:pPr>
      <w:spacing w:before="100" w:beforeAutospacing="1" w:after="100" w:afterAutospacing="1"/>
    </w:pPr>
  </w:style>
  <w:style w:type="character" w:customStyle="1" w:styleId="128">
    <w:name w:val="Знак1 Знак2"/>
    <w:semiHidden/>
    <w:rsid w:val="00A35D3F"/>
    <w:rPr>
      <w:sz w:val="24"/>
      <w:szCs w:val="24"/>
    </w:rPr>
  </w:style>
  <w:style w:type="character" w:customStyle="1" w:styleId="1fffffc">
    <w:name w:val="Красная строка Знак1"/>
    <w:semiHidden/>
    <w:rsid w:val="00A35D3F"/>
    <w:rPr>
      <w:sz w:val="24"/>
      <w:szCs w:val="24"/>
    </w:rPr>
  </w:style>
  <w:style w:type="character" w:customStyle="1" w:styleId="1fffffd">
    <w:name w:val="Текст концевой сноски Знак1"/>
    <w:rsid w:val="00A35D3F"/>
  </w:style>
  <w:style w:type="character" w:customStyle="1" w:styleId="1fffffe">
    <w:name w:val="Текст макроса Знак1"/>
    <w:semiHidden/>
    <w:rsid w:val="00A35D3F"/>
    <w:rPr>
      <w:rFonts w:ascii="Consolas" w:hAnsi="Consolas"/>
    </w:rPr>
  </w:style>
  <w:style w:type="paragraph" w:customStyle="1" w:styleId="Caaieiaie5">
    <w:name w:val="Caaieiaie 5"/>
    <w:basedOn w:val="a3"/>
    <w:next w:val="a3"/>
    <w:rsid w:val="00A35D3F"/>
    <w:pPr>
      <w:autoSpaceDE w:val="0"/>
      <w:autoSpaceDN w:val="0"/>
      <w:adjustRightInd w:val="0"/>
    </w:pPr>
    <w:rPr>
      <w:lang w:eastAsia="en-US"/>
    </w:rPr>
  </w:style>
  <w:style w:type="character" w:customStyle="1" w:styleId="700">
    <w:name w:val="Знак Знак70"/>
    <w:rsid w:val="00A35D3F"/>
    <w:rPr>
      <w:rFonts w:ascii="Arial" w:hAnsi="Arial"/>
      <w:b/>
      <w:bCs/>
      <w:sz w:val="26"/>
      <w:szCs w:val="26"/>
    </w:rPr>
  </w:style>
  <w:style w:type="character" w:customStyle="1" w:styleId="69">
    <w:name w:val="Знак Знак69"/>
    <w:rsid w:val="00A35D3F"/>
    <w:rPr>
      <w:b/>
      <w:bCs/>
      <w:sz w:val="28"/>
      <w:szCs w:val="28"/>
      <w:lang w:bidi="ar-SA"/>
    </w:rPr>
  </w:style>
  <w:style w:type="character" w:customStyle="1" w:styleId="68">
    <w:name w:val="Знак Знак68"/>
    <w:rsid w:val="00A35D3F"/>
    <w:rPr>
      <w:b/>
      <w:bCs/>
      <w:i/>
      <w:iCs/>
      <w:sz w:val="26"/>
      <w:szCs w:val="26"/>
      <w:lang w:bidi="ar-SA"/>
    </w:rPr>
  </w:style>
  <w:style w:type="paragraph" w:customStyle="1" w:styleId="SP">
    <w:name w:val="SP"/>
    <w:rsid w:val="00A35D3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35D3F"/>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35D3F"/>
    <w:rPr>
      <w:i w:val="0"/>
      <w:iCs w:val="0"/>
      <w:kern w:val="32"/>
      <w:sz w:val="24"/>
      <w:szCs w:val="32"/>
      <w:lang w:eastAsia="ru-RU"/>
    </w:rPr>
  </w:style>
  <w:style w:type="paragraph" w:customStyle="1" w:styleId="3fc">
    <w:name w:val="Заголовок 3 уровня"/>
    <w:basedOn w:val="afffe"/>
    <w:rsid w:val="00A35D3F"/>
    <w:pPr>
      <w:ind w:firstLine="0"/>
      <w:jc w:val="center"/>
    </w:pPr>
    <w:rPr>
      <w:b/>
    </w:rPr>
  </w:style>
  <w:style w:type="character" w:customStyle="1" w:styleId="rvts210">
    <w:name w:val="rvts210"/>
    <w:rsid w:val="00A35D3F"/>
    <w:rPr>
      <w:i/>
      <w:iCs/>
      <w:color w:val="000000"/>
      <w:sz w:val="20"/>
      <w:szCs w:val="20"/>
    </w:rPr>
  </w:style>
  <w:style w:type="character" w:customStyle="1" w:styleId="76">
    <w:name w:val="стиль7"/>
    <w:rsid w:val="00A35D3F"/>
  </w:style>
  <w:style w:type="character" w:customStyle="1" w:styleId="Heading122">
    <w:name w:val="Heading 12 Знак Знак2"/>
    <w:rsid w:val="00A35D3F"/>
    <w:rPr>
      <w:rFonts w:ascii="Courier New" w:hAnsi="Courier New"/>
      <w:lang w:bidi="ar-SA"/>
    </w:rPr>
  </w:style>
  <w:style w:type="character" w:customStyle="1" w:styleId="Heading3Char1">
    <w:name w:val="Heading 3 Char1"/>
    <w:locked/>
    <w:rsid w:val="00A35D3F"/>
    <w:rPr>
      <w:b/>
      <w:sz w:val="27"/>
      <w:lang w:val="ru-RU" w:eastAsia="ru-RU"/>
    </w:rPr>
  </w:style>
  <w:style w:type="paragraph" w:customStyle="1" w:styleId="129">
    <w:name w:val="Абзац списка12"/>
    <w:basedOn w:val="a3"/>
    <w:rsid w:val="00A35D3F"/>
    <w:pPr>
      <w:ind w:left="720"/>
      <w:contextualSpacing/>
    </w:pPr>
    <w:rPr>
      <w:szCs w:val="20"/>
    </w:rPr>
  </w:style>
  <w:style w:type="character" w:customStyle="1" w:styleId="BodyText2Char2">
    <w:name w:val="Body Text 2 Char2"/>
    <w:locked/>
    <w:rsid w:val="00A35D3F"/>
    <w:rPr>
      <w:sz w:val="24"/>
    </w:rPr>
  </w:style>
  <w:style w:type="character" w:customStyle="1" w:styleId="Heading2Char1">
    <w:name w:val="Heading 2 Char1"/>
    <w:aliases w:val="Знак3 Знак Char1,Heading 2 Char11,Знак3 Знак Char11"/>
    <w:locked/>
    <w:rsid w:val="00A35D3F"/>
    <w:rPr>
      <w:rFonts w:ascii="Arial" w:hAnsi="Arial"/>
      <w:b/>
      <w:i/>
      <w:sz w:val="28"/>
      <w:lang w:val="ru-RU" w:eastAsia="en-US"/>
    </w:rPr>
  </w:style>
  <w:style w:type="character" w:customStyle="1" w:styleId="Heading4Char1">
    <w:name w:val="Heading 4 Char1"/>
    <w:locked/>
    <w:rsid w:val="00A35D3F"/>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35D3F"/>
    <w:rPr>
      <w:rFonts w:ascii="Times New Roman" w:hAnsi="Times New Roman"/>
      <w:sz w:val="24"/>
      <w:lang w:eastAsia="ru-RU"/>
    </w:rPr>
  </w:style>
  <w:style w:type="paragraph" w:customStyle="1" w:styleId="1ffffff">
    <w:name w:val="Стиль 1"/>
    <w:basedOn w:val="a3"/>
    <w:rsid w:val="00A35D3F"/>
    <w:pPr>
      <w:ind w:firstLine="709"/>
      <w:jc w:val="both"/>
    </w:pPr>
    <w:rPr>
      <w:sz w:val="28"/>
      <w:szCs w:val="28"/>
    </w:rPr>
  </w:style>
  <w:style w:type="character" w:customStyle="1" w:styleId="b">
    <w:name w:val="b"/>
    <w:rsid w:val="00A35D3F"/>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35D3F"/>
    <w:rPr>
      <w:lang w:val="ru-RU" w:eastAsia="ru-RU" w:bidi="ar-SA"/>
    </w:rPr>
  </w:style>
  <w:style w:type="paragraph" w:customStyle="1" w:styleId="tab">
    <w:name w:val="tab"/>
    <w:basedOn w:val="a3"/>
    <w:rsid w:val="00A35D3F"/>
    <w:pPr>
      <w:spacing w:before="100" w:beforeAutospacing="1" w:after="100" w:afterAutospacing="1"/>
    </w:pPr>
  </w:style>
  <w:style w:type="paragraph" w:customStyle="1" w:styleId="212000">
    <w:name w:val="Стиль Заголовок 2 + 12 пт Слева:  0 см Первая строка:  0 см"/>
    <w:basedOn w:val="21"/>
    <w:rsid w:val="00A35D3F"/>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35D3F"/>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35D3F"/>
    <w:rPr>
      <w:rFonts w:ascii="Times New Roman" w:hAnsi="Times New Roman"/>
      <w:i w:val="0"/>
      <w:kern w:val="32"/>
      <w:sz w:val="24"/>
      <w:szCs w:val="32"/>
      <w:lang w:eastAsia="ru-RU"/>
    </w:rPr>
  </w:style>
  <w:style w:type="character" w:customStyle="1" w:styleId="affffffffff7">
    <w:name w:val="Знак Знак Знак"/>
    <w:locked/>
    <w:rsid w:val="00A35D3F"/>
    <w:rPr>
      <w:b/>
      <w:caps/>
      <w:sz w:val="24"/>
      <w:szCs w:val="24"/>
      <w:lang w:val="ru-RU" w:eastAsia="ru-RU" w:bidi="ar-SA"/>
    </w:rPr>
  </w:style>
  <w:style w:type="character" w:customStyle="1" w:styleId="328">
    <w:name w:val="Знак Знак32"/>
    <w:rsid w:val="00A35D3F"/>
    <w:rPr>
      <w:rFonts w:ascii="Arial" w:hAnsi="Arial" w:cs="Arial"/>
      <w:b/>
      <w:bCs/>
      <w:i/>
      <w:iCs/>
      <w:sz w:val="28"/>
      <w:szCs w:val="28"/>
      <w:lang w:val="ru-RU" w:eastAsia="en-US" w:bidi="ar-SA"/>
    </w:rPr>
  </w:style>
  <w:style w:type="character" w:customStyle="1" w:styleId="31d">
    <w:name w:val="Знак Знак31"/>
    <w:locked/>
    <w:rsid w:val="00A35D3F"/>
    <w:rPr>
      <w:b/>
      <w:bCs/>
      <w:sz w:val="27"/>
      <w:szCs w:val="27"/>
      <w:lang w:val="ru-RU" w:eastAsia="ru-RU" w:bidi="ar-SA"/>
    </w:rPr>
  </w:style>
  <w:style w:type="character" w:customStyle="1" w:styleId="302">
    <w:name w:val="Знак Знак30"/>
    <w:locked/>
    <w:rsid w:val="00A35D3F"/>
    <w:rPr>
      <w:b/>
      <w:bCs/>
      <w:sz w:val="28"/>
      <w:szCs w:val="28"/>
      <w:lang w:bidi="ar-SA"/>
    </w:rPr>
  </w:style>
  <w:style w:type="character" w:customStyle="1" w:styleId="292">
    <w:name w:val="Знак Знак29"/>
    <w:locked/>
    <w:rsid w:val="00A35D3F"/>
    <w:rPr>
      <w:b/>
      <w:bCs/>
      <w:i/>
      <w:iCs/>
      <w:sz w:val="26"/>
      <w:szCs w:val="26"/>
      <w:lang w:bidi="ar-SA"/>
    </w:rPr>
  </w:style>
  <w:style w:type="character" w:customStyle="1" w:styleId="hlto-search">
    <w:name w:val="hl to-search"/>
    <w:rsid w:val="00A35D3F"/>
  </w:style>
  <w:style w:type="paragraph" w:customStyle="1" w:styleId="source">
    <w:name w:val="source"/>
    <w:basedOn w:val="a3"/>
    <w:rsid w:val="00A35D3F"/>
    <w:pPr>
      <w:spacing w:before="100" w:beforeAutospacing="1" w:after="100" w:afterAutospacing="1"/>
    </w:pPr>
  </w:style>
  <w:style w:type="paragraph" w:customStyle="1" w:styleId="affffffffff8">
    <w:name w:val="словарная статья"/>
    <w:basedOn w:val="Default"/>
    <w:next w:val="Default"/>
    <w:rsid w:val="00A35D3F"/>
    <w:rPr>
      <w:color w:val="auto"/>
    </w:rPr>
  </w:style>
  <w:style w:type="paragraph" w:customStyle="1" w:styleId="affffffffff9">
    <w:name w:val="Подзаголовок для информации об изменениях"/>
    <w:basedOn w:val="a3"/>
    <w:next w:val="a3"/>
    <w:uiPriority w:val="99"/>
    <w:rsid w:val="00A35D3F"/>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35D3F"/>
    <w:rPr>
      <w:i/>
      <w:iCs/>
      <w:color w:val="000000"/>
    </w:rPr>
  </w:style>
  <w:style w:type="paragraph" w:customStyle="1" w:styleId="1ffffff0">
    <w:name w:val="Выделенная цитата1"/>
    <w:basedOn w:val="a3"/>
    <w:next w:val="a3"/>
    <w:rsid w:val="00A35D3F"/>
    <w:pPr>
      <w:pBdr>
        <w:bottom w:val="single" w:sz="4" w:space="4" w:color="4F81BD"/>
      </w:pBdr>
      <w:spacing w:before="200" w:after="280"/>
      <w:ind w:left="936" w:right="936"/>
    </w:pPr>
    <w:rPr>
      <w:b/>
      <w:bCs/>
      <w:i/>
      <w:iCs/>
      <w:color w:val="4F81BD"/>
    </w:rPr>
  </w:style>
  <w:style w:type="character" w:customStyle="1" w:styleId="1ffffff1">
    <w:name w:val="Слабая ссылка1"/>
    <w:rsid w:val="00A35D3F"/>
    <w:rPr>
      <w:rFonts w:cs="Times New Roman"/>
      <w:smallCaps/>
      <w:color w:val="C0504D"/>
      <w:u w:val="single"/>
    </w:rPr>
  </w:style>
  <w:style w:type="character" w:customStyle="1" w:styleId="1ffffff2">
    <w:name w:val="Сильная ссылка1"/>
    <w:rsid w:val="00A35D3F"/>
    <w:rPr>
      <w:rFonts w:cs="Times New Roman"/>
      <w:b/>
      <w:smallCaps/>
      <w:color w:val="C0504D"/>
      <w:spacing w:val="5"/>
      <w:u w:val="single"/>
    </w:rPr>
  </w:style>
  <w:style w:type="character" w:customStyle="1" w:styleId="1ffffff3">
    <w:name w:val="Название книги1"/>
    <w:rsid w:val="00A35D3F"/>
    <w:rPr>
      <w:rFonts w:cs="Times New Roman"/>
      <w:b/>
      <w:smallCaps/>
      <w:spacing w:val="5"/>
    </w:rPr>
  </w:style>
  <w:style w:type="paragraph" w:customStyle="1" w:styleId="1ffffff4">
    <w:name w:val="Заголовок оглавления1"/>
    <w:basedOn w:val="11"/>
    <w:next w:val="a3"/>
    <w:rsid w:val="00A35D3F"/>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35D3F"/>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35D3F"/>
    <w:rPr>
      <w:b/>
      <w:bCs/>
      <w:sz w:val="28"/>
      <w:szCs w:val="28"/>
      <w:lang w:val="ru-RU" w:eastAsia="ru-RU" w:bidi="ar-SA"/>
    </w:rPr>
  </w:style>
  <w:style w:type="paragraph" w:customStyle="1" w:styleId="329">
    <w:name w:val="Заголовок 32"/>
    <w:basedOn w:val="a3"/>
    <w:next w:val="a3"/>
    <w:rsid w:val="00A35D3F"/>
    <w:pPr>
      <w:keepNext/>
      <w:snapToGrid w:val="0"/>
      <w:spacing w:before="240" w:after="60"/>
    </w:pPr>
    <w:rPr>
      <w:rFonts w:ascii="Arial" w:hAnsi="Arial"/>
      <w:szCs w:val="20"/>
    </w:rPr>
  </w:style>
  <w:style w:type="character" w:customStyle="1" w:styleId="1ffffff6">
    <w:name w:val="Замещающий текст1"/>
    <w:rsid w:val="00A35D3F"/>
    <w:rPr>
      <w:color w:val="808080"/>
    </w:rPr>
  </w:style>
  <w:style w:type="paragraph" w:customStyle="1" w:styleId="1ffffff7">
    <w:name w:val="Подзаголовок1"/>
    <w:basedOn w:val="a3"/>
    <w:rsid w:val="00A35D3F"/>
    <w:pPr>
      <w:spacing w:line="312" w:lineRule="auto"/>
    </w:pPr>
    <w:rPr>
      <w:rFonts w:ascii="Arial" w:hAnsi="Arial" w:cs="Arial"/>
      <w:b/>
      <w:bCs/>
      <w:color w:val="000000"/>
      <w:sz w:val="20"/>
      <w:szCs w:val="20"/>
    </w:rPr>
  </w:style>
  <w:style w:type="character" w:customStyle="1" w:styleId="2fff5">
    <w:name w:val="Основной шрифт абзаца2"/>
    <w:rsid w:val="00A35D3F"/>
  </w:style>
  <w:style w:type="paragraph" w:customStyle="1" w:styleId="623">
    <w:name w:val="Заголовок 62"/>
    <w:rsid w:val="00A35D3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35D3F"/>
    <w:rPr>
      <w:rFonts w:ascii="Arial" w:hAnsi="Arial"/>
      <w:b/>
      <w:bCs/>
      <w:sz w:val="26"/>
      <w:szCs w:val="26"/>
    </w:rPr>
  </w:style>
  <w:style w:type="character" w:customStyle="1" w:styleId="661">
    <w:name w:val="Знак Знак66"/>
    <w:rsid w:val="00A35D3F"/>
    <w:rPr>
      <w:b/>
      <w:bCs/>
      <w:sz w:val="28"/>
      <w:szCs w:val="28"/>
      <w:lang w:bidi="ar-SA"/>
    </w:rPr>
  </w:style>
  <w:style w:type="character" w:customStyle="1" w:styleId="651">
    <w:name w:val="Знак Знак65"/>
    <w:rsid w:val="00A35D3F"/>
    <w:rPr>
      <w:b/>
      <w:bCs/>
      <w:i/>
      <w:iCs/>
      <w:sz w:val="26"/>
      <w:szCs w:val="26"/>
      <w:lang w:bidi="ar-SA"/>
    </w:rPr>
  </w:style>
  <w:style w:type="character" w:customStyle="1" w:styleId="701">
    <w:name w:val="Знак Знак70"/>
    <w:rsid w:val="00A35D3F"/>
    <w:rPr>
      <w:rFonts w:ascii="Arial" w:hAnsi="Arial"/>
      <w:b/>
      <w:bCs/>
      <w:sz w:val="26"/>
      <w:szCs w:val="26"/>
    </w:rPr>
  </w:style>
  <w:style w:type="character" w:customStyle="1" w:styleId="690">
    <w:name w:val="Знак Знак69"/>
    <w:rsid w:val="00A35D3F"/>
    <w:rPr>
      <w:b/>
      <w:bCs/>
      <w:sz w:val="28"/>
      <w:szCs w:val="28"/>
      <w:lang w:bidi="ar-SA"/>
    </w:rPr>
  </w:style>
  <w:style w:type="character" w:customStyle="1" w:styleId="680">
    <w:name w:val="Знак Знак68"/>
    <w:rsid w:val="00A35D3F"/>
    <w:rPr>
      <w:b/>
      <w:bCs/>
      <w:i/>
      <w:iCs/>
      <w:sz w:val="26"/>
      <w:szCs w:val="26"/>
      <w:lang w:bidi="ar-SA"/>
    </w:rPr>
  </w:style>
  <w:style w:type="character" w:customStyle="1" w:styleId="Heading4Char2">
    <w:name w:val="Heading 4 Char2"/>
    <w:locked/>
    <w:rsid w:val="00A35D3F"/>
    <w:rPr>
      <w:rFonts w:ascii="Times New Roman" w:hAnsi="Times New Roman" w:cs="Times New Roman"/>
      <w:b/>
      <w:bCs/>
      <w:sz w:val="28"/>
      <w:szCs w:val="28"/>
    </w:rPr>
  </w:style>
  <w:style w:type="character" w:customStyle="1" w:styleId="Heading5Char2">
    <w:name w:val="Heading 5 Char2"/>
    <w:locked/>
    <w:rsid w:val="00A35D3F"/>
    <w:rPr>
      <w:rFonts w:ascii="Times New Roman" w:hAnsi="Times New Roman" w:cs="Times New Roman"/>
      <w:b/>
      <w:bCs/>
      <w:i/>
      <w:iCs/>
      <w:sz w:val="26"/>
      <w:szCs w:val="26"/>
    </w:rPr>
  </w:style>
  <w:style w:type="character" w:customStyle="1" w:styleId="Heading6Char2">
    <w:name w:val="Heading 6 Char2"/>
    <w:locked/>
    <w:rsid w:val="00A35D3F"/>
    <w:rPr>
      <w:rFonts w:ascii="Times New Roman" w:hAnsi="Times New Roman" w:cs="Times New Roman"/>
      <w:b/>
      <w:bCs/>
      <w:sz w:val="20"/>
      <w:szCs w:val="20"/>
    </w:rPr>
  </w:style>
  <w:style w:type="character" w:customStyle="1" w:styleId="Heading7Char2">
    <w:name w:val="Heading 7 Char2"/>
    <w:locked/>
    <w:rsid w:val="00A35D3F"/>
    <w:rPr>
      <w:rFonts w:ascii="Times New Roman" w:hAnsi="Times New Roman" w:cs="Times New Roman"/>
      <w:sz w:val="20"/>
      <w:szCs w:val="20"/>
    </w:rPr>
  </w:style>
  <w:style w:type="character" w:customStyle="1" w:styleId="Heading8Char2">
    <w:name w:val="Heading 8 Char2"/>
    <w:locked/>
    <w:rsid w:val="00A35D3F"/>
    <w:rPr>
      <w:rFonts w:ascii="Calibri" w:hAnsi="Calibri" w:cs="Times New Roman"/>
      <w:i/>
      <w:iCs/>
      <w:sz w:val="24"/>
      <w:szCs w:val="24"/>
    </w:rPr>
  </w:style>
  <w:style w:type="character" w:customStyle="1" w:styleId="Heading9Char2">
    <w:name w:val="Heading 9 Char2"/>
    <w:locked/>
    <w:rsid w:val="00A35D3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35D3F"/>
    <w:rPr>
      <w:rFonts w:ascii="Arial" w:hAnsi="Arial"/>
      <w:b/>
      <w:kern w:val="32"/>
      <w:sz w:val="20"/>
    </w:rPr>
  </w:style>
  <w:style w:type="character" w:customStyle="1" w:styleId="Heading2Char3">
    <w:name w:val="Heading 2 Char3"/>
    <w:aliases w:val="Знак3 Знак Char3"/>
    <w:locked/>
    <w:rsid w:val="00A35D3F"/>
    <w:rPr>
      <w:rFonts w:ascii="Arial" w:hAnsi="Arial"/>
      <w:b/>
      <w:kern w:val="32"/>
      <w:sz w:val="20"/>
    </w:rPr>
  </w:style>
  <w:style w:type="character" w:customStyle="1" w:styleId="Heading3Char3">
    <w:name w:val="Heading 3 Char3"/>
    <w:aliases w:val="Знак2 Char1"/>
    <w:locked/>
    <w:rsid w:val="00A35D3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35D3F"/>
    <w:rPr>
      <w:rFonts w:ascii="Times New Roman" w:hAnsi="Times New Roman"/>
      <w:sz w:val="20"/>
    </w:rPr>
  </w:style>
  <w:style w:type="character" w:customStyle="1" w:styleId="BodyText3Char5">
    <w:name w:val="Body Text 3 Char5"/>
    <w:aliases w:val="Знак5 Char5"/>
    <w:locked/>
    <w:rsid w:val="00A35D3F"/>
    <w:rPr>
      <w:rFonts w:ascii="Times New Roman" w:hAnsi="Times New Roman"/>
      <w:sz w:val="16"/>
    </w:rPr>
  </w:style>
  <w:style w:type="character" w:customStyle="1" w:styleId="BodyTextIndent3Char3">
    <w:name w:val="Body Text Indent 3 Char3"/>
    <w:locked/>
    <w:rsid w:val="00A35D3F"/>
    <w:rPr>
      <w:rFonts w:ascii="Calibri" w:hAnsi="Calibri"/>
      <w:sz w:val="16"/>
      <w:lang w:val="ru-RU" w:eastAsia="ru-RU" w:bidi="ar-SA"/>
    </w:rPr>
  </w:style>
  <w:style w:type="character" w:customStyle="1" w:styleId="PlainTextChar3">
    <w:name w:val="Plain Text Char3"/>
    <w:aliases w:val="Heading 12 Char2,Знак8 Char1"/>
    <w:locked/>
    <w:rsid w:val="00A35D3F"/>
    <w:rPr>
      <w:rFonts w:ascii="Courier New" w:hAnsi="Courier New" w:cs="Times New Roman"/>
      <w:sz w:val="20"/>
      <w:szCs w:val="20"/>
    </w:rPr>
  </w:style>
  <w:style w:type="character" w:customStyle="1" w:styleId="BodyTextIndent2Char3">
    <w:name w:val="Body Text Indent 2 Char3"/>
    <w:locked/>
    <w:rsid w:val="00A35D3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35D3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35D3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35D3F"/>
    <w:rPr>
      <w:rFonts w:ascii="Times New Roman" w:hAnsi="Times New Roman"/>
      <w:sz w:val="24"/>
    </w:rPr>
  </w:style>
  <w:style w:type="character" w:customStyle="1" w:styleId="BodyTextChar5">
    <w:name w:val="Body Text Char5"/>
    <w:aliases w:val="Знак1 Char3"/>
    <w:locked/>
    <w:rsid w:val="00A35D3F"/>
    <w:rPr>
      <w:rFonts w:ascii="Times New Roman" w:hAnsi="Times New Roman"/>
      <w:sz w:val="20"/>
    </w:rPr>
  </w:style>
  <w:style w:type="character" w:customStyle="1" w:styleId="FooterChar3">
    <w:name w:val="Footer Char3"/>
    <w:locked/>
    <w:rsid w:val="00A35D3F"/>
    <w:rPr>
      <w:rFonts w:ascii="Times New Roman" w:hAnsi="Times New Roman" w:cs="Times New Roman"/>
      <w:sz w:val="24"/>
      <w:szCs w:val="24"/>
    </w:rPr>
  </w:style>
  <w:style w:type="character" w:customStyle="1" w:styleId="BodyText2Char3">
    <w:name w:val="Body Text 2 Char3"/>
    <w:locked/>
    <w:rsid w:val="00A35D3F"/>
    <w:rPr>
      <w:rFonts w:ascii="Times New Roman" w:hAnsi="Times New Roman" w:cs="Times New Roman"/>
      <w:sz w:val="24"/>
      <w:szCs w:val="24"/>
    </w:rPr>
  </w:style>
  <w:style w:type="character" w:customStyle="1" w:styleId="DocumentMapChar3">
    <w:name w:val="Document Map Char3"/>
    <w:locked/>
    <w:rsid w:val="00A35D3F"/>
    <w:rPr>
      <w:rFonts w:ascii="Tahoma" w:hAnsi="Tahoma" w:cs="Times New Roman"/>
      <w:sz w:val="20"/>
      <w:szCs w:val="20"/>
      <w:shd w:val="clear" w:color="auto" w:fill="000080"/>
    </w:rPr>
  </w:style>
  <w:style w:type="character" w:customStyle="1" w:styleId="HeaderChar3">
    <w:name w:val="Header Char3"/>
    <w:locked/>
    <w:rsid w:val="00A35D3F"/>
    <w:rPr>
      <w:rFonts w:ascii="Times New Roman" w:hAnsi="Times New Roman" w:cs="Times New Roman"/>
      <w:sz w:val="24"/>
      <w:szCs w:val="24"/>
    </w:rPr>
  </w:style>
  <w:style w:type="character" w:customStyle="1" w:styleId="CommentSubjectChar2">
    <w:name w:val="Comment Subject Char2"/>
    <w:locked/>
    <w:rsid w:val="00A35D3F"/>
    <w:rPr>
      <w:sz w:val="16"/>
    </w:rPr>
  </w:style>
  <w:style w:type="character" w:customStyle="1" w:styleId="CommentTextChar3">
    <w:name w:val="Comment Text Char3"/>
    <w:locked/>
    <w:rsid w:val="00A35D3F"/>
    <w:rPr>
      <w:rFonts w:ascii="Times New Roman" w:hAnsi="Times New Roman" w:cs="Times New Roman"/>
      <w:sz w:val="20"/>
      <w:szCs w:val="20"/>
    </w:rPr>
  </w:style>
  <w:style w:type="character" w:customStyle="1" w:styleId="CommentSubjectChar4">
    <w:name w:val="Comment Subject Char4"/>
    <w:locked/>
    <w:rsid w:val="00A35D3F"/>
    <w:rPr>
      <w:b/>
    </w:rPr>
  </w:style>
  <w:style w:type="character" w:customStyle="1" w:styleId="730">
    <w:name w:val="Знак Знак73"/>
    <w:rsid w:val="00A35D3F"/>
    <w:rPr>
      <w:sz w:val="16"/>
      <w:lang w:val="ru-RU" w:eastAsia="ru-RU"/>
    </w:rPr>
  </w:style>
  <w:style w:type="character" w:customStyle="1" w:styleId="Heading1Char3">
    <w:name w:val="Heading 1 Char3"/>
    <w:aliases w:val="Знак Char3,Заголовок 1 Знак Знак Char2,Знак Заголовок 1 Char2"/>
    <w:locked/>
    <w:rsid w:val="00A35D3F"/>
    <w:rPr>
      <w:rFonts w:ascii="Cambria" w:hAnsi="Cambria"/>
      <w:b/>
      <w:kern w:val="32"/>
      <w:sz w:val="32"/>
    </w:rPr>
  </w:style>
  <w:style w:type="character" w:customStyle="1" w:styleId="BodyText3Char3">
    <w:name w:val="Body Text 3 Char3"/>
    <w:aliases w:val="Знак5 Char3"/>
    <w:locked/>
    <w:rsid w:val="00A35D3F"/>
    <w:rPr>
      <w:sz w:val="16"/>
    </w:rPr>
  </w:style>
  <w:style w:type="paragraph" w:customStyle="1" w:styleId="12a">
    <w:name w:val="Стиль12"/>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35D3F"/>
    <w:rPr>
      <w:rFonts w:ascii="PragmaticaCTT" w:hAnsi="PragmaticaCTT" w:cs="Times New Roman"/>
      <w:sz w:val="20"/>
      <w:szCs w:val="20"/>
    </w:rPr>
  </w:style>
  <w:style w:type="character" w:customStyle="1" w:styleId="6100">
    <w:name w:val="Знак Знак610"/>
    <w:locked/>
    <w:rsid w:val="00A35D3F"/>
    <w:rPr>
      <w:b/>
      <w:caps/>
      <w:sz w:val="24"/>
      <w:lang w:val="ru-RU" w:eastAsia="ru-RU"/>
    </w:rPr>
  </w:style>
  <w:style w:type="character" w:customStyle="1" w:styleId="Heading2Char2">
    <w:name w:val="Heading 2 Char2"/>
    <w:aliases w:val="Знак3 Знак Char2"/>
    <w:locked/>
    <w:rsid w:val="00A35D3F"/>
    <w:rPr>
      <w:rFonts w:ascii="Times New Roman" w:hAnsi="Times New Roman"/>
      <w:sz w:val="24"/>
    </w:rPr>
  </w:style>
  <w:style w:type="character" w:customStyle="1" w:styleId="SubtitleChar3">
    <w:name w:val="Subtitle Char3"/>
    <w:locked/>
    <w:rsid w:val="00A35D3F"/>
    <w:rPr>
      <w:rFonts w:ascii="PragmaticaCTT" w:hAnsi="PragmaticaCTT" w:cs="Times New Roman"/>
      <w:b/>
      <w:bCs/>
      <w:sz w:val="24"/>
      <w:szCs w:val="24"/>
    </w:rPr>
  </w:style>
  <w:style w:type="character" w:customStyle="1" w:styleId="BodyTextFirstIndent2Char3">
    <w:name w:val="Body Text First Indent 2 Char3"/>
    <w:locked/>
    <w:rsid w:val="00A35D3F"/>
    <w:rPr>
      <w:rFonts w:ascii="Times New Roman" w:hAnsi="Times New Roman" w:cs="Times New Roman"/>
      <w:sz w:val="24"/>
      <w:szCs w:val="24"/>
    </w:rPr>
  </w:style>
  <w:style w:type="character" w:customStyle="1" w:styleId="BalloonTextChar3">
    <w:name w:val="Balloon Text Char3"/>
    <w:locked/>
    <w:rsid w:val="00A35D3F"/>
    <w:rPr>
      <w:rFonts w:ascii="Tahoma" w:hAnsi="Tahoma" w:cs="Times New Roman"/>
      <w:sz w:val="16"/>
      <w:szCs w:val="16"/>
    </w:rPr>
  </w:style>
  <w:style w:type="paragraph" w:customStyle="1" w:styleId="BodyText212">
    <w:name w:val="Body Text 212"/>
    <w:basedOn w:val="a3"/>
    <w:rsid w:val="00A35D3F"/>
    <w:pPr>
      <w:spacing w:line="360" w:lineRule="auto"/>
      <w:jc w:val="both"/>
    </w:pPr>
    <w:rPr>
      <w:szCs w:val="20"/>
    </w:rPr>
  </w:style>
  <w:style w:type="character" w:customStyle="1" w:styleId="HTMLPreformattedChar2">
    <w:name w:val="HTML Preformatted Char2"/>
    <w:locked/>
    <w:rsid w:val="00A35D3F"/>
    <w:rPr>
      <w:rFonts w:ascii="Courier New" w:hAnsi="Courier New"/>
      <w:sz w:val="20"/>
    </w:rPr>
  </w:style>
  <w:style w:type="character" w:customStyle="1" w:styleId="HTMLAddressChar1">
    <w:name w:val="HTML Address Char1"/>
    <w:locked/>
    <w:rsid w:val="00A35D3F"/>
    <w:rPr>
      <w:i/>
      <w:sz w:val="24"/>
      <w:lang w:eastAsia="ru-RU"/>
    </w:rPr>
  </w:style>
  <w:style w:type="character" w:customStyle="1" w:styleId="HTMLAddressChar3">
    <w:name w:val="HTML Address Char3"/>
    <w:locked/>
    <w:rsid w:val="00A35D3F"/>
    <w:rPr>
      <w:rFonts w:ascii="Calibri" w:hAnsi="Calibri" w:cs="Times New Roman"/>
      <w:i/>
      <w:sz w:val="20"/>
      <w:szCs w:val="20"/>
    </w:rPr>
  </w:style>
  <w:style w:type="character" w:customStyle="1" w:styleId="1280">
    <w:name w:val="Знак1 Знак Знак28"/>
    <w:aliases w:val="Знак1 Знак11"/>
    <w:locked/>
    <w:rsid w:val="00A35D3F"/>
    <w:rPr>
      <w:sz w:val="24"/>
      <w:lang w:val="ru-RU" w:eastAsia="ru-RU"/>
    </w:rPr>
  </w:style>
  <w:style w:type="paragraph" w:customStyle="1" w:styleId="BlockText1">
    <w:name w:val="Block Text1"/>
    <w:basedOn w:val="a3"/>
    <w:rsid w:val="00A35D3F"/>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35D3F"/>
    <w:rPr>
      <w:i/>
      <w:color w:val="000000"/>
      <w:sz w:val="24"/>
      <w:lang w:eastAsia="ru-RU"/>
    </w:rPr>
  </w:style>
  <w:style w:type="character" w:customStyle="1" w:styleId="IntenseQuoteChar3">
    <w:name w:val="Intense Quote Char3"/>
    <w:locked/>
    <w:rsid w:val="00A35D3F"/>
    <w:rPr>
      <w:b/>
      <w:i/>
      <w:color w:val="4F81BD"/>
      <w:sz w:val="24"/>
      <w:lang w:eastAsia="ru-RU"/>
    </w:rPr>
  </w:style>
  <w:style w:type="paragraph" w:customStyle="1" w:styleId="BodyTextIndent21">
    <w:name w:val="Body Text Indent 21"/>
    <w:basedOn w:val="a3"/>
    <w:rsid w:val="00A35D3F"/>
    <w:pPr>
      <w:overflowPunct w:val="0"/>
      <w:autoSpaceDE w:val="0"/>
      <w:ind w:firstLine="567"/>
      <w:jc w:val="both"/>
    </w:pPr>
    <w:rPr>
      <w:sz w:val="20"/>
      <w:szCs w:val="20"/>
      <w:lang w:eastAsia="ar-SA"/>
    </w:rPr>
  </w:style>
  <w:style w:type="paragraph" w:customStyle="1" w:styleId="BodyTextIndent31">
    <w:name w:val="Body Text Indent 31"/>
    <w:basedOn w:val="a3"/>
    <w:rsid w:val="00A35D3F"/>
    <w:pPr>
      <w:spacing w:line="360" w:lineRule="auto"/>
      <w:ind w:firstLine="709"/>
      <w:jc w:val="both"/>
    </w:pPr>
    <w:rPr>
      <w:sz w:val="28"/>
      <w:szCs w:val="20"/>
    </w:rPr>
  </w:style>
  <w:style w:type="paragraph" w:customStyle="1" w:styleId="230">
    <w:name w:val="Обычный23"/>
    <w:rsid w:val="00A35D3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35D3F"/>
    <w:pPr>
      <w:tabs>
        <w:tab w:val="center" w:pos="4153"/>
        <w:tab w:val="right" w:pos="8306"/>
      </w:tabs>
    </w:pPr>
    <w:rPr>
      <w:rFonts w:ascii="Arial" w:hAnsi="Arial"/>
      <w:szCs w:val="20"/>
    </w:rPr>
  </w:style>
  <w:style w:type="paragraph" w:customStyle="1" w:styleId="Normal11">
    <w:name w:val="Normal11"/>
    <w:rsid w:val="00A35D3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35D3F"/>
    <w:pPr>
      <w:keepNext/>
      <w:snapToGrid/>
      <w:outlineLvl w:val="2"/>
    </w:pPr>
    <w:rPr>
      <w:sz w:val="24"/>
    </w:rPr>
  </w:style>
  <w:style w:type="paragraph" w:customStyle="1" w:styleId="BodyText11">
    <w:name w:val="Body Text11"/>
    <w:basedOn w:val="Normal11"/>
    <w:rsid w:val="00A35D3F"/>
    <w:pPr>
      <w:snapToGrid/>
      <w:spacing w:line="360" w:lineRule="auto"/>
    </w:pPr>
    <w:rPr>
      <w:sz w:val="24"/>
    </w:rPr>
  </w:style>
  <w:style w:type="paragraph" w:customStyle="1" w:styleId="ListParagraph11">
    <w:name w:val="List Paragraph11"/>
    <w:basedOn w:val="a3"/>
    <w:rsid w:val="00A35D3F"/>
    <w:pPr>
      <w:spacing w:after="200" w:line="276" w:lineRule="auto"/>
      <w:ind w:left="720"/>
      <w:contextualSpacing/>
    </w:pPr>
    <w:rPr>
      <w:rFonts w:ascii="Calibri" w:hAnsi="Calibri"/>
      <w:sz w:val="22"/>
      <w:szCs w:val="22"/>
    </w:rPr>
  </w:style>
  <w:style w:type="paragraph" w:customStyle="1" w:styleId="PlainText11">
    <w:name w:val="Plain Text11"/>
    <w:basedOn w:val="a3"/>
    <w:rsid w:val="00A35D3F"/>
    <w:rPr>
      <w:rFonts w:ascii="Courier New" w:hAnsi="Courier New"/>
      <w:sz w:val="20"/>
      <w:szCs w:val="20"/>
    </w:rPr>
  </w:style>
  <w:style w:type="paragraph" w:customStyle="1" w:styleId="BodyText311">
    <w:name w:val="Body Text 311"/>
    <w:basedOn w:val="Normal11"/>
    <w:rsid w:val="00A35D3F"/>
    <w:pPr>
      <w:snapToGrid/>
      <w:jc w:val="both"/>
    </w:pPr>
    <w:rPr>
      <w:i/>
      <w:sz w:val="26"/>
    </w:rPr>
  </w:style>
  <w:style w:type="character" w:customStyle="1" w:styleId="SubtleEmphasis1">
    <w:name w:val="Subtle Emphasis1"/>
    <w:rsid w:val="00A35D3F"/>
    <w:rPr>
      <w:i/>
      <w:color w:val="808080"/>
    </w:rPr>
  </w:style>
  <w:style w:type="character" w:customStyle="1" w:styleId="2160">
    <w:name w:val="Знак Знак216"/>
    <w:aliases w:val="Основной текст с отступом Знак Знак Зна Знак"/>
    <w:locked/>
    <w:rsid w:val="00A35D3F"/>
    <w:rPr>
      <w:rFonts w:ascii="Arial" w:hAnsi="Arial"/>
      <w:b/>
      <w:i/>
      <w:sz w:val="28"/>
      <w:lang w:val="ru-RU" w:eastAsia="en-US"/>
    </w:rPr>
  </w:style>
  <w:style w:type="character" w:customStyle="1" w:styleId="DefaultParagraphFont1">
    <w:name w:val="Default Paragraph Font1"/>
    <w:rsid w:val="00A35D3F"/>
  </w:style>
  <w:style w:type="paragraph" w:customStyle="1" w:styleId="NoSpacing1">
    <w:name w:val="No Spacing1"/>
    <w:rsid w:val="00A35D3F"/>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35D3F"/>
    <w:rPr>
      <w:rFonts w:ascii="Arial" w:hAnsi="Arial" w:cs="Times New Roman"/>
      <w:b/>
      <w:sz w:val="20"/>
    </w:rPr>
  </w:style>
  <w:style w:type="character" w:customStyle="1" w:styleId="z-TopofFormChar1">
    <w:name w:val="z-Top of Form Char1"/>
    <w:locked/>
    <w:rsid w:val="00A35D3F"/>
    <w:rPr>
      <w:rFonts w:ascii="Arial" w:hAnsi="Arial" w:cs="Times New Roman"/>
      <w:b/>
      <w:sz w:val="20"/>
      <w:szCs w:val="20"/>
    </w:rPr>
  </w:style>
  <w:style w:type="character" w:customStyle="1" w:styleId="z-BottomofFormChar">
    <w:name w:val="z-Bottom of Form Char"/>
    <w:locked/>
    <w:rsid w:val="00A35D3F"/>
    <w:rPr>
      <w:rFonts w:ascii="Arial" w:hAnsi="Arial" w:cs="Times New Roman"/>
      <w:vanish/>
      <w:sz w:val="16"/>
      <w:lang w:eastAsia="ru-RU"/>
    </w:rPr>
  </w:style>
  <w:style w:type="character" w:customStyle="1" w:styleId="z-BottomofFormChar1">
    <w:name w:val="z-Bottom of Form Char1"/>
    <w:locked/>
    <w:rsid w:val="00A35D3F"/>
    <w:rPr>
      <w:rFonts w:ascii="Arial" w:hAnsi="Arial" w:cs="Times New Roman"/>
      <w:vanish/>
      <w:sz w:val="16"/>
      <w:szCs w:val="16"/>
    </w:rPr>
  </w:style>
  <w:style w:type="paragraph" w:customStyle="1" w:styleId="Heading41">
    <w:name w:val="Heading 41"/>
    <w:basedOn w:val="Normal1"/>
    <w:next w:val="Normal1"/>
    <w:rsid w:val="00A35D3F"/>
    <w:pPr>
      <w:keepNext/>
      <w:widowControl/>
    </w:pPr>
    <w:rPr>
      <w:sz w:val="24"/>
    </w:rPr>
  </w:style>
  <w:style w:type="character" w:customStyle="1" w:styleId="MacroTextChar2">
    <w:name w:val="Macro Text Char2"/>
    <w:locked/>
    <w:rsid w:val="00A35D3F"/>
    <w:rPr>
      <w:rFonts w:ascii="Courier New" w:hAnsi="Courier New" w:cs="Times New Roman"/>
      <w:sz w:val="22"/>
      <w:lang w:val="en-US" w:eastAsia="en-US" w:bidi="ar-SA"/>
    </w:rPr>
  </w:style>
  <w:style w:type="character" w:customStyle="1" w:styleId="5111">
    <w:name w:val="Знак5 Знак Знак11"/>
    <w:locked/>
    <w:rsid w:val="00A35D3F"/>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35D3F"/>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35D3F"/>
    <w:rPr>
      <w:sz w:val="24"/>
    </w:rPr>
  </w:style>
  <w:style w:type="character" w:customStyle="1" w:styleId="PlaceholderText1">
    <w:name w:val="Placeholder Text1"/>
    <w:rsid w:val="00A35D3F"/>
    <w:rPr>
      <w:color w:val="808080"/>
    </w:rPr>
  </w:style>
  <w:style w:type="paragraph" w:customStyle="1" w:styleId="TextBody">
    <w:name w:val="Text Body"/>
    <w:basedOn w:val="a3"/>
    <w:rsid w:val="00A35D3F"/>
    <w:pPr>
      <w:suppressAutoHyphens/>
      <w:spacing w:after="120"/>
    </w:pPr>
    <w:rPr>
      <w:lang w:val="en-US" w:eastAsia="zh-CN"/>
    </w:rPr>
  </w:style>
  <w:style w:type="character" w:customStyle="1" w:styleId="WW8Num13z3">
    <w:name w:val="WW8Num13z3"/>
    <w:rsid w:val="00A35D3F"/>
  </w:style>
  <w:style w:type="character" w:customStyle="1" w:styleId="WW8Num13z4">
    <w:name w:val="WW8Num13z4"/>
    <w:rsid w:val="00A35D3F"/>
  </w:style>
  <w:style w:type="character" w:customStyle="1" w:styleId="WW8Num13z5">
    <w:name w:val="WW8Num13z5"/>
    <w:rsid w:val="00A35D3F"/>
  </w:style>
  <w:style w:type="character" w:customStyle="1" w:styleId="WW8Num13z6">
    <w:name w:val="WW8Num13z6"/>
    <w:rsid w:val="00A35D3F"/>
  </w:style>
  <w:style w:type="character" w:customStyle="1" w:styleId="WW8Num13z7">
    <w:name w:val="WW8Num13z7"/>
    <w:rsid w:val="00A35D3F"/>
  </w:style>
  <w:style w:type="character" w:customStyle="1" w:styleId="WW8Num13z8">
    <w:name w:val="WW8Num13z8"/>
    <w:rsid w:val="00A35D3F"/>
  </w:style>
  <w:style w:type="character" w:customStyle="1" w:styleId="WW8Num14z4">
    <w:name w:val="WW8Num14z4"/>
    <w:rsid w:val="00A35D3F"/>
  </w:style>
  <w:style w:type="character" w:customStyle="1" w:styleId="WW8Num14z5">
    <w:name w:val="WW8Num14z5"/>
    <w:rsid w:val="00A35D3F"/>
  </w:style>
  <w:style w:type="character" w:customStyle="1" w:styleId="WW8Num14z6">
    <w:name w:val="WW8Num14z6"/>
    <w:rsid w:val="00A35D3F"/>
  </w:style>
  <w:style w:type="character" w:customStyle="1" w:styleId="WW8Num14z7">
    <w:name w:val="WW8Num14z7"/>
    <w:rsid w:val="00A35D3F"/>
  </w:style>
  <w:style w:type="character" w:customStyle="1" w:styleId="WW8Num14z8">
    <w:name w:val="WW8Num14z8"/>
    <w:rsid w:val="00A35D3F"/>
  </w:style>
  <w:style w:type="paragraph" w:customStyle="1" w:styleId="1ffffff8">
    <w:name w:val="Текст примечания1"/>
    <w:basedOn w:val="a3"/>
    <w:rsid w:val="00A35D3F"/>
    <w:pPr>
      <w:suppressAutoHyphens/>
    </w:pPr>
    <w:rPr>
      <w:sz w:val="20"/>
      <w:szCs w:val="20"/>
      <w:lang w:eastAsia="ar-SA"/>
    </w:rPr>
  </w:style>
  <w:style w:type="paragraph" w:customStyle="1" w:styleId="21f2">
    <w:name w:val="Маркированный список 21"/>
    <w:basedOn w:val="a3"/>
    <w:rsid w:val="00A35D3F"/>
    <w:pPr>
      <w:tabs>
        <w:tab w:val="left" w:pos="360"/>
      </w:tabs>
      <w:suppressAutoHyphens/>
      <w:ind w:left="360" w:hanging="360"/>
    </w:pPr>
    <w:rPr>
      <w:lang w:eastAsia="ar-SA"/>
    </w:rPr>
  </w:style>
  <w:style w:type="paragraph" w:customStyle="1" w:styleId="1ffffff9">
    <w:name w:val="Название объекта1"/>
    <w:basedOn w:val="a3"/>
    <w:next w:val="a3"/>
    <w:rsid w:val="00A35D3F"/>
    <w:pPr>
      <w:suppressAutoHyphens/>
    </w:pPr>
    <w:rPr>
      <w:b/>
      <w:bCs/>
      <w:color w:val="4F81BD"/>
      <w:sz w:val="18"/>
      <w:szCs w:val="18"/>
      <w:lang w:eastAsia="ar-SA"/>
    </w:rPr>
  </w:style>
  <w:style w:type="paragraph" w:customStyle="1" w:styleId="21f3">
    <w:name w:val="Список 21"/>
    <w:basedOn w:val="a3"/>
    <w:rsid w:val="00A35D3F"/>
    <w:pPr>
      <w:suppressAutoHyphens/>
      <w:ind w:left="566" w:hanging="283"/>
    </w:pPr>
    <w:rPr>
      <w:lang w:eastAsia="ar-SA"/>
    </w:rPr>
  </w:style>
  <w:style w:type="paragraph" w:customStyle="1" w:styleId="416">
    <w:name w:val="Список 41"/>
    <w:basedOn w:val="a3"/>
    <w:rsid w:val="00A35D3F"/>
    <w:pPr>
      <w:suppressAutoHyphens/>
      <w:ind w:left="1132" w:hanging="283"/>
    </w:pPr>
    <w:rPr>
      <w:lang w:eastAsia="ar-SA"/>
    </w:rPr>
  </w:style>
  <w:style w:type="paragraph" w:customStyle="1" w:styleId="Heading22">
    <w:name w:val="Heading 22"/>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35D3F"/>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35D3F"/>
    <w:rPr>
      <w:rFonts w:ascii="Times New Roman" w:hAnsi="Times New Roman" w:cs="Times New Roman"/>
      <w:color w:val="000000"/>
      <w:sz w:val="20"/>
      <w:szCs w:val="20"/>
    </w:rPr>
  </w:style>
  <w:style w:type="paragraph" w:customStyle="1" w:styleId="Heading911">
    <w:name w:val="Heading 9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35D3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35D3F"/>
    <w:rPr>
      <w:rFonts w:ascii="Times New Roman" w:hAnsi="Times New Roman"/>
      <w:sz w:val="20"/>
    </w:rPr>
  </w:style>
  <w:style w:type="character" w:customStyle="1" w:styleId="343">
    <w:name w:val="Знак3 Знак Знак4"/>
    <w:locked/>
    <w:rsid w:val="00A35D3F"/>
    <w:rPr>
      <w:rFonts w:ascii="Courier New" w:hAnsi="Courier New"/>
      <w:lang w:val="ru-RU" w:eastAsia="ru-RU"/>
    </w:rPr>
  </w:style>
  <w:style w:type="paragraph" w:customStyle="1" w:styleId="CharChar0">
    <w:name w:val="первый Char Char"/>
    <w:basedOn w:val="a3"/>
    <w:rsid w:val="00A35D3F"/>
    <w:pPr>
      <w:spacing w:before="120" w:line="240" w:lineRule="exact"/>
      <w:ind w:firstLine="284"/>
      <w:jc w:val="both"/>
    </w:pPr>
    <w:rPr>
      <w:sz w:val="22"/>
    </w:rPr>
  </w:style>
  <w:style w:type="paragraph" w:customStyle="1" w:styleId="Char">
    <w:name w:val="первый Char"/>
    <w:basedOn w:val="a3"/>
    <w:rsid w:val="00A35D3F"/>
    <w:pPr>
      <w:spacing w:before="120" w:line="240" w:lineRule="exact"/>
      <w:ind w:firstLine="284"/>
      <w:jc w:val="both"/>
    </w:pPr>
    <w:rPr>
      <w:sz w:val="22"/>
    </w:rPr>
  </w:style>
  <w:style w:type="character" w:customStyle="1" w:styleId="gray1">
    <w:name w:val="gray1"/>
    <w:rsid w:val="00A35D3F"/>
    <w:rPr>
      <w:color w:val="808080"/>
    </w:rPr>
  </w:style>
  <w:style w:type="character" w:customStyle="1" w:styleId="style1610">
    <w:name w:val="style161"/>
    <w:rsid w:val="00A35D3F"/>
    <w:rPr>
      <w:rFonts w:ascii="Verdana" w:hAnsi="Verdana"/>
      <w:sz w:val="24"/>
    </w:rPr>
  </w:style>
  <w:style w:type="paragraph" w:customStyle="1" w:styleId="affffffffffc">
    <w:name w:val="Содержание"/>
    <w:basedOn w:val="a3"/>
    <w:rsid w:val="00A35D3F"/>
    <w:pPr>
      <w:ind w:firstLine="454"/>
      <w:jc w:val="both"/>
    </w:pPr>
  </w:style>
  <w:style w:type="paragraph" w:customStyle="1" w:styleId="affffffffffd">
    <w:name w:val="Модули"/>
    <w:basedOn w:val="a3"/>
    <w:rsid w:val="00A35D3F"/>
    <w:pPr>
      <w:keepNext/>
    </w:pPr>
    <w:rPr>
      <w:b/>
      <w:bCs/>
    </w:rPr>
  </w:style>
  <w:style w:type="character" w:customStyle="1" w:styleId="description2">
    <w:name w:val="description2"/>
    <w:rsid w:val="00A35D3F"/>
    <w:rPr>
      <w:color w:val="000000"/>
      <w:sz w:val="20"/>
    </w:rPr>
  </w:style>
  <w:style w:type="paragraph" w:customStyle="1" w:styleId="22a">
    <w:name w:val="Îñíî´2íîé òåêñò 2"/>
    <w:basedOn w:val="a3"/>
    <w:rsid w:val="00A35D3F"/>
    <w:pPr>
      <w:widowControl w:val="0"/>
      <w:ind w:firstLine="709"/>
      <w:jc w:val="both"/>
    </w:pPr>
    <w:rPr>
      <w:szCs w:val="20"/>
    </w:rPr>
  </w:style>
  <w:style w:type="paragraph" w:customStyle="1" w:styleId="Noeeu3">
    <w:name w:val="Noeeu3"/>
    <w:basedOn w:val="a3"/>
    <w:rsid w:val="00A35D3F"/>
    <w:pPr>
      <w:widowControl w:val="0"/>
      <w:ind w:firstLine="284"/>
      <w:jc w:val="both"/>
    </w:pPr>
    <w:rPr>
      <w:sz w:val="20"/>
      <w:szCs w:val="20"/>
    </w:rPr>
  </w:style>
  <w:style w:type="character" w:customStyle="1" w:styleId="c17">
    <w:name w:val="c17"/>
    <w:rsid w:val="00A35D3F"/>
  </w:style>
  <w:style w:type="paragraph" w:customStyle="1" w:styleId="affffffffffe">
    <w:name w:val="_Обычный"/>
    <w:basedOn w:val="a3"/>
    <w:rsid w:val="00A35D3F"/>
    <w:pPr>
      <w:spacing w:line="360" w:lineRule="auto"/>
      <w:ind w:firstLine="709"/>
      <w:jc w:val="both"/>
    </w:pPr>
  </w:style>
  <w:style w:type="character" w:customStyle="1" w:styleId="NoBreak">
    <w:name w:val="_NoBreak"/>
    <w:rsid w:val="00A35D3F"/>
  </w:style>
  <w:style w:type="paragraph" w:customStyle="1" w:styleId="1270">
    <w:name w:val="Стиль по ширине Первая строка:  127 см"/>
    <w:basedOn w:val="a3"/>
    <w:rsid w:val="00A35D3F"/>
    <w:pPr>
      <w:spacing w:line="360" w:lineRule="auto"/>
      <w:ind w:firstLine="720"/>
      <w:jc w:val="both"/>
    </w:pPr>
    <w:rPr>
      <w:szCs w:val="20"/>
    </w:rPr>
  </w:style>
  <w:style w:type="character" w:customStyle="1" w:styleId="Arial16">
    <w:name w:val="Стиль Arial 16 пт полужирный"/>
    <w:rsid w:val="00A35D3F"/>
    <w:rPr>
      <w:rFonts w:ascii="Arial" w:hAnsi="Arial"/>
      <w:b/>
      <w:sz w:val="32"/>
    </w:rPr>
  </w:style>
  <w:style w:type="paragraph" w:customStyle="1" w:styleId="12b">
    <w:name w:val="стиль12"/>
    <w:basedOn w:val="a3"/>
    <w:rsid w:val="00A35D3F"/>
    <w:pPr>
      <w:spacing w:before="100" w:beforeAutospacing="1" w:after="100" w:afterAutospacing="1"/>
    </w:pPr>
    <w:rPr>
      <w:rFonts w:ascii="Arial" w:hAnsi="Arial" w:cs="Arial"/>
      <w:color w:val="676767"/>
      <w:sz w:val="20"/>
      <w:szCs w:val="20"/>
    </w:rPr>
  </w:style>
  <w:style w:type="character" w:customStyle="1" w:styleId="FontStyle61">
    <w:name w:val="Font Style61"/>
    <w:rsid w:val="00A35D3F"/>
    <w:rPr>
      <w:rFonts w:ascii="MS Reference Sans Serif" w:hAnsi="MS Reference Sans Serif"/>
      <w:sz w:val="12"/>
    </w:rPr>
  </w:style>
  <w:style w:type="character" w:customStyle="1" w:styleId="FontStyle60">
    <w:name w:val="Font Style60"/>
    <w:rsid w:val="00A35D3F"/>
    <w:rPr>
      <w:rFonts w:ascii="MS Reference Sans Serif" w:hAnsi="MS Reference Sans Serif"/>
      <w:sz w:val="16"/>
    </w:rPr>
  </w:style>
  <w:style w:type="paragraph" w:customStyle="1" w:styleId="Style102">
    <w:name w:val="Стиль Style10 + Черный"/>
    <w:basedOn w:val="a3"/>
    <w:next w:val="a3"/>
    <w:rsid w:val="00A35D3F"/>
    <w:rPr>
      <w:color w:val="000000"/>
    </w:rPr>
  </w:style>
  <w:style w:type="paragraph" w:customStyle="1" w:styleId="Style1010">
    <w:name w:val="Стиль Style10 + Черный1"/>
    <w:basedOn w:val="a3"/>
    <w:next w:val="a3"/>
    <w:rsid w:val="00A35D3F"/>
    <w:rPr>
      <w:color w:val="000000"/>
    </w:rPr>
  </w:style>
  <w:style w:type="paragraph" w:customStyle="1" w:styleId="Style48">
    <w:name w:val="Style48"/>
    <w:basedOn w:val="a3"/>
    <w:rsid w:val="00A35D3F"/>
    <w:pPr>
      <w:widowControl w:val="0"/>
      <w:autoSpaceDE w:val="0"/>
      <w:autoSpaceDN w:val="0"/>
      <w:adjustRightInd w:val="0"/>
    </w:pPr>
  </w:style>
  <w:style w:type="paragraph" w:customStyle="1" w:styleId="Textbody0">
    <w:name w:val="Text body"/>
    <w:basedOn w:val="Standard"/>
    <w:rsid w:val="00A35D3F"/>
    <w:pPr>
      <w:autoSpaceDN/>
      <w:spacing w:after="120"/>
      <w:textAlignment w:val="baseline"/>
    </w:pPr>
    <w:rPr>
      <w:rFonts w:eastAsia="SimSun" w:cs="Mangal"/>
      <w:kern w:val="1"/>
      <w:lang w:eastAsia="hi-IN" w:bidi="hi-IN"/>
    </w:rPr>
  </w:style>
  <w:style w:type="paragraph" w:customStyle="1" w:styleId="Index">
    <w:name w:val="Index"/>
    <w:basedOn w:val="Standard"/>
    <w:rsid w:val="00A35D3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35D3F"/>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35D3F"/>
    <w:rPr>
      <w:rFonts w:ascii="TimesET" w:eastAsia="Times New Roman" w:hAnsi="TimesET" w:cs="Times New Roman"/>
      <w:color w:val="000000"/>
      <w:sz w:val="20"/>
      <w:szCs w:val="20"/>
      <w:lang w:eastAsia="ru-RU"/>
    </w:rPr>
  </w:style>
  <w:style w:type="character" w:customStyle="1" w:styleId="IntenseEmphasis1">
    <w:name w:val="Intense Emphasis1"/>
    <w:rsid w:val="00A35D3F"/>
    <w:rPr>
      <w:b/>
    </w:rPr>
  </w:style>
  <w:style w:type="paragraph" w:customStyle="1" w:styleId="HTMLPreformatted1">
    <w:name w:val="HTML Preformatted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35D3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35D3F"/>
    <w:rPr>
      <w:sz w:val="24"/>
    </w:rPr>
  </w:style>
  <w:style w:type="character" w:customStyle="1" w:styleId="afffffffffff">
    <w:name w:val="Название Знак"/>
    <w:locked/>
    <w:rsid w:val="00A35D3F"/>
    <w:rPr>
      <w:sz w:val="24"/>
      <w:lang w:val="en-US"/>
    </w:rPr>
  </w:style>
  <w:style w:type="character" w:customStyle="1" w:styleId="2fff6">
    <w:name w:val="Красная строка Знак2"/>
    <w:rsid w:val="00A35D3F"/>
  </w:style>
  <w:style w:type="paragraph" w:customStyle="1" w:styleId="95">
    <w:name w:val="Знак9"/>
    <w:basedOn w:val="a3"/>
    <w:rsid w:val="00A35D3F"/>
    <w:pPr>
      <w:spacing w:after="160" w:line="240" w:lineRule="exact"/>
    </w:pPr>
    <w:rPr>
      <w:rFonts w:ascii="Verdana" w:hAnsi="Verdana"/>
      <w:lang w:val="en-US" w:eastAsia="en-US"/>
    </w:rPr>
  </w:style>
  <w:style w:type="paragraph" w:customStyle="1" w:styleId="useradditionalinfo1">
    <w:name w:val="useradditionalinfo1"/>
    <w:basedOn w:val="a3"/>
    <w:rsid w:val="00A35D3F"/>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35D3F"/>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35D3F"/>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35D3F"/>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35D3F"/>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35D3F"/>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35D3F"/>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35D3F"/>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35D3F"/>
    <w:pPr>
      <w:numPr>
        <w:numId w:val="0"/>
      </w:numPr>
      <w:tabs>
        <w:tab w:val="left" w:pos="360"/>
        <w:tab w:val="left" w:pos="1354"/>
      </w:tabs>
      <w:ind w:left="360" w:hanging="360"/>
    </w:pPr>
    <w:rPr>
      <w:sz w:val="24"/>
      <w:lang w:eastAsia="ru-RU"/>
    </w:rPr>
  </w:style>
  <w:style w:type="character" w:customStyle="1" w:styleId="77">
    <w:name w:val="Основной текст (7)_"/>
    <w:locked/>
    <w:rsid w:val="00A35D3F"/>
    <w:rPr>
      <w:b/>
      <w:i/>
    </w:rPr>
  </w:style>
  <w:style w:type="paragraph" w:customStyle="1" w:styleId="bloc">
    <w:name w:val="bloc"/>
    <w:basedOn w:val="a3"/>
    <w:rsid w:val="00A35D3F"/>
    <w:pPr>
      <w:spacing w:before="100" w:beforeAutospacing="1" w:after="100" w:afterAutospacing="1"/>
    </w:pPr>
  </w:style>
  <w:style w:type="paragraph" w:customStyle="1" w:styleId="bordered">
    <w:name w:val="bordered"/>
    <w:basedOn w:val="a3"/>
    <w:rsid w:val="00A35D3F"/>
    <w:pPr>
      <w:spacing w:before="100" w:beforeAutospacing="1" w:after="100" w:afterAutospacing="1"/>
    </w:pPr>
  </w:style>
  <w:style w:type="paragraph" w:customStyle="1" w:styleId="fr-collapsible-toggle">
    <w:name w:val="fr-collapsible-toggle"/>
    <w:basedOn w:val="a3"/>
    <w:rsid w:val="00A35D3F"/>
    <w:pPr>
      <w:spacing w:before="100" w:beforeAutospacing="1" w:after="100" w:afterAutospacing="1"/>
    </w:pPr>
  </w:style>
  <w:style w:type="paragraph" w:customStyle="1" w:styleId="fr-collapsible-toggle-collapsed">
    <w:name w:val="fr-collapsible-toggle-collapsed"/>
    <w:basedOn w:val="a3"/>
    <w:rsid w:val="00A35D3F"/>
    <w:pPr>
      <w:spacing w:before="100" w:beforeAutospacing="1" w:after="100" w:afterAutospacing="1"/>
    </w:pPr>
  </w:style>
  <w:style w:type="paragraph" w:customStyle="1" w:styleId="fr-collapsible-group-toogle-all">
    <w:name w:val="fr-collapsible-group-toogle-all"/>
    <w:basedOn w:val="a3"/>
    <w:rsid w:val="00A35D3F"/>
    <w:pPr>
      <w:spacing w:before="100" w:beforeAutospacing="1" w:after="100" w:afterAutospacing="1"/>
    </w:pPr>
    <w:rPr>
      <w:sz w:val="18"/>
      <w:szCs w:val="18"/>
    </w:rPr>
  </w:style>
  <w:style w:type="paragraph" w:customStyle="1" w:styleId="toogleboxnew">
    <w:name w:val="toogleboxnew"/>
    <w:basedOn w:val="a3"/>
    <w:rsid w:val="00A35D3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35D3F"/>
    <w:pPr>
      <w:shd w:val="clear" w:color="auto" w:fill="EFEFEF"/>
      <w:spacing w:after="30"/>
      <w:jc w:val="center"/>
    </w:pPr>
    <w:rPr>
      <w:b/>
      <w:bCs/>
    </w:rPr>
  </w:style>
  <w:style w:type="paragraph" w:customStyle="1" w:styleId="navboxnew">
    <w:name w:val="navboxnew"/>
    <w:basedOn w:val="a3"/>
    <w:rsid w:val="00A35D3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35D3F"/>
    <w:pPr>
      <w:spacing w:before="100" w:beforeAutospacing="1" w:after="100" w:afterAutospacing="1"/>
      <w:ind w:left="-1200"/>
    </w:pPr>
    <w:rPr>
      <w:sz w:val="19"/>
      <w:szCs w:val="19"/>
    </w:rPr>
  </w:style>
  <w:style w:type="paragraph" w:customStyle="1" w:styleId="navboxnewoldie">
    <w:name w:val="navboxnew_oldie"/>
    <w:basedOn w:val="a3"/>
    <w:rsid w:val="00A35D3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35D3F"/>
    <w:pPr>
      <w:spacing w:before="100" w:beforeAutospacing="1" w:after="100" w:afterAutospacing="1"/>
    </w:pPr>
  </w:style>
  <w:style w:type="paragraph" w:customStyle="1" w:styleId="mw-hiero-outer">
    <w:name w:val="mw-hiero-outer"/>
    <w:basedOn w:val="a3"/>
    <w:rsid w:val="00A35D3F"/>
    <w:pPr>
      <w:spacing w:before="100" w:beforeAutospacing="1" w:after="100" w:afterAutospacing="1"/>
    </w:pPr>
  </w:style>
  <w:style w:type="paragraph" w:customStyle="1" w:styleId="mw-hiero-box">
    <w:name w:val="mw-hiero-box"/>
    <w:basedOn w:val="a3"/>
    <w:rsid w:val="00A35D3F"/>
    <w:pPr>
      <w:shd w:val="clear" w:color="auto" w:fill="000000"/>
      <w:spacing w:before="100" w:beforeAutospacing="1" w:after="100" w:afterAutospacing="1"/>
    </w:pPr>
  </w:style>
  <w:style w:type="paragraph" w:customStyle="1" w:styleId="ui-helper-hidden">
    <w:name w:val="ui-helper-hidden"/>
    <w:basedOn w:val="a3"/>
    <w:rsid w:val="00A35D3F"/>
    <w:pPr>
      <w:spacing w:before="100" w:beforeAutospacing="1" w:after="100" w:afterAutospacing="1"/>
    </w:pPr>
    <w:rPr>
      <w:vanish/>
    </w:rPr>
  </w:style>
  <w:style w:type="paragraph" w:customStyle="1" w:styleId="ui-helper-reset">
    <w:name w:val="ui-helper-reset"/>
    <w:basedOn w:val="a3"/>
    <w:rsid w:val="00A35D3F"/>
  </w:style>
  <w:style w:type="paragraph" w:customStyle="1" w:styleId="ui-helper-clearfix">
    <w:name w:val="ui-helper-clearfix"/>
    <w:basedOn w:val="a3"/>
    <w:rsid w:val="00A35D3F"/>
    <w:pPr>
      <w:spacing w:before="100" w:beforeAutospacing="1" w:after="100" w:afterAutospacing="1"/>
    </w:pPr>
  </w:style>
  <w:style w:type="paragraph" w:customStyle="1" w:styleId="ui-helper-zfix">
    <w:name w:val="ui-helper-zfix"/>
    <w:basedOn w:val="a3"/>
    <w:rsid w:val="00A35D3F"/>
    <w:pPr>
      <w:spacing w:before="100" w:beforeAutospacing="1" w:after="100" w:afterAutospacing="1"/>
    </w:pPr>
  </w:style>
  <w:style w:type="paragraph" w:customStyle="1" w:styleId="ui-icon">
    <w:name w:val="ui-icon"/>
    <w:basedOn w:val="a3"/>
    <w:rsid w:val="00A35D3F"/>
    <w:pPr>
      <w:spacing w:before="100" w:beforeAutospacing="1" w:after="100" w:afterAutospacing="1"/>
      <w:ind w:firstLine="7343"/>
    </w:pPr>
  </w:style>
  <w:style w:type="paragraph" w:customStyle="1" w:styleId="ui-widget-overlay">
    <w:name w:val="ui-widget-overlay"/>
    <w:basedOn w:val="a3"/>
    <w:rsid w:val="00A35D3F"/>
    <w:pPr>
      <w:shd w:val="clear" w:color="auto" w:fill="000000"/>
      <w:spacing w:before="100" w:beforeAutospacing="1" w:after="100" w:afterAutospacing="1"/>
    </w:pPr>
  </w:style>
  <w:style w:type="paragraph" w:customStyle="1" w:styleId="ui-widget">
    <w:name w:val="ui-widget"/>
    <w:basedOn w:val="a3"/>
    <w:rsid w:val="00A35D3F"/>
    <w:pPr>
      <w:spacing w:before="100" w:beforeAutospacing="1" w:after="100" w:afterAutospacing="1"/>
    </w:pPr>
    <w:rPr>
      <w:rFonts w:ascii="Arial" w:hAnsi="Arial" w:cs="Arial"/>
      <w:sz w:val="19"/>
      <w:szCs w:val="19"/>
    </w:rPr>
  </w:style>
  <w:style w:type="paragraph" w:customStyle="1" w:styleId="ui-widget-content">
    <w:name w:val="ui-widget-content"/>
    <w:basedOn w:val="a3"/>
    <w:rsid w:val="00A35D3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35D3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35D3F"/>
    <w:pPr>
      <w:spacing w:before="100" w:beforeAutospacing="1" w:after="100" w:afterAutospacing="1"/>
    </w:pPr>
    <w:rPr>
      <w:color w:val="FFFFFF"/>
    </w:rPr>
  </w:style>
  <w:style w:type="paragraph" w:customStyle="1" w:styleId="ui-priority-primary">
    <w:name w:val="ui-priority-primary"/>
    <w:basedOn w:val="a3"/>
    <w:rsid w:val="00A35D3F"/>
    <w:pPr>
      <w:spacing w:before="100" w:beforeAutospacing="1" w:after="100" w:afterAutospacing="1"/>
    </w:pPr>
    <w:rPr>
      <w:b/>
      <w:bCs/>
    </w:rPr>
  </w:style>
  <w:style w:type="paragraph" w:customStyle="1" w:styleId="ui-priority-secondary">
    <w:name w:val="ui-priority-secondary"/>
    <w:basedOn w:val="a3"/>
    <w:rsid w:val="00A35D3F"/>
    <w:pPr>
      <w:spacing w:before="100" w:beforeAutospacing="1" w:after="100" w:afterAutospacing="1"/>
    </w:pPr>
  </w:style>
  <w:style w:type="paragraph" w:customStyle="1" w:styleId="ui-state-disabled">
    <w:name w:val="ui-state-disabled"/>
    <w:basedOn w:val="a3"/>
    <w:rsid w:val="00A35D3F"/>
    <w:pPr>
      <w:spacing w:before="100" w:beforeAutospacing="1" w:after="100" w:afterAutospacing="1"/>
    </w:pPr>
  </w:style>
  <w:style w:type="paragraph" w:customStyle="1" w:styleId="ui-widget-shadow">
    <w:name w:val="ui-widget-shadow"/>
    <w:basedOn w:val="a3"/>
    <w:rsid w:val="00A35D3F"/>
    <w:pPr>
      <w:shd w:val="clear" w:color="auto" w:fill="000000"/>
      <w:ind w:left="-105"/>
    </w:pPr>
  </w:style>
  <w:style w:type="paragraph" w:customStyle="1" w:styleId="ui-resizable-handle">
    <w:name w:val="ui-resizable-handle"/>
    <w:basedOn w:val="a3"/>
    <w:rsid w:val="00A35D3F"/>
    <w:pPr>
      <w:spacing w:before="100" w:beforeAutospacing="1" w:after="100" w:afterAutospacing="1"/>
    </w:pPr>
    <w:rPr>
      <w:sz w:val="2"/>
      <w:szCs w:val="2"/>
    </w:rPr>
  </w:style>
  <w:style w:type="paragraph" w:customStyle="1" w:styleId="ui-resizable-n">
    <w:name w:val="ui-resizable-n"/>
    <w:basedOn w:val="a3"/>
    <w:rsid w:val="00A35D3F"/>
    <w:pPr>
      <w:spacing w:before="100" w:beforeAutospacing="1" w:after="100" w:afterAutospacing="1"/>
    </w:pPr>
  </w:style>
  <w:style w:type="paragraph" w:customStyle="1" w:styleId="ui-resizable-s">
    <w:name w:val="ui-resizable-s"/>
    <w:basedOn w:val="a3"/>
    <w:rsid w:val="00A35D3F"/>
    <w:pPr>
      <w:spacing w:before="100" w:beforeAutospacing="1" w:after="100" w:afterAutospacing="1"/>
    </w:pPr>
  </w:style>
  <w:style w:type="paragraph" w:customStyle="1" w:styleId="ui-resizable-e">
    <w:name w:val="ui-resizable-e"/>
    <w:basedOn w:val="a3"/>
    <w:rsid w:val="00A35D3F"/>
    <w:pPr>
      <w:spacing w:before="100" w:beforeAutospacing="1" w:after="100" w:afterAutospacing="1"/>
    </w:pPr>
  </w:style>
  <w:style w:type="paragraph" w:customStyle="1" w:styleId="ui-resizable-w">
    <w:name w:val="ui-resizable-w"/>
    <w:basedOn w:val="a3"/>
    <w:rsid w:val="00A35D3F"/>
    <w:pPr>
      <w:spacing w:before="100" w:beforeAutospacing="1" w:after="100" w:afterAutospacing="1"/>
    </w:pPr>
  </w:style>
  <w:style w:type="paragraph" w:customStyle="1" w:styleId="ui-resizable-se">
    <w:name w:val="ui-resizable-se"/>
    <w:basedOn w:val="a3"/>
    <w:rsid w:val="00A35D3F"/>
    <w:pPr>
      <w:spacing w:before="100" w:beforeAutospacing="1" w:after="100" w:afterAutospacing="1"/>
    </w:pPr>
  </w:style>
  <w:style w:type="paragraph" w:customStyle="1" w:styleId="ui-resizable-sw">
    <w:name w:val="ui-resizable-sw"/>
    <w:basedOn w:val="a3"/>
    <w:rsid w:val="00A35D3F"/>
    <w:pPr>
      <w:spacing w:before="100" w:beforeAutospacing="1" w:after="100" w:afterAutospacing="1"/>
    </w:pPr>
  </w:style>
  <w:style w:type="paragraph" w:customStyle="1" w:styleId="ui-resizable-nw">
    <w:name w:val="ui-resizable-nw"/>
    <w:basedOn w:val="a3"/>
    <w:rsid w:val="00A35D3F"/>
    <w:pPr>
      <w:spacing w:before="100" w:beforeAutospacing="1" w:after="100" w:afterAutospacing="1"/>
    </w:pPr>
  </w:style>
  <w:style w:type="paragraph" w:customStyle="1" w:styleId="ui-resizable-ne">
    <w:name w:val="ui-resizable-ne"/>
    <w:basedOn w:val="a3"/>
    <w:rsid w:val="00A35D3F"/>
    <w:pPr>
      <w:spacing w:before="100" w:beforeAutospacing="1" w:after="100" w:afterAutospacing="1"/>
    </w:pPr>
  </w:style>
  <w:style w:type="paragraph" w:customStyle="1" w:styleId="ui-button">
    <w:name w:val="ui-button"/>
    <w:basedOn w:val="a3"/>
    <w:rsid w:val="00A35D3F"/>
    <w:pPr>
      <w:spacing w:before="100" w:beforeAutospacing="1" w:after="100" w:afterAutospacing="1"/>
      <w:ind w:right="24"/>
      <w:jc w:val="center"/>
    </w:pPr>
  </w:style>
  <w:style w:type="paragraph" w:customStyle="1" w:styleId="ui-button-icon-only">
    <w:name w:val="ui-button-icon-only"/>
    <w:basedOn w:val="a3"/>
    <w:rsid w:val="00A35D3F"/>
    <w:pPr>
      <w:spacing w:before="100" w:beforeAutospacing="1" w:after="100" w:afterAutospacing="1"/>
    </w:pPr>
  </w:style>
  <w:style w:type="paragraph" w:customStyle="1" w:styleId="ui-button-icons-only">
    <w:name w:val="ui-button-icons-only"/>
    <w:basedOn w:val="a3"/>
    <w:rsid w:val="00A35D3F"/>
    <w:pPr>
      <w:spacing w:before="100" w:beforeAutospacing="1" w:after="100" w:afterAutospacing="1"/>
    </w:pPr>
  </w:style>
  <w:style w:type="paragraph" w:customStyle="1" w:styleId="ui-buttonset">
    <w:name w:val="ui-buttonset"/>
    <w:basedOn w:val="a3"/>
    <w:rsid w:val="00A35D3F"/>
    <w:pPr>
      <w:spacing w:before="100" w:beforeAutospacing="1" w:after="100" w:afterAutospacing="1"/>
      <w:ind w:right="105"/>
    </w:pPr>
  </w:style>
  <w:style w:type="paragraph" w:customStyle="1" w:styleId="ui-dialog">
    <w:name w:val="ui-dialog"/>
    <w:basedOn w:val="a3"/>
    <w:rsid w:val="00A35D3F"/>
    <w:pPr>
      <w:spacing w:before="100" w:beforeAutospacing="1" w:after="100" w:afterAutospacing="1"/>
    </w:pPr>
  </w:style>
  <w:style w:type="paragraph" w:customStyle="1" w:styleId="suggestions">
    <w:name w:val="suggestions"/>
    <w:basedOn w:val="a3"/>
    <w:rsid w:val="00A35D3F"/>
    <w:pPr>
      <w:ind w:right="-15"/>
    </w:pPr>
  </w:style>
  <w:style w:type="paragraph" w:customStyle="1" w:styleId="suggestions-special">
    <w:name w:val="suggestions-special"/>
    <w:basedOn w:val="a3"/>
    <w:rsid w:val="00A35D3F"/>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35D3F"/>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35D3F"/>
    <w:pPr>
      <w:spacing w:line="360" w:lineRule="atLeast"/>
    </w:pPr>
    <w:rPr>
      <w:color w:val="000000"/>
    </w:rPr>
  </w:style>
  <w:style w:type="paragraph" w:customStyle="1" w:styleId="suggestions-result-current">
    <w:name w:val="suggestions-result-current"/>
    <w:basedOn w:val="a3"/>
    <w:rsid w:val="00A35D3F"/>
    <w:pPr>
      <w:shd w:val="clear" w:color="auto" w:fill="4C59A6"/>
      <w:spacing w:before="100" w:beforeAutospacing="1" w:after="100" w:afterAutospacing="1"/>
    </w:pPr>
    <w:rPr>
      <w:color w:val="FFFFFF"/>
    </w:rPr>
  </w:style>
  <w:style w:type="paragraph" w:customStyle="1" w:styleId="autoellipsis-matched">
    <w:name w:val="autoellipsis-matched"/>
    <w:basedOn w:val="a3"/>
    <w:rsid w:val="00A35D3F"/>
    <w:pPr>
      <w:spacing w:before="100" w:beforeAutospacing="1" w:after="100" w:afterAutospacing="1"/>
    </w:pPr>
    <w:rPr>
      <w:b/>
      <w:bCs/>
    </w:rPr>
  </w:style>
  <w:style w:type="paragraph" w:customStyle="1" w:styleId="mwembedplayer">
    <w:name w:val="mwembedplayer"/>
    <w:basedOn w:val="a3"/>
    <w:rsid w:val="00A35D3F"/>
    <w:pPr>
      <w:spacing w:before="100" w:beforeAutospacing="1" w:after="100" w:afterAutospacing="1"/>
    </w:pPr>
  </w:style>
  <w:style w:type="paragraph" w:customStyle="1" w:styleId="loadingspinner">
    <w:name w:val="loadingspinner"/>
    <w:basedOn w:val="a3"/>
    <w:rsid w:val="00A35D3F"/>
    <w:pPr>
      <w:spacing w:before="100" w:beforeAutospacing="1" w:after="100" w:afterAutospacing="1"/>
    </w:pPr>
  </w:style>
  <w:style w:type="paragraph" w:customStyle="1" w:styleId="mw-imported-resource">
    <w:name w:val="mw-imported-resource"/>
    <w:basedOn w:val="a3"/>
    <w:rsid w:val="00A35D3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35D3F"/>
    <w:pPr>
      <w:spacing w:before="30" w:after="100" w:afterAutospacing="1"/>
      <w:ind w:left="45"/>
    </w:pPr>
  </w:style>
  <w:style w:type="paragraph" w:customStyle="1" w:styleId="mw-fullscreen-overlay">
    <w:name w:val="mw-fullscreen-overlay"/>
    <w:basedOn w:val="a3"/>
    <w:rsid w:val="00A35D3F"/>
    <w:pPr>
      <w:shd w:val="clear" w:color="auto" w:fill="000000"/>
      <w:spacing w:before="100" w:beforeAutospacing="1" w:after="100" w:afterAutospacing="1"/>
    </w:pPr>
  </w:style>
  <w:style w:type="paragraph" w:customStyle="1" w:styleId="play-btn-large">
    <w:name w:val="play-btn-large"/>
    <w:basedOn w:val="a3"/>
    <w:rsid w:val="00A35D3F"/>
    <w:pPr>
      <w:spacing w:before="100" w:beforeAutospacing="1" w:after="100" w:afterAutospacing="1"/>
    </w:pPr>
  </w:style>
  <w:style w:type="paragraph" w:customStyle="1" w:styleId="carouselcontainer">
    <w:name w:val="carouselcontainer"/>
    <w:basedOn w:val="a3"/>
    <w:rsid w:val="00A35D3F"/>
    <w:pPr>
      <w:spacing w:before="100" w:beforeAutospacing="1" w:after="100" w:afterAutospacing="1"/>
    </w:pPr>
  </w:style>
  <w:style w:type="paragraph" w:customStyle="1" w:styleId="carouselvideotitle">
    <w:name w:val="carouselvideotitle"/>
    <w:basedOn w:val="a3"/>
    <w:rsid w:val="00A35D3F"/>
    <w:pPr>
      <w:spacing w:before="100" w:beforeAutospacing="1" w:after="100" w:afterAutospacing="1"/>
    </w:pPr>
    <w:rPr>
      <w:b/>
      <w:bCs/>
      <w:color w:val="FFFFFF"/>
    </w:rPr>
  </w:style>
  <w:style w:type="paragraph" w:customStyle="1" w:styleId="carouselvideotitletext">
    <w:name w:val="carouselvideotitletext"/>
    <w:basedOn w:val="a3"/>
    <w:rsid w:val="00A35D3F"/>
    <w:pPr>
      <w:spacing w:before="100" w:beforeAutospacing="1" w:after="100" w:afterAutospacing="1"/>
    </w:pPr>
  </w:style>
  <w:style w:type="paragraph" w:customStyle="1" w:styleId="carouseltitleduration">
    <w:name w:val="carouseltitleduration"/>
    <w:basedOn w:val="a3"/>
    <w:rsid w:val="00A35D3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35D3F"/>
    <w:pPr>
      <w:spacing w:before="100" w:beforeAutospacing="1" w:after="100" w:afterAutospacing="1"/>
      <w:jc w:val="center"/>
    </w:pPr>
    <w:rPr>
      <w:color w:val="FFFFFF"/>
    </w:rPr>
  </w:style>
  <w:style w:type="paragraph" w:customStyle="1" w:styleId="carouselimgduration">
    <w:name w:val="carouselimgduration"/>
    <w:basedOn w:val="a3"/>
    <w:rsid w:val="00A35D3F"/>
    <w:pPr>
      <w:spacing w:before="100" w:beforeAutospacing="1" w:after="100" w:afterAutospacing="1"/>
    </w:pPr>
    <w:rPr>
      <w:color w:val="FFFFFF"/>
    </w:rPr>
  </w:style>
  <w:style w:type="paragraph" w:customStyle="1" w:styleId="carouselprevbutton">
    <w:name w:val="carouselprevbutton"/>
    <w:basedOn w:val="a3"/>
    <w:rsid w:val="00A35D3F"/>
    <w:pPr>
      <w:spacing w:before="100" w:beforeAutospacing="1" w:after="100" w:afterAutospacing="1"/>
    </w:pPr>
  </w:style>
  <w:style w:type="paragraph" w:customStyle="1" w:styleId="carouselnextbutton">
    <w:name w:val="carouselnextbutton"/>
    <w:basedOn w:val="a3"/>
    <w:rsid w:val="00A35D3F"/>
    <w:pPr>
      <w:spacing w:before="100" w:beforeAutospacing="1" w:after="100" w:afterAutospacing="1"/>
    </w:pPr>
  </w:style>
  <w:style w:type="paragraph" w:customStyle="1" w:styleId="alert-container">
    <w:name w:val="alert-container"/>
    <w:basedOn w:val="a3"/>
    <w:rsid w:val="00A35D3F"/>
    <w:pPr>
      <w:spacing w:before="100" w:beforeAutospacing="1" w:after="100" w:afterAutospacing="1"/>
    </w:pPr>
  </w:style>
  <w:style w:type="paragraph" w:customStyle="1" w:styleId="alert-title">
    <w:name w:val="alert-title"/>
    <w:basedOn w:val="a3"/>
    <w:rsid w:val="00A35D3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35D3F"/>
    <w:pPr>
      <w:spacing w:before="100" w:beforeAutospacing="1" w:after="100" w:afterAutospacing="1"/>
      <w:jc w:val="center"/>
    </w:pPr>
    <w:rPr>
      <w:sz w:val="21"/>
      <w:szCs w:val="21"/>
    </w:rPr>
  </w:style>
  <w:style w:type="paragraph" w:customStyle="1" w:styleId="alert-buttons-container">
    <w:name w:val="alert-buttons-container"/>
    <w:basedOn w:val="a3"/>
    <w:rsid w:val="00A35D3F"/>
    <w:pPr>
      <w:spacing w:before="100" w:beforeAutospacing="1" w:after="100" w:afterAutospacing="1"/>
      <w:jc w:val="center"/>
    </w:pPr>
  </w:style>
  <w:style w:type="paragraph" w:customStyle="1" w:styleId="alert-button">
    <w:name w:val="alert-button"/>
    <w:basedOn w:val="a3"/>
    <w:rsid w:val="00A35D3F"/>
    <w:pPr>
      <w:shd w:val="clear" w:color="auto" w:fill="474747"/>
      <w:spacing w:before="100" w:beforeAutospacing="1" w:after="100" w:afterAutospacing="1"/>
    </w:pPr>
    <w:rPr>
      <w:color w:val="FFFFFF"/>
    </w:rPr>
  </w:style>
  <w:style w:type="paragraph" w:customStyle="1" w:styleId="mw-plusminus-pos">
    <w:name w:val="mw-plusminus-pos"/>
    <w:basedOn w:val="a3"/>
    <w:rsid w:val="00A35D3F"/>
    <w:pPr>
      <w:spacing w:before="100" w:beforeAutospacing="1" w:after="100" w:afterAutospacing="1"/>
    </w:pPr>
    <w:rPr>
      <w:color w:val="00B000"/>
    </w:rPr>
  </w:style>
  <w:style w:type="paragraph" w:customStyle="1" w:styleId="mw-plusminus-neg">
    <w:name w:val="mw-plusminus-neg"/>
    <w:basedOn w:val="a3"/>
    <w:rsid w:val="00A35D3F"/>
    <w:pPr>
      <w:spacing w:before="100" w:beforeAutospacing="1" w:after="100" w:afterAutospacing="1"/>
    </w:pPr>
    <w:rPr>
      <w:color w:val="FF2050"/>
    </w:rPr>
  </w:style>
  <w:style w:type="paragraph" w:customStyle="1" w:styleId="mw-plusminus-null">
    <w:name w:val="mw-plusminus-null"/>
    <w:basedOn w:val="a3"/>
    <w:rsid w:val="00A35D3F"/>
    <w:pPr>
      <w:spacing w:before="100" w:beforeAutospacing="1" w:after="100" w:afterAutospacing="1"/>
    </w:pPr>
    <w:rPr>
      <w:color w:val="999999"/>
    </w:rPr>
  </w:style>
  <w:style w:type="paragraph" w:customStyle="1" w:styleId="mw-tag-markers">
    <w:name w:val="mw-tag-markers"/>
    <w:basedOn w:val="a3"/>
    <w:rsid w:val="00A35D3F"/>
    <w:pPr>
      <w:spacing w:before="100" w:beforeAutospacing="1" w:after="100" w:afterAutospacing="1"/>
    </w:pPr>
    <w:rPr>
      <w:rFonts w:ascii="Arial" w:hAnsi="Arial" w:cs="Arial"/>
      <w:i/>
      <w:iCs/>
      <w:sz w:val="22"/>
      <w:szCs w:val="22"/>
    </w:rPr>
  </w:style>
  <w:style w:type="paragraph" w:customStyle="1" w:styleId="history-size">
    <w:name w:val="history-size"/>
    <w:basedOn w:val="a3"/>
    <w:rsid w:val="00A35D3F"/>
    <w:pPr>
      <w:spacing w:before="100" w:beforeAutospacing="1" w:after="100" w:afterAutospacing="1"/>
    </w:pPr>
    <w:rPr>
      <w:sz w:val="19"/>
      <w:szCs w:val="19"/>
    </w:rPr>
  </w:style>
  <w:style w:type="paragraph" w:customStyle="1" w:styleId="mw-whatlinkshere-tools">
    <w:name w:val="mw-whatlinkshere-tools"/>
    <w:basedOn w:val="a3"/>
    <w:rsid w:val="00A35D3F"/>
    <w:pPr>
      <w:spacing w:before="100" w:beforeAutospacing="1" w:after="100" w:afterAutospacing="1"/>
    </w:pPr>
    <w:rPr>
      <w:sz w:val="19"/>
      <w:szCs w:val="19"/>
    </w:rPr>
  </w:style>
  <w:style w:type="paragraph" w:customStyle="1" w:styleId="italique">
    <w:name w:val="italique"/>
    <w:basedOn w:val="a3"/>
    <w:rsid w:val="00A35D3F"/>
    <w:pPr>
      <w:spacing w:before="100" w:beforeAutospacing="1" w:after="100" w:afterAutospacing="1"/>
    </w:pPr>
    <w:rPr>
      <w:i/>
      <w:iCs/>
    </w:rPr>
  </w:style>
  <w:style w:type="paragraph" w:customStyle="1" w:styleId="nowrap">
    <w:name w:val="nowrap"/>
    <w:basedOn w:val="a3"/>
    <w:rsid w:val="00A35D3F"/>
    <w:pPr>
      <w:spacing w:before="100" w:beforeAutospacing="1" w:after="100" w:afterAutospacing="1"/>
    </w:pPr>
  </w:style>
  <w:style w:type="paragraph" w:customStyle="1" w:styleId="rcoptions">
    <w:name w:val="rcoptions"/>
    <w:basedOn w:val="a3"/>
    <w:rsid w:val="00A35D3F"/>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35D3F"/>
    <w:pPr>
      <w:spacing w:before="100" w:beforeAutospacing="1" w:after="100" w:afterAutospacing="1"/>
    </w:pPr>
    <w:rPr>
      <w:vanish/>
    </w:rPr>
  </w:style>
  <w:style w:type="paragraph" w:customStyle="1" w:styleId="fieldsetlike">
    <w:name w:val="fieldsetlike"/>
    <w:basedOn w:val="a3"/>
    <w:rsid w:val="00A35D3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35D3F"/>
    <w:pPr>
      <w:pBdr>
        <w:bottom w:val="single" w:sz="6" w:space="6" w:color="AAAAAA"/>
      </w:pBdr>
      <w:shd w:val="clear" w:color="auto" w:fill="FFFFFF"/>
      <w:spacing w:after="120"/>
    </w:pPr>
    <w:rPr>
      <w:i/>
      <w:iCs/>
    </w:rPr>
  </w:style>
  <w:style w:type="paragraph" w:customStyle="1" w:styleId="indicateur-langue">
    <w:name w:val="indicateur-langue"/>
    <w:basedOn w:val="a3"/>
    <w:rsid w:val="00A35D3F"/>
    <w:pPr>
      <w:spacing w:before="100" w:beforeAutospacing="1" w:after="100" w:afterAutospacing="1"/>
    </w:pPr>
    <w:rPr>
      <w:rFonts w:ascii="Courier New" w:hAnsi="Courier New" w:cs="Courier New"/>
      <w:b/>
      <w:bCs/>
    </w:rPr>
  </w:style>
  <w:style w:type="paragraph" w:customStyle="1" w:styleId="romain">
    <w:name w:val="romain"/>
    <w:basedOn w:val="a3"/>
    <w:rsid w:val="00A35D3F"/>
    <w:pPr>
      <w:spacing w:before="100" w:beforeAutospacing="1" w:after="100" w:afterAutospacing="1"/>
    </w:pPr>
    <w:rPr>
      <w:smallCaps/>
    </w:rPr>
  </w:style>
  <w:style w:type="paragraph" w:customStyle="1" w:styleId="reference">
    <w:name w:val="reference"/>
    <w:basedOn w:val="a3"/>
    <w:rsid w:val="00A35D3F"/>
    <w:pPr>
      <w:spacing w:before="100" w:beforeAutospacing="1" w:after="100" w:afterAutospacing="1"/>
    </w:pPr>
    <w:rPr>
      <w:sz w:val="19"/>
      <w:szCs w:val="19"/>
    </w:rPr>
  </w:style>
  <w:style w:type="paragraph" w:customStyle="1" w:styleId="exposant">
    <w:name w:val="exposant"/>
    <w:basedOn w:val="a3"/>
    <w:rsid w:val="00A35D3F"/>
    <w:pPr>
      <w:spacing w:before="100" w:beforeAutospacing="1" w:after="100" w:afterAutospacing="1"/>
    </w:pPr>
    <w:rPr>
      <w:sz w:val="19"/>
      <w:szCs w:val="19"/>
    </w:rPr>
  </w:style>
  <w:style w:type="paragraph" w:customStyle="1" w:styleId="mw-magiclink-isbn">
    <w:name w:val="mw-magiclink-isbn"/>
    <w:basedOn w:val="a3"/>
    <w:rsid w:val="00A35D3F"/>
    <w:pPr>
      <w:spacing w:before="100" w:beforeAutospacing="1" w:after="100" w:afterAutospacing="1"/>
    </w:pPr>
  </w:style>
  <w:style w:type="paragraph" w:customStyle="1" w:styleId="biblist">
    <w:name w:val="biblist"/>
    <w:basedOn w:val="a3"/>
    <w:rsid w:val="00A35D3F"/>
    <w:pPr>
      <w:spacing w:before="100" w:beforeAutospacing="1" w:after="100" w:afterAutospacing="1"/>
    </w:pPr>
  </w:style>
  <w:style w:type="paragraph" w:customStyle="1" w:styleId="wikinorme">
    <w:name w:val="wikinorme"/>
    <w:basedOn w:val="a3"/>
    <w:rsid w:val="00A35D3F"/>
    <w:pPr>
      <w:spacing w:before="100" w:beforeAutospacing="1" w:after="100" w:afterAutospacing="1"/>
    </w:pPr>
    <w:rPr>
      <w:vanish/>
    </w:rPr>
  </w:style>
  <w:style w:type="paragraph" w:customStyle="1" w:styleId="bibtex">
    <w:name w:val="bibtex"/>
    <w:basedOn w:val="a3"/>
    <w:rsid w:val="00A35D3F"/>
    <w:pPr>
      <w:spacing w:before="100" w:beforeAutospacing="1" w:after="100" w:afterAutospacing="1"/>
    </w:pPr>
    <w:rPr>
      <w:vanish/>
    </w:rPr>
  </w:style>
  <w:style w:type="paragraph" w:customStyle="1" w:styleId="isbd">
    <w:name w:val="isbd"/>
    <w:basedOn w:val="a3"/>
    <w:rsid w:val="00A35D3F"/>
    <w:pPr>
      <w:spacing w:before="100" w:beforeAutospacing="1" w:after="100" w:afterAutospacing="1"/>
    </w:pPr>
    <w:rPr>
      <w:vanish/>
    </w:rPr>
  </w:style>
  <w:style w:type="paragraph" w:customStyle="1" w:styleId="iso690">
    <w:name w:val="iso690"/>
    <w:basedOn w:val="a3"/>
    <w:rsid w:val="00A35D3F"/>
    <w:pPr>
      <w:spacing w:before="100" w:beforeAutospacing="1" w:after="100" w:afterAutospacing="1"/>
    </w:pPr>
    <w:rPr>
      <w:vanish/>
    </w:rPr>
  </w:style>
  <w:style w:type="paragraph" w:customStyle="1" w:styleId="specialbib">
    <w:name w:val="specialbib"/>
    <w:basedOn w:val="a3"/>
    <w:rsid w:val="00A35D3F"/>
    <w:pPr>
      <w:spacing w:before="100" w:beforeAutospacing="1" w:after="100" w:afterAutospacing="1"/>
    </w:pPr>
    <w:rPr>
      <w:vanish/>
    </w:rPr>
  </w:style>
  <w:style w:type="paragraph" w:customStyle="1" w:styleId="citevirgule">
    <w:name w:val="cite_virgule"/>
    <w:basedOn w:val="a3"/>
    <w:rsid w:val="00A35D3F"/>
    <w:pPr>
      <w:spacing w:before="100" w:beforeAutospacing="1" w:after="100" w:afterAutospacing="1"/>
    </w:pPr>
  </w:style>
  <w:style w:type="paragraph" w:customStyle="1" w:styleId="boite-sans-fond">
    <w:name w:val="boite-sans-fond"/>
    <w:basedOn w:val="a3"/>
    <w:rsid w:val="00A35D3F"/>
    <w:pPr>
      <w:spacing w:before="100" w:beforeAutospacing="1" w:after="100" w:afterAutospacing="1"/>
    </w:pPr>
  </w:style>
  <w:style w:type="paragraph" w:customStyle="1" w:styleId="boite-grise">
    <w:name w:val="boite-grise"/>
    <w:basedOn w:val="a3"/>
    <w:rsid w:val="00A35D3F"/>
    <w:pPr>
      <w:shd w:val="clear" w:color="auto" w:fill="F9F9F9"/>
      <w:spacing w:before="100" w:beforeAutospacing="1" w:after="100" w:afterAutospacing="1"/>
    </w:pPr>
  </w:style>
  <w:style w:type="paragraph" w:customStyle="1" w:styleId="bandeau-niveau-grave">
    <w:name w:val="bandeau-niveau-grave"/>
    <w:basedOn w:val="a3"/>
    <w:rsid w:val="00A35D3F"/>
    <w:pPr>
      <w:shd w:val="clear" w:color="auto" w:fill="FFCCCC"/>
      <w:spacing w:before="100" w:beforeAutospacing="1" w:after="100" w:afterAutospacing="1"/>
    </w:pPr>
  </w:style>
  <w:style w:type="paragraph" w:customStyle="1" w:styleId="bandeau-niveau-modere">
    <w:name w:val="bandeau-niveau-modere"/>
    <w:basedOn w:val="a3"/>
    <w:rsid w:val="00A35D3F"/>
    <w:pPr>
      <w:shd w:val="clear" w:color="auto" w:fill="FFEEDD"/>
      <w:spacing w:before="100" w:beforeAutospacing="1" w:after="100" w:afterAutospacing="1"/>
    </w:pPr>
  </w:style>
  <w:style w:type="paragraph" w:customStyle="1" w:styleId="bandeau-niveau-ebauche">
    <w:name w:val="bandeau-niveau-ebauche"/>
    <w:basedOn w:val="a3"/>
    <w:rsid w:val="00A35D3F"/>
    <w:pPr>
      <w:shd w:val="clear" w:color="auto" w:fill="FBFBFB"/>
      <w:spacing w:before="100" w:beforeAutospacing="1" w:after="100" w:afterAutospacing="1"/>
    </w:pPr>
  </w:style>
  <w:style w:type="paragraph" w:customStyle="1" w:styleId="bandeau-niveau-information">
    <w:name w:val="bandeau-niveau-information"/>
    <w:basedOn w:val="a3"/>
    <w:rsid w:val="00A35D3F"/>
    <w:pPr>
      <w:shd w:val="clear" w:color="auto" w:fill="FBFBFB"/>
      <w:spacing w:before="100" w:beforeAutospacing="1" w:after="100" w:afterAutospacing="1"/>
    </w:pPr>
  </w:style>
  <w:style w:type="paragraph" w:customStyle="1" w:styleId="bandeau">
    <w:name w:val="bandeau"/>
    <w:basedOn w:val="a3"/>
    <w:rsid w:val="00A35D3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35D3F"/>
    <w:pPr>
      <w:spacing w:before="100" w:beforeAutospacing="1" w:after="100" w:afterAutospacing="1"/>
      <w:jc w:val="center"/>
    </w:pPr>
  </w:style>
  <w:style w:type="paragraph" w:customStyle="1" w:styleId="bandeau-titre">
    <w:name w:val="bandeau-titre"/>
    <w:basedOn w:val="a3"/>
    <w:rsid w:val="00A35D3F"/>
    <w:pPr>
      <w:spacing w:before="100" w:beforeAutospacing="1" w:after="120" w:line="336" w:lineRule="atLeast"/>
    </w:pPr>
  </w:style>
  <w:style w:type="paragraph" w:customStyle="1" w:styleId="bandeau-texte">
    <w:name w:val="bandeau-texte"/>
    <w:basedOn w:val="a3"/>
    <w:rsid w:val="00A35D3F"/>
    <w:pPr>
      <w:spacing w:before="100" w:beforeAutospacing="1" w:after="100" w:afterAutospacing="1" w:line="288" w:lineRule="atLeast"/>
    </w:pPr>
    <w:rPr>
      <w:sz w:val="22"/>
      <w:szCs w:val="22"/>
    </w:rPr>
  </w:style>
  <w:style w:type="paragraph" w:customStyle="1" w:styleId="indentation">
    <w:name w:val="indentation"/>
    <w:basedOn w:val="a3"/>
    <w:rsid w:val="00A35D3F"/>
    <w:pPr>
      <w:spacing w:before="100" w:beforeAutospacing="1" w:after="100" w:afterAutospacing="1" w:line="360" w:lineRule="atLeast"/>
      <w:ind w:firstLine="345"/>
    </w:pPr>
  </w:style>
  <w:style w:type="paragraph" w:customStyle="1" w:styleId="loupe">
    <w:name w:val="loupe"/>
    <w:basedOn w:val="a3"/>
    <w:rsid w:val="00A35D3F"/>
    <w:pPr>
      <w:spacing w:before="100" w:beforeAutospacing="1" w:after="100" w:afterAutospacing="1" w:line="360" w:lineRule="atLeast"/>
      <w:ind w:firstLine="345"/>
    </w:pPr>
  </w:style>
  <w:style w:type="paragraph" w:customStyle="1" w:styleId="general">
    <w:name w:val="general"/>
    <w:basedOn w:val="a3"/>
    <w:rsid w:val="00A35D3F"/>
    <w:pPr>
      <w:spacing w:before="100" w:beforeAutospacing="1" w:after="100" w:afterAutospacing="1" w:line="360" w:lineRule="atLeast"/>
      <w:ind w:firstLine="345"/>
    </w:pPr>
  </w:style>
  <w:style w:type="paragraph" w:customStyle="1" w:styleId="accessibilite">
    <w:name w:val="accessibilite"/>
    <w:basedOn w:val="a3"/>
    <w:rsid w:val="00A35D3F"/>
    <w:pPr>
      <w:spacing w:before="100" w:beforeAutospacing="1" w:after="100" w:afterAutospacing="1" w:line="360" w:lineRule="atLeast"/>
      <w:ind w:firstLine="345"/>
    </w:pPr>
  </w:style>
  <w:style w:type="paragraph" w:customStyle="1" w:styleId="etoile-or">
    <w:name w:val="etoile-or"/>
    <w:basedOn w:val="a3"/>
    <w:rsid w:val="00A35D3F"/>
    <w:pPr>
      <w:spacing w:before="100" w:beforeAutospacing="1" w:after="100" w:afterAutospacing="1" w:line="360" w:lineRule="atLeast"/>
      <w:ind w:firstLine="345"/>
    </w:pPr>
  </w:style>
  <w:style w:type="paragraph" w:customStyle="1" w:styleId="etoile-argent">
    <w:name w:val="etoile-argent"/>
    <w:basedOn w:val="a3"/>
    <w:rsid w:val="00A35D3F"/>
    <w:pPr>
      <w:spacing w:before="100" w:beforeAutospacing="1" w:after="100" w:afterAutospacing="1" w:line="360" w:lineRule="atLeast"/>
      <w:ind w:firstLine="345"/>
    </w:pPr>
  </w:style>
  <w:style w:type="paragraph" w:customStyle="1" w:styleId="categorie">
    <w:name w:val="categorie"/>
    <w:basedOn w:val="a3"/>
    <w:rsid w:val="00A35D3F"/>
    <w:pPr>
      <w:spacing w:before="100" w:beforeAutospacing="1" w:after="100" w:afterAutospacing="1" w:line="360" w:lineRule="atLeast"/>
      <w:ind w:firstLine="345"/>
    </w:pPr>
  </w:style>
  <w:style w:type="paragraph" w:customStyle="1" w:styleId="recyclage">
    <w:name w:val="recyclage"/>
    <w:basedOn w:val="a3"/>
    <w:rsid w:val="00A35D3F"/>
    <w:pPr>
      <w:spacing w:before="100" w:beforeAutospacing="1" w:after="100" w:afterAutospacing="1" w:line="360" w:lineRule="atLeast"/>
      <w:ind w:firstLine="345"/>
    </w:pPr>
  </w:style>
  <w:style w:type="paragraph" w:customStyle="1" w:styleId="archives">
    <w:name w:val="archives"/>
    <w:basedOn w:val="a3"/>
    <w:rsid w:val="00A35D3F"/>
    <w:pPr>
      <w:spacing w:before="100" w:beforeAutospacing="1" w:after="100" w:afterAutospacing="1" w:line="360" w:lineRule="atLeast"/>
      <w:ind w:firstLine="345"/>
    </w:pPr>
  </w:style>
  <w:style w:type="paragraph" w:customStyle="1" w:styleId="conflit-edition">
    <w:name w:val="conflit-edition"/>
    <w:basedOn w:val="a3"/>
    <w:rsid w:val="00A35D3F"/>
    <w:pPr>
      <w:spacing w:before="100" w:beforeAutospacing="1" w:after="100" w:afterAutospacing="1" w:line="360" w:lineRule="atLeast"/>
      <w:ind w:firstLine="345"/>
    </w:pPr>
  </w:style>
  <w:style w:type="paragraph" w:customStyle="1" w:styleId="sons">
    <w:name w:val="sons"/>
    <w:basedOn w:val="a3"/>
    <w:rsid w:val="00A35D3F"/>
    <w:pPr>
      <w:spacing w:before="100" w:beforeAutospacing="1" w:after="100" w:afterAutospacing="1" w:line="360" w:lineRule="atLeast"/>
      <w:ind w:firstLine="345"/>
    </w:pPr>
  </w:style>
  <w:style w:type="paragraph" w:customStyle="1" w:styleId="videos">
    <w:name w:val="videos"/>
    <w:basedOn w:val="a3"/>
    <w:rsid w:val="00A35D3F"/>
    <w:pPr>
      <w:spacing w:before="100" w:beforeAutospacing="1" w:after="100" w:afterAutospacing="1" w:line="360" w:lineRule="atLeast"/>
      <w:ind w:firstLine="345"/>
    </w:pPr>
  </w:style>
  <w:style w:type="paragraph" w:customStyle="1" w:styleId="incomplet">
    <w:name w:val="incomplet"/>
    <w:basedOn w:val="a3"/>
    <w:rsid w:val="00A35D3F"/>
    <w:pPr>
      <w:spacing w:before="100" w:beforeAutospacing="1" w:after="100" w:afterAutospacing="1" w:line="360" w:lineRule="atLeast"/>
      <w:ind w:firstLine="345"/>
    </w:pPr>
  </w:style>
  <w:style w:type="paragraph" w:customStyle="1" w:styleId="sources">
    <w:name w:val="sources"/>
    <w:basedOn w:val="a3"/>
    <w:rsid w:val="00A35D3F"/>
    <w:pPr>
      <w:spacing w:before="100" w:beforeAutospacing="1" w:after="100" w:afterAutospacing="1" w:line="360" w:lineRule="atLeast"/>
      <w:ind w:firstLine="345"/>
    </w:pPr>
  </w:style>
  <w:style w:type="paragraph" w:customStyle="1" w:styleId="important">
    <w:name w:val="important"/>
    <w:basedOn w:val="a3"/>
    <w:rsid w:val="00A35D3F"/>
    <w:pPr>
      <w:spacing w:before="100" w:beforeAutospacing="1" w:after="100" w:afterAutospacing="1" w:line="360" w:lineRule="atLeast"/>
      <w:ind w:firstLine="345"/>
    </w:pPr>
  </w:style>
  <w:style w:type="paragraph" w:customStyle="1" w:styleId="en-travaux">
    <w:name w:val="en-travaux"/>
    <w:basedOn w:val="a3"/>
    <w:rsid w:val="00A35D3F"/>
    <w:pPr>
      <w:spacing w:before="100" w:beforeAutospacing="1" w:after="100" w:afterAutospacing="1" w:line="360" w:lineRule="atLeast"/>
      <w:ind w:firstLine="345"/>
    </w:pPr>
  </w:style>
  <w:style w:type="paragraph" w:customStyle="1" w:styleId="incubator">
    <w:name w:val="incubator"/>
    <w:basedOn w:val="a3"/>
    <w:rsid w:val="00A35D3F"/>
    <w:pPr>
      <w:spacing w:before="100" w:beforeAutospacing="1" w:after="100" w:afterAutospacing="1" w:line="360" w:lineRule="atLeast"/>
      <w:ind w:firstLine="345"/>
    </w:pPr>
  </w:style>
  <w:style w:type="paragraph" w:customStyle="1" w:styleId="extension">
    <w:name w:val="extension"/>
    <w:basedOn w:val="a3"/>
    <w:rsid w:val="00A35D3F"/>
    <w:pPr>
      <w:spacing w:before="100" w:beforeAutospacing="1" w:after="100" w:afterAutospacing="1" w:line="360" w:lineRule="atLeast"/>
      <w:ind w:firstLine="345"/>
    </w:pPr>
  </w:style>
  <w:style w:type="paragraph" w:customStyle="1" w:styleId="wikispecies">
    <w:name w:val="wikispecies"/>
    <w:basedOn w:val="a3"/>
    <w:rsid w:val="00A35D3F"/>
    <w:pPr>
      <w:spacing w:before="100" w:beforeAutospacing="1" w:after="100" w:afterAutospacing="1" w:line="360" w:lineRule="atLeast"/>
      <w:ind w:firstLine="345"/>
    </w:pPr>
  </w:style>
  <w:style w:type="paragraph" w:customStyle="1" w:styleId="metawiki">
    <w:name w:val="metawiki"/>
    <w:basedOn w:val="a3"/>
    <w:rsid w:val="00A35D3F"/>
    <w:pPr>
      <w:spacing w:before="100" w:beforeAutospacing="1" w:after="100" w:afterAutospacing="1" w:line="360" w:lineRule="atLeast"/>
      <w:ind w:firstLine="345"/>
    </w:pPr>
  </w:style>
  <w:style w:type="paragraph" w:customStyle="1" w:styleId="wikiversity">
    <w:name w:val="wikiversity"/>
    <w:basedOn w:val="a3"/>
    <w:rsid w:val="00A35D3F"/>
    <w:pPr>
      <w:spacing w:before="100" w:beforeAutospacing="1" w:after="100" w:afterAutospacing="1" w:line="360" w:lineRule="atLeast"/>
      <w:ind w:firstLine="345"/>
    </w:pPr>
  </w:style>
  <w:style w:type="paragraph" w:customStyle="1" w:styleId="wikipedia">
    <w:name w:val="wikipedia"/>
    <w:basedOn w:val="a3"/>
    <w:rsid w:val="00A35D3F"/>
    <w:pPr>
      <w:spacing w:before="100" w:beforeAutospacing="1" w:after="100" w:afterAutospacing="1" w:line="360" w:lineRule="atLeast"/>
      <w:ind w:firstLine="345"/>
    </w:pPr>
  </w:style>
  <w:style w:type="paragraph" w:customStyle="1" w:styleId="wikibooks">
    <w:name w:val="wikibooks"/>
    <w:basedOn w:val="a3"/>
    <w:rsid w:val="00A35D3F"/>
    <w:pPr>
      <w:spacing w:before="100" w:beforeAutospacing="1" w:after="100" w:afterAutospacing="1" w:line="360" w:lineRule="atLeast"/>
      <w:ind w:firstLine="345"/>
    </w:pPr>
  </w:style>
  <w:style w:type="paragraph" w:customStyle="1" w:styleId="wikinews">
    <w:name w:val="wikinews"/>
    <w:basedOn w:val="a3"/>
    <w:rsid w:val="00A35D3F"/>
    <w:pPr>
      <w:spacing w:before="100" w:beforeAutospacing="1" w:after="100" w:afterAutospacing="1" w:line="360" w:lineRule="atLeast"/>
      <w:ind w:firstLine="345"/>
    </w:pPr>
  </w:style>
  <w:style w:type="paragraph" w:customStyle="1" w:styleId="wikiquote">
    <w:name w:val="wikiquote"/>
    <w:basedOn w:val="a3"/>
    <w:rsid w:val="00A35D3F"/>
    <w:pPr>
      <w:spacing w:before="100" w:beforeAutospacing="1" w:after="100" w:afterAutospacing="1" w:line="360" w:lineRule="atLeast"/>
      <w:ind w:firstLine="345"/>
    </w:pPr>
  </w:style>
  <w:style w:type="paragraph" w:customStyle="1" w:styleId="wikisource">
    <w:name w:val="wikisource"/>
    <w:basedOn w:val="a3"/>
    <w:rsid w:val="00A35D3F"/>
    <w:pPr>
      <w:spacing w:before="100" w:beforeAutospacing="1" w:after="100" w:afterAutospacing="1" w:line="360" w:lineRule="atLeast"/>
      <w:ind w:firstLine="345"/>
    </w:pPr>
  </w:style>
  <w:style w:type="paragraph" w:customStyle="1" w:styleId="commons">
    <w:name w:val="commons"/>
    <w:basedOn w:val="a3"/>
    <w:rsid w:val="00A35D3F"/>
    <w:pPr>
      <w:spacing w:before="100" w:beforeAutospacing="1" w:after="100" w:afterAutospacing="1" w:line="360" w:lineRule="atLeast"/>
      <w:ind w:firstLine="345"/>
    </w:pPr>
  </w:style>
  <w:style w:type="paragraph" w:customStyle="1" w:styleId="wikimedia">
    <w:name w:val="wikimedia"/>
    <w:basedOn w:val="a3"/>
    <w:rsid w:val="00A35D3F"/>
    <w:pPr>
      <w:spacing w:before="100" w:beforeAutospacing="1" w:after="100" w:afterAutospacing="1" w:line="360" w:lineRule="atLeast"/>
      <w:ind w:firstLine="345"/>
    </w:pPr>
  </w:style>
  <w:style w:type="paragraph" w:customStyle="1" w:styleId="wiktionary">
    <w:name w:val="wiktionary"/>
    <w:basedOn w:val="a3"/>
    <w:rsid w:val="00A35D3F"/>
    <w:pPr>
      <w:spacing w:before="100" w:beforeAutospacing="1" w:after="100" w:afterAutospacing="1" w:line="360" w:lineRule="atLeast"/>
      <w:ind w:firstLine="345"/>
    </w:pPr>
  </w:style>
  <w:style w:type="paragraph" w:customStyle="1" w:styleId="wikidata">
    <w:name w:val="wikidata"/>
    <w:basedOn w:val="a3"/>
    <w:rsid w:val="00A35D3F"/>
    <w:pPr>
      <w:spacing w:before="100" w:beforeAutospacing="1" w:after="100" w:afterAutospacing="1" w:line="360" w:lineRule="atLeast"/>
      <w:ind w:firstLine="345"/>
    </w:pPr>
  </w:style>
  <w:style w:type="paragraph" w:customStyle="1" w:styleId="wikivoyage">
    <w:name w:val="wikivoyage"/>
    <w:basedOn w:val="a3"/>
    <w:rsid w:val="00A35D3F"/>
    <w:pPr>
      <w:spacing w:before="100" w:beforeAutospacing="1" w:after="100" w:afterAutospacing="1" w:line="360" w:lineRule="atLeast"/>
      <w:ind w:firstLine="345"/>
    </w:pPr>
  </w:style>
  <w:style w:type="paragraph" w:customStyle="1" w:styleId="grosse-icone">
    <w:name w:val="grosse-icone"/>
    <w:basedOn w:val="a3"/>
    <w:rsid w:val="00A35D3F"/>
    <w:pPr>
      <w:spacing w:before="100" w:beforeAutospacing="1" w:after="100" w:afterAutospacing="1"/>
    </w:pPr>
  </w:style>
  <w:style w:type="paragraph" w:customStyle="1" w:styleId="alerte">
    <w:name w:val="alerte"/>
    <w:basedOn w:val="a3"/>
    <w:rsid w:val="00A35D3F"/>
    <w:pPr>
      <w:shd w:val="clear" w:color="auto" w:fill="FFFFDD"/>
      <w:spacing w:before="100" w:beforeAutospacing="1" w:after="96"/>
    </w:pPr>
    <w:rPr>
      <w:i/>
      <w:iCs/>
    </w:rPr>
  </w:style>
  <w:style w:type="paragraph" w:customStyle="1" w:styleId="grave">
    <w:name w:val="grave"/>
    <w:basedOn w:val="a3"/>
    <w:rsid w:val="00A35D3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35D3F"/>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35D3F"/>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35D3F"/>
    <w:pPr>
      <w:spacing w:before="100" w:beforeAutospacing="1" w:after="100" w:afterAutospacing="1"/>
      <w:ind w:left="360" w:right="360"/>
    </w:pPr>
  </w:style>
  <w:style w:type="paragraph" w:customStyle="1" w:styleId="bandeau-portail-icone">
    <w:name w:val="bandeau-portail-icone"/>
    <w:basedOn w:val="a3"/>
    <w:rsid w:val="00A35D3F"/>
    <w:pPr>
      <w:spacing w:before="100" w:beforeAutospacing="1" w:after="100" w:afterAutospacing="1"/>
      <w:ind w:right="120"/>
    </w:pPr>
  </w:style>
  <w:style w:type="paragraph" w:customStyle="1" w:styleId="bandeau-portail-texte">
    <w:name w:val="bandeau-portail-texte"/>
    <w:basedOn w:val="a3"/>
    <w:rsid w:val="00A35D3F"/>
    <w:pPr>
      <w:spacing w:before="100" w:beforeAutospacing="1" w:after="100" w:afterAutospacing="1"/>
    </w:pPr>
    <w:rPr>
      <w:b/>
      <w:bCs/>
    </w:rPr>
  </w:style>
  <w:style w:type="paragraph" w:customStyle="1" w:styleId="exemple">
    <w:name w:val="exemple"/>
    <w:basedOn w:val="a3"/>
    <w:rsid w:val="00A35D3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35D3F"/>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35D3F"/>
    <w:pPr>
      <w:shd w:val="clear" w:color="auto" w:fill="A0A0FF"/>
    </w:pPr>
  </w:style>
  <w:style w:type="paragraph" w:customStyle="1" w:styleId="avancetexte">
    <w:name w:val="avance_texte"/>
    <w:basedOn w:val="a3"/>
    <w:rsid w:val="00A35D3F"/>
    <w:pPr>
      <w:spacing w:line="240" w:lineRule="atLeast"/>
      <w:jc w:val="center"/>
    </w:pPr>
    <w:rPr>
      <w:sz w:val="21"/>
      <w:szCs w:val="21"/>
    </w:rPr>
  </w:style>
  <w:style w:type="paragraph" w:customStyle="1" w:styleId="mw-lag-warn-normal">
    <w:name w:val="mw-lag-warn-normal"/>
    <w:basedOn w:val="a3"/>
    <w:rsid w:val="00A35D3F"/>
    <w:pPr>
      <w:spacing w:before="100" w:beforeAutospacing="1" w:after="100" w:afterAutospacing="1"/>
    </w:pPr>
    <w:rPr>
      <w:vanish/>
    </w:rPr>
  </w:style>
  <w:style w:type="paragraph" w:customStyle="1" w:styleId="mw-alerte">
    <w:name w:val="mw-alerte"/>
    <w:basedOn w:val="a3"/>
    <w:rsid w:val="00A35D3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35D3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35D3F"/>
    <w:pPr>
      <w:spacing w:before="100" w:beforeAutospacing="1" w:after="100" w:afterAutospacing="1"/>
    </w:pPr>
    <w:rPr>
      <w:sz w:val="22"/>
      <w:szCs w:val="22"/>
    </w:rPr>
  </w:style>
  <w:style w:type="paragraph" w:customStyle="1" w:styleId="navtoggle">
    <w:name w:val="navtoggle"/>
    <w:basedOn w:val="a3"/>
    <w:rsid w:val="00A35D3F"/>
    <w:pPr>
      <w:spacing w:before="100" w:beforeAutospacing="1" w:after="100" w:afterAutospacing="1"/>
    </w:pPr>
    <w:rPr>
      <w:sz w:val="22"/>
      <w:szCs w:val="22"/>
    </w:rPr>
  </w:style>
  <w:style w:type="paragraph" w:customStyle="1" w:styleId="alternance">
    <w:name w:val="alternance"/>
    <w:basedOn w:val="a3"/>
    <w:rsid w:val="00A35D3F"/>
    <w:pPr>
      <w:spacing w:before="100" w:beforeAutospacing="1" w:after="100" w:afterAutospacing="1"/>
    </w:pPr>
  </w:style>
  <w:style w:type="paragraph" w:customStyle="1" w:styleId="alternance2">
    <w:name w:val="alternance2"/>
    <w:basedOn w:val="a3"/>
    <w:rsid w:val="00A35D3F"/>
    <w:pPr>
      <w:spacing w:before="100" w:beforeAutospacing="1" w:after="100" w:afterAutospacing="1"/>
    </w:pPr>
  </w:style>
  <w:style w:type="paragraph" w:customStyle="1" w:styleId="infobox">
    <w:name w:val="infobox"/>
    <w:basedOn w:val="a3"/>
    <w:rsid w:val="00A35D3F"/>
    <w:pPr>
      <w:shd w:val="clear" w:color="auto" w:fill="EEEEEE"/>
      <w:spacing w:after="120"/>
      <w:ind w:left="240"/>
    </w:pPr>
    <w:rPr>
      <w:color w:val="000000"/>
      <w:sz w:val="23"/>
      <w:szCs w:val="23"/>
    </w:rPr>
  </w:style>
  <w:style w:type="paragraph" w:customStyle="1" w:styleId="globegris">
    <w:name w:val="globegris"/>
    <w:basedOn w:val="a3"/>
    <w:rsid w:val="00A35D3F"/>
    <w:pPr>
      <w:spacing w:before="100" w:beforeAutospacing="1" w:after="100" w:afterAutospacing="1"/>
    </w:pPr>
  </w:style>
  <w:style w:type="paragraph" w:customStyle="1" w:styleId="assistant">
    <w:name w:val="assistant"/>
    <w:basedOn w:val="a3"/>
    <w:rsid w:val="00A35D3F"/>
    <w:pPr>
      <w:spacing w:before="100" w:beforeAutospacing="1" w:after="100" w:afterAutospacing="1"/>
    </w:pPr>
  </w:style>
  <w:style w:type="paragraph" w:customStyle="1" w:styleId="headergris">
    <w:name w:val="headergris"/>
    <w:basedOn w:val="a3"/>
    <w:rsid w:val="00A35D3F"/>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35D3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35D3F"/>
    <w:pPr>
      <w:spacing w:before="100" w:beforeAutospacing="1" w:after="100" w:afterAutospacing="1"/>
      <w:ind w:right="120"/>
      <w:jc w:val="right"/>
    </w:pPr>
    <w:rPr>
      <w:sz w:val="15"/>
      <w:szCs w:val="15"/>
    </w:rPr>
  </w:style>
  <w:style w:type="paragraph" w:customStyle="1" w:styleId="geo-default">
    <w:name w:val="geo-default"/>
    <w:basedOn w:val="a3"/>
    <w:rsid w:val="00A35D3F"/>
    <w:pPr>
      <w:spacing w:before="100" w:beforeAutospacing="1" w:after="100" w:afterAutospacing="1"/>
    </w:pPr>
  </w:style>
  <w:style w:type="paragraph" w:customStyle="1" w:styleId="geo-nondefault">
    <w:name w:val="geo-nondefault"/>
    <w:basedOn w:val="a3"/>
    <w:rsid w:val="00A35D3F"/>
    <w:pPr>
      <w:spacing w:before="100" w:beforeAutospacing="1" w:after="100" w:afterAutospacing="1"/>
    </w:pPr>
    <w:rPr>
      <w:vanish/>
    </w:rPr>
  </w:style>
  <w:style w:type="paragraph" w:customStyle="1" w:styleId="geo-dms">
    <w:name w:val="geo-dms"/>
    <w:basedOn w:val="a3"/>
    <w:rsid w:val="00A35D3F"/>
    <w:pPr>
      <w:spacing w:before="100" w:beforeAutospacing="1" w:after="100" w:afterAutospacing="1"/>
    </w:pPr>
  </w:style>
  <w:style w:type="paragraph" w:customStyle="1" w:styleId="geo-dec">
    <w:name w:val="geo-dec"/>
    <w:basedOn w:val="a3"/>
    <w:rsid w:val="00A35D3F"/>
    <w:pPr>
      <w:spacing w:before="100" w:beforeAutospacing="1" w:after="100" w:afterAutospacing="1"/>
    </w:pPr>
  </w:style>
  <w:style w:type="paragraph" w:customStyle="1" w:styleId="geo-multi-punct">
    <w:name w:val="geo-multi-punct"/>
    <w:basedOn w:val="a3"/>
    <w:rsid w:val="00A35D3F"/>
    <w:pPr>
      <w:spacing w:before="100" w:beforeAutospacing="1" w:after="100" w:afterAutospacing="1"/>
    </w:pPr>
    <w:rPr>
      <w:vanish/>
    </w:rPr>
  </w:style>
  <w:style w:type="paragraph" w:customStyle="1" w:styleId="infoboxv2">
    <w:name w:val="infobox_v2"/>
    <w:basedOn w:val="a3"/>
    <w:rsid w:val="00A35D3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35D3F"/>
    <w:pPr>
      <w:spacing w:before="100" w:beforeAutospacing="1" w:after="100" w:afterAutospacing="1"/>
    </w:pPr>
  </w:style>
  <w:style w:type="paragraph" w:customStyle="1" w:styleId="degrade">
    <w:name w:val="degrade"/>
    <w:basedOn w:val="a3"/>
    <w:rsid w:val="00A35D3F"/>
    <w:pPr>
      <w:spacing w:before="100" w:beforeAutospacing="1" w:after="100" w:afterAutospacing="1"/>
    </w:pPr>
  </w:style>
  <w:style w:type="paragraph" w:customStyle="1" w:styleId="degraderev">
    <w:name w:val="degrade_rev"/>
    <w:basedOn w:val="a3"/>
    <w:rsid w:val="00A35D3F"/>
    <w:pPr>
      <w:spacing w:before="100" w:beforeAutospacing="1" w:after="100" w:afterAutospacing="1"/>
    </w:pPr>
  </w:style>
  <w:style w:type="paragraph" w:customStyle="1" w:styleId="ombre">
    <w:name w:val="ombre"/>
    <w:basedOn w:val="a3"/>
    <w:rsid w:val="00A35D3F"/>
    <w:pPr>
      <w:spacing w:before="100" w:beforeAutospacing="1" w:after="100" w:afterAutospacing="1"/>
    </w:pPr>
  </w:style>
  <w:style w:type="paragraph" w:customStyle="1" w:styleId="ombrepale">
    <w:name w:val="ombre_pale"/>
    <w:basedOn w:val="a3"/>
    <w:rsid w:val="00A35D3F"/>
    <w:pPr>
      <w:spacing w:before="100" w:beforeAutospacing="1" w:after="100" w:afterAutospacing="1"/>
    </w:pPr>
  </w:style>
  <w:style w:type="paragraph" w:customStyle="1" w:styleId="ombrebl">
    <w:name w:val="ombre_bl"/>
    <w:basedOn w:val="a3"/>
    <w:rsid w:val="00A35D3F"/>
    <w:pPr>
      <w:spacing w:before="100" w:beforeAutospacing="1" w:after="100" w:afterAutospacing="1"/>
    </w:pPr>
  </w:style>
  <w:style w:type="paragraph" w:customStyle="1" w:styleId="ombreblpale">
    <w:name w:val="ombre_blpale"/>
    <w:basedOn w:val="a3"/>
    <w:rsid w:val="00A35D3F"/>
    <w:pPr>
      <w:spacing w:before="100" w:beforeAutospacing="1" w:after="100" w:afterAutospacing="1"/>
    </w:pPr>
  </w:style>
  <w:style w:type="paragraph" w:customStyle="1" w:styleId="ombrerg">
    <w:name w:val="ombre_rg"/>
    <w:basedOn w:val="a3"/>
    <w:rsid w:val="00A35D3F"/>
    <w:pPr>
      <w:spacing w:before="100" w:beforeAutospacing="1" w:after="100" w:afterAutospacing="1"/>
    </w:pPr>
  </w:style>
  <w:style w:type="paragraph" w:customStyle="1" w:styleId="ombrergpale">
    <w:name w:val="ombre_rgpale"/>
    <w:basedOn w:val="a3"/>
    <w:rsid w:val="00A35D3F"/>
    <w:pPr>
      <w:spacing w:before="100" w:beforeAutospacing="1" w:after="100" w:afterAutospacing="1"/>
    </w:pPr>
  </w:style>
  <w:style w:type="paragraph" w:customStyle="1" w:styleId="hidden">
    <w:name w:val="hidden"/>
    <w:basedOn w:val="a3"/>
    <w:rsid w:val="00A35D3F"/>
    <w:pPr>
      <w:spacing w:before="100" w:beforeAutospacing="1" w:after="100" w:afterAutospacing="1"/>
    </w:pPr>
  </w:style>
  <w:style w:type="paragraph" w:customStyle="1" w:styleId="cinema-bandeau">
    <w:name w:val="cinema-bandeau"/>
    <w:basedOn w:val="a3"/>
    <w:rsid w:val="00A35D3F"/>
    <w:pPr>
      <w:spacing w:before="100" w:beforeAutospacing="1" w:after="100" w:afterAutospacing="1"/>
    </w:pPr>
  </w:style>
  <w:style w:type="paragraph" w:customStyle="1" w:styleId="mw-textarea-protected">
    <w:name w:val="mw-textarea-protected"/>
    <w:basedOn w:val="a3"/>
    <w:rsid w:val="00A35D3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35D3F"/>
    <w:pPr>
      <w:spacing w:before="100" w:beforeAutospacing="1" w:after="100" w:afterAutospacing="1"/>
    </w:pPr>
  </w:style>
  <w:style w:type="paragraph" w:customStyle="1" w:styleId="wikimagtitre">
    <w:name w:val="wikimag_titre"/>
    <w:basedOn w:val="a3"/>
    <w:rsid w:val="00A35D3F"/>
    <w:pPr>
      <w:spacing w:before="100" w:beforeAutospacing="1" w:after="100" w:afterAutospacing="1"/>
    </w:pPr>
  </w:style>
  <w:style w:type="paragraph" w:customStyle="1" w:styleId="ui-button-large">
    <w:name w:val="ui-button-large"/>
    <w:basedOn w:val="a3"/>
    <w:rsid w:val="00A35D3F"/>
    <w:pPr>
      <w:spacing w:before="100" w:beforeAutospacing="1" w:after="100" w:afterAutospacing="1"/>
    </w:pPr>
  </w:style>
  <w:style w:type="paragraph" w:customStyle="1" w:styleId="fr-collapsible-content">
    <w:name w:val="fr-collapsible-content"/>
    <w:basedOn w:val="a3"/>
    <w:rsid w:val="00A35D3F"/>
    <w:pPr>
      <w:spacing w:before="100" w:beforeAutospacing="1" w:after="100" w:afterAutospacing="1"/>
    </w:pPr>
  </w:style>
  <w:style w:type="paragraph" w:customStyle="1" w:styleId="navboxnewtitle">
    <w:name w:val="navboxnew_title"/>
    <w:basedOn w:val="a3"/>
    <w:rsid w:val="00A35D3F"/>
    <w:pPr>
      <w:spacing w:before="100" w:beforeAutospacing="1" w:after="100" w:afterAutospacing="1"/>
    </w:pPr>
  </w:style>
  <w:style w:type="paragraph" w:customStyle="1" w:styleId="navboxnewtitlesub">
    <w:name w:val="navboxnew_titlesub"/>
    <w:basedOn w:val="a3"/>
    <w:rsid w:val="00A35D3F"/>
    <w:pPr>
      <w:spacing w:before="100" w:beforeAutospacing="1" w:after="100" w:afterAutospacing="1"/>
    </w:pPr>
  </w:style>
  <w:style w:type="paragraph" w:customStyle="1" w:styleId="navboxnewcell">
    <w:name w:val="navboxnew_cell"/>
    <w:basedOn w:val="a3"/>
    <w:rsid w:val="00A35D3F"/>
    <w:pPr>
      <w:spacing w:before="100" w:beforeAutospacing="1" w:after="100" w:afterAutospacing="1"/>
    </w:pPr>
  </w:style>
  <w:style w:type="paragraph" w:customStyle="1" w:styleId="navboxnewth">
    <w:name w:val="navboxnew_th"/>
    <w:basedOn w:val="a3"/>
    <w:rsid w:val="00A35D3F"/>
    <w:pPr>
      <w:spacing w:before="100" w:beforeAutospacing="1" w:after="100" w:afterAutospacing="1"/>
    </w:pPr>
  </w:style>
  <w:style w:type="paragraph" w:customStyle="1" w:styleId="impair">
    <w:name w:val="impair"/>
    <w:basedOn w:val="a3"/>
    <w:rsid w:val="00A35D3F"/>
    <w:pPr>
      <w:spacing w:before="100" w:beforeAutospacing="1" w:after="100" w:afterAutospacing="1"/>
    </w:pPr>
  </w:style>
  <w:style w:type="paragraph" w:customStyle="1" w:styleId="pair">
    <w:name w:val="pair"/>
    <w:basedOn w:val="a3"/>
    <w:rsid w:val="00A35D3F"/>
    <w:pPr>
      <w:spacing w:before="100" w:beforeAutospacing="1" w:after="100" w:afterAutospacing="1"/>
    </w:pPr>
  </w:style>
  <w:style w:type="paragraph" w:customStyle="1" w:styleId="navboxnewbanner">
    <w:name w:val="navboxnew_banner"/>
    <w:basedOn w:val="a3"/>
    <w:rsid w:val="00A35D3F"/>
    <w:pPr>
      <w:spacing w:before="100" w:beforeAutospacing="1" w:after="100" w:afterAutospacing="1"/>
    </w:pPr>
  </w:style>
  <w:style w:type="paragraph" w:customStyle="1" w:styleId="navboxnewimage">
    <w:name w:val="navboxnew_image"/>
    <w:basedOn w:val="a3"/>
    <w:rsid w:val="00A35D3F"/>
    <w:pPr>
      <w:spacing w:before="100" w:beforeAutospacing="1" w:after="100" w:afterAutospacing="1"/>
    </w:pPr>
  </w:style>
  <w:style w:type="paragraph" w:customStyle="1" w:styleId="navboxnewrow">
    <w:name w:val="navboxnew_row"/>
    <w:basedOn w:val="a3"/>
    <w:rsid w:val="00A35D3F"/>
    <w:pPr>
      <w:spacing w:before="100" w:beforeAutospacing="1" w:after="100" w:afterAutospacing="1"/>
    </w:pPr>
  </w:style>
  <w:style w:type="paragraph" w:customStyle="1" w:styleId="navboxnewie">
    <w:name w:val="navboxnew_ie"/>
    <w:basedOn w:val="a3"/>
    <w:rsid w:val="00A35D3F"/>
    <w:pPr>
      <w:spacing w:before="100" w:beforeAutospacing="1" w:after="100" w:afterAutospacing="1"/>
    </w:pPr>
  </w:style>
  <w:style w:type="paragraph" w:customStyle="1" w:styleId="navboxnewinline">
    <w:name w:val="navboxnew_inline"/>
    <w:basedOn w:val="a3"/>
    <w:rsid w:val="00A35D3F"/>
    <w:pPr>
      <w:spacing w:before="100" w:beforeAutospacing="1" w:after="100" w:afterAutospacing="1"/>
    </w:pPr>
  </w:style>
  <w:style w:type="paragraph" w:customStyle="1" w:styleId="ui-button-text">
    <w:name w:val="ui-button-text"/>
    <w:basedOn w:val="a3"/>
    <w:rsid w:val="00A35D3F"/>
    <w:pPr>
      <w:spacing w:before="100" w:beforeAutospacing="1" w:after="100" w:afterAutospacing="1"/>
    </w:pPr>
  </w:style>
  <w:style w:type="paragraph" w:customStyle="1" w:styleId="ui-dialog-titlebar">
    <w:name w:val="ui-dialog-titlebar"/>
    <w:basedOn w:val="a3"/>
    <w:rsid w:val="00A35D3F"/>
    <w:pPr>
      <w:spacing w:before="100" w:beforeAutospacing="1" w:after="100" w:afterAutospacing="1"/>
    </w:pPr>
  </w:style>
  <w:style w:type="paragraph" w:customStyle="1" w:styleId="ui-dialog-title">
    <w:name w:val="ui-dialog-title"/>
    <w:basedOn w:val="a3"/>
    <w:rsid w:val="00A35D3F"/>
    <w:pPr>
      <w:spacing w:before="100" w:beforeAutospacing="1" w:after="100" w:afterAutospacing="1"/>
    </w:pPr>
  </w:style>
  <w:style w:type="paragraph" w:customStyle="1" w:styleId="ui-dialog-titlebar-close">
    <w:name w:val="ui-dialog-titlebar-close"/>
    <w:basedOn w:val="a3"/>
    <w:rsid w:val="00A35D3F"/>
    <w:pPr>
      <w:spacing w:before="100" w:beforeAutospacing="1" w:after="100" w:afterAutospacing="1"/>
    </w:pPr>
  </w:style>
  <w:style w:type="paragraph" w:customStyle="1" w:styleId="ui-dialog-content">
    <w:name w:val="ui-dialog-content"/>
    <w:basedOn w:val="a3"/>
    <w:rsid w:val="00A35D3F"/>
    <w:pPr>
      <w:spacing w:before="100" w:beforeAutospacing="1" w:after="100" w:afterAutospacing="1"/>
    </w:pPr>
  </w:style>
  <w:style w:type="paragraph" w:customStyle="1" w:styleId="ui-dialog-buttonpane">
    <w:name w:val="ui-dialog-buttonpane"/>
    <w:basedOn w:val="a3"/>
    <w:rsid w:val="00A35D3F"/>
    <w:pPr>
      <w:spacing w:before="100" w:beforeAutospacing="1" w:after="100" w:afterAutospacing="1"/>
    </w:pPr>
  </w:style>
  <w:style w:type="paragraph" w:customStyle="1" w:styleId="fr-collapsible-toggle-keyboard">
    <w:name w:val="fr-collapsible-toggle-keyboard"/>
    <w:basedOn w:val="a3"/>
    <w:rsid w:val="00A35D3F"/>
    <w:pPr>
      <w:spacing w:before="100" w:beforeAutospacing="1" w:after="100" w:afterAutospacing="1"/>
    </w:pPr>
  </w:style>
  <w:style w:type="paragraph" w:customStyle="1" w:styleId="navboxnewlast">
    <w:name w:val="navboxnew_last"/>
    <w:basedOn w:val="a3"/>
    <w:rsid w:val="00A35D3F"/>
    <w:pPr>
      <w:spacing w:before="100" w:beforeAutospacing="1" w:after="100" w:afterAutospacing="1"/>
    </w:pPr>
  </w:style>
  <w:style w:type="paragraph" w:customStyle="1" w:styleId="special-label">
    <w:name w:val="special-label"/>
    <w:basedOn w:val="a3"/>
    <w:rsid w:val="00A35D3F"/>
    <w:pPr>
      <w:spacing w:before="100" w:beforeAutospacing="1" w:after="100" w:afterAutospacing="1"/>
    </w:pPr>
  </w:style>
  <w:style w:type="paragraph" w:customStyle="1" w:styleId="special-query">
    <w:name w:val="special-query"/>
    <w:basedOn w:val="a3"/>
    <w:rsid w:val="00A35D3F"/>
    <w:pPr>
      <w:spacing w:before="100" w:beforeAutospacing="1" w:after="100" w:afterAutospacing="1"/>
    </w:pPr>
  </w:style>
  <w:style w:type="paragraph" w:customStyle="1" w:styleId="special-hover">
    <w:name w:val="special-hover"/>
    <w:basedOn w:val="a3"/>
    <w:rsid w:val="00A35D3F"/>
    <w:pPr>
      <w:spacing w:before="100" w:beforeAutospacing="1" w:after="100" w:afterAutospacing="1"/>
    </w:pPr>
  </w:style>
  <w:style w:type="paragraph" w:customStyle="1" w:styleId="mw-specialpage-summary">
    <w:name w:val="mw-specialpage-summary"/>
    <w:basedOn w:val="a3"/>
    <w:rsid w:val="00A35D3F"/>
    <w:pPr>
      <w:spacing w:before="100" w:beforeAutospacing="1" w:after="100" w:afterAutospacing="1"/>
    </w:pPr>
  </w:style>
  <w:style w:type="paragraph" w:customStyle="1" w:styleId="legendlike">
    <w:name w:val="legendlike"/>
    <w:basedOn w:val="a3"/>
    <w:rsid w:val="00A35D3F"/>
    <w:pPr>
      <w:spacing w:before="100" w:beforeAutospacing="1" w:after="100" w:afterAutospacing="1"/>
    </w:pPr>
  </w:style>
  <w:style w:type="paragraph" w:customStyle="1" w:styleId="legendtextlike">
    <w:name w:val="legendtextlike"/>
    <w:basedOn w:val="a3"/>
    <w:rsid w:val="00A35D3F"/>
    <w:pPr>
      <w:spacing w:before="100" w:beforeAutospacing="1" w:after="100" w:afterAutospacing="1"/>
    </w:pPr>
  </w:style>
  <w:style w:type="paragraph" w:customStyle="1" w:styleId="scrollbar">
    <w:name w:val="scrollbar"/>
    <w:basedOn w:val="a3"/>
    <w:rsid w:val="00A35D3F"/>
    <w:pPr>
      <w:spacing w:before="100" w:beforeAutospacing="1" w:after="100" w:afterAutospacing="1"/>
    </w:pPr>
  </w:style>
  <w:style w:type="paragraph" w:customStyle="1" w:styleId="scrollbarcontainer">
    <w:name w:val="scrollbarcontainer"/>
    <w:basedOn w:val="a3"/>
    <w:rsid w:val="00A35D3F"/>
    <w:pPr>
      <w:spacing w:before="100" w:beforeAutospacing="1" w:after="100" w:afterAutospacing="1"/>
    </w:pPr>
  </w:style>
  <w:style w:type="paragraph" w:customStyle="1" w:styleId="magnify">
    <w:name w:val="magnify"/>
    <w:basedOn w:val="a3"/>
    <w:rsid w:val="00A35D3F"/>
    <w:pPr>
      <w:spacing w:before="100" w:beforeAutospacing="1" w:after="100" w:afterAutospacing="1"/>
    </w:pPr>
  </w:style>
  <w:style w:type="paragraph" w:customStyle="1" w:styleId="infoboximage">
    <w:name w:val="infoboximage"/>
    <w:basedOn w:val="a3"/>
    <w:rsid w:val="00A35D3F"/>
    <w:pPr>
      <w:spacing w:before="100" w:beforeAutospacing="1" w:after="100" w:afterAutospacing="1"/>
    </w:pPr>
  </w:style>
  <w:style w:type="paragraph" w:customStyle="1" w:styleId="infoboxsoustitre">
    <w:name w:val="infoboxsoustitre"/>
    <w:basedOn w:val="a3"/>
    <w:rsid w:val="00A35D3F"/>
    <w:pPr>
      <w:spacing w:before="100" w:beforeAutospacing="1" w:after="100" w:afterAutospacing="1"/>
    </w:pPr>
  </w:style>
  <w:style w:type="paragraph" w:customStyle="1" w:styleId="latitude">
    <w:name w:val="latitude"/>
    <w:basedOn w:val="a3"/>
    <w:rsid w:val="00A35D3F"/>
    <w:pPr>
      <w:spacing w:before="100" w:beforeAutospacing="1" w:after="100" w:afterAutospacing="1"/>
    </w:pPr>
  </w:style>
  <w:style w:type="paragraph" w:customStyle="1" w:styleId="entete">
    <w:name w:val="entete"/>
    <w:basedOn w:val="a3"/>
    <w:rsid w:val="00A35D3F"/>
    <w:pPr>
      <w:spacing w:before="100" w:beforeAutospacing="1" w:after="100" w:afterAutospacing="1"/>
    </w:pPr>
  </w:style>
  <w:style w:type="paragraph" w:customStyle="1" w:styleId="media">
    <w:name w:val="media"/>
    <w:basedOn w:val="a3"/>
    <w:rsid w:val="00A35D3F"/>
    <w:pPr>
      <w:spacing w:before="100" w:beforeAutospacing="1" w:after="100" w:afterAutospacing="1"/>
    </w:pPr>
  </w:style>
  <w:style w:type="paragraph" w:customStyle="1" w:styleId="thumbimage">
    <w:name w:val="thumbimage"/>
    <w:basedOn w:val="a3"/>
    <w:rsid w:val="00A35D3F"/>
    <w:pPr>
      <w:spacing w:before="100" w:beforeAutospacing="1" w:after="100" w:afterAutospacing="1"/>
    </w:pPr>
  </w:style>
  <w:style w:type="paragraph" w:customStyle="1" w:styleId="thumbinner">
    <w:name w:val="thumbinner"/>
    <w:basedOn w:val="a3"/>
    <w:rsid w:val="00A35D3F"/>
    <w:pPr>
      <w:spacing w:before="100" w:beforeAutospacing="1" w:after="100" w:afterAutospacing="1"/>
    </w:pPr>
  </w:style>
  <w:style w:type="paragraph" w:customStyle="1" w:styleId="thumb">
    <w:name w:val="thumb"/>
    <w:basedOn w:val="a3"/>
    <w:rsid w:val="00A35D3F"/>
    <w:pPr>
      <w:spacing w:before="100" w:beforeAutospacing="1" w:after="100" w:afterAutospacing="1"/>
    </w:pPr>
  </w:style>
  <w:style w:type="paragraph" w:customStyle="1" w:styleId="thumbcaption">
    <w:name w:val="thumbcaption"/>
    <w:basedOn w:val="a3"/>
    <w:rsid w:val="00A35D3F"/>
    <w:pPr>
      <w:spacing w:before="100" w:beforeAutospacing="1" w:after="100" w:afterAutospacing="1"/>
    </w:pPr>
  </w:style>
  <w:style w:type="paragraph" w:customStyle="1" w:styleId="legend">
    <w:name w:val="legend"/>
    <w:basedOn w:val="a3"/>
    <w:rsid w:val="00A35D3F"/>
    <w:pPr>
      <w:spacing w:before="100" w:beforeAutospacing="1" w:after="100" w:afterAutospacing="1"/>
    </w:pPr>
  </w:style>
  <w:style w:type="paragraph" w:customStyle="1" w:styleId="image2">
    <w:name w:val="image2"/>
    <w:basedOn w:val="a3"/>
    <w:rsid w:val="00A35D3F"/>
    <w:pPr>
      <w:spacing w:before="100" w:beforeAutospacing="1" w:after="100" w:afterAutospacing="1"/>
    </w:pPr>
  </w:style>
  <w:style w:type="paragraph" w:customStyle="1" w:styleId="hr">
    <w:name w:val="hr"/>
    <w:basedOn w:val="a3"/>
    <w:rsid w:val="00A35D3F"/>
    <w:pPr>
      <w:spacing w:before="100" w:beforeAutospacing="1" w:after="100" w:afterAutospacing="1"/>
    </w:pPr>
  </w:style>
  <w:style w:type="paragraph" w:customStyle="1" w:styleId="navbar">
    <w:name w:val="navbar"/>
    <w:basedOn w:val="a3"/>
    <w:rsid w:val="00A35D3F"/>
    <w:pPr>
      <w:spacing w:before="100" w:beforeAutospacing="1" w:after="100" w:afterAutospacing="1"/>
    </w:pPr>
  </w:style>
  <w:style w:type="paragraph" w:customStyle="1" w:styleId="prevbloc">
    <w:name w:val="prev_bloc"/>
    <w:basedOn w:val="a3"/>
    <w:rsid w:val="00A35D3F"/>
    <w:pPr>
      <w:spacing w:before="100" w:beforeAutospacing="1" w:after="100" w:afterAutospacing="1"/>
    </w:pPr>
  </w:style>
  <w:style w:type="paragraph" w:customStyle="1" w:styleId="nextbloc">
    <w:name w:val="next_bloc"/>
    <w:basedOn w:val="a3"/>
    <w:rsid w:val="00A35D3F"/>
    <w:pPr>
      <w:spacing w:before="100" w:beforeAutospacing="1" w:after="100" w:afterAutospacing="1"/>
    </w:pPr>
  </w:style>
  <w:style w:type="paragraph" w:customStyle="1" w:styleId="imgtoogle">
    <w:name w:val="img_toogle"/>
    <w:basedOn w:val="a3"/>
    <w:rsid w:val="00A35D3F"/>
    <w:pPr>
      <w:spacing w:before="100" w:beforeAutospacing="1" w:after="100" w:afterAutospacing="1"/>
    </w:pPr>
  </w:style>
  <w:style w:type="paragraph" w:customStyle="1" w:styleId="atoogle">
    <w:name w:val="a_toogle"/>
    <w:basedOn w:val="a3"/>
    <w:rsid w:val="00A35D3F"/>
    <w:pPr>
      <w:spacing w:before="100" w:beforeAutospacing="1" w:after="100" w:afterAutospacing="1"/>
    </w:pPr>
  </w:style>
  <w:style w:type="paragraph" w:customStyle="1" w:styleId="geopoint">
    <w:name w:val="geopoint"/>
    <w:basedOn w:val="a3"/>
    <w:rsid w:val="00A35D3F"/>
    <w:pPr>
      <w:spacing w:before="100" w:beforeAutospacing="1" w:after="100" w:afterAutospacing="1"/>
    </w:pPr>
  </w:style>
  <w:style w:type="paragraph" w:customStyle="1" w:styleId="titre">
    <w:name w:val="titre"/>
    <w:basedOn w:val="a3"/>
    <w:rsid w:val="00A35D3F"/>
    <w:pPr>
      <w:spacing w:before="100" w:beforeAutospacing="1" w:after="100" w:afterAutospacing="1"/>
    </w:pPr>
  </w:style>
  <w:style w:type="paragraph" w:customStyle="1" w:styleId="ui-icon-closethick">
    <w:name w:val="ui-icon-closethick"/>
    <w:basedOn w:val="a3"/>
    <w:rsid w:val="00A35D3F"/>
    <w:pPr>
      <w:spacing w:before="100" w:beforeAutospacing="1" w:after="100" w:afterAutospacing="1"/>
    </w:pPr>
  </w:style>
  <w:style w:type="paragraph" w:customStyle="1" w:styleId="taxoboxclassification">
    <w:name w:val="taxobox_classification"/>
    <w:basedOn w:val="a3"/>
    <w:rsid w:val="00A35D3F"/>
    <w:pPr>
      <w:spacing w:before="100" w:beforeAutospacing="1" w:after="100" w:afterAutospacing="1"/>
    </w:pPr>
  </w:style>
  <w:style w:type="paragraph" w:customStyle="1" w:styleId="rnormal">
    <w:name w:val="rnormal"/>
    <w:basedOn w:val="a3"/>
    <w:rsid w:val="00A35D3F"/>
    <w:pPr>
      <w:spacing w:before="100" w:beforeAutospacing="1" w:after="100" w:afterAutospacing="1"/>
    </w:pPr>
  </w:style>
  <w:style w:type="paragraph" w:customStyle="1" w:styleId="alert-text">
    <w:name w:val="alert-text"/>
    <w:basedOn w:val="a3"/>
    <w:rsid w:val="00A35D3F"/>
    <w:pPr>
      <w:spacing w:before="100" w:beforeAutospacing="1" w:after="100" w:afterAutospacing="1"/>
    </w:pPr>
    <w:rPr>
      <w:color w:val="000000"/>
    </w:rPr>
  </w:style>
  <w:style w:type="paragraph" w:customStyle="1" w:styleId="regardsactu">
    <w:name w:val="regards_actu"/>
    <w:basedOn w:val="a3"/>
    <w:rsid w:val="00A35D3F"/>
    <w:pPr>
      <w:spacing w:before="100" w:beforeAutospacing="1" w:after="100" w:afterAutospacing="1"/>
    </w:pPr>
  </w:style>
  <w:style w:type="paragraph" w:customStyle="1" w:styleId="mw-geshi">
    <w:name w:val="mw-geshi"/>
    <w:basedOn w:val="a3"/>
    <w:rsid w:val="00A35D3F"/>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35D3F"/>
    <w:pPr>
      <w:spacing w:before="100" w:beforeAutospacing="1" w:after="100" w:afterAutospacing="1"/>
    </w:pPr>
    <w:rPr>
      <w:sz w:val="22"/>
      <w:szCs w:val="22"/>
    </w:rPr>
  </w:style>
  <w:style w:type="paragraph" w:customStyle="1" w:styleId="fr-collapsible-toggle1">
    <w:name w:val="fr-collapsible-toggle1"/>
    <w:basedOn w:val="a3"/>
    <w:rsid w:val="00A35D3F"/>
    <w:pPr>
      <w:spacing w:before="100" w:beforeAutospacing="1" w:after="100" w:afterAutospacing="1"/>
    </w:pPr>
    <w:rPr>
      <w:sz w:val="22"/>
      <w:szCs w:val="22"/>
    </w:rPr>
  </w:style>
  <w:style w:type="paragraph" w:customStyle="1" w:styleId="fr-collapsible-toggle2">
    <w:name w:val="fr-collapsible-toggle2"/>
    <w:basedOn w:val="a3"/>
    <w:rsid w:val="00A35D3F"/>
    <w:pPr>
      <w:spacing w:before="100" w:beforeAutospacing="1" w:after="100" w:afterAutospacing="1"/>
    </w:pPr>
    <w:rPr>
      <w:sz w:val="22"/>
      <w:szCs w:val="22"/>
    </w:rPr>
  </w:style>
  <w:style w:type="paragraph" w:customStyle="1" w:styleId="fr-collapsible-toggle3">
    <w:name w:val="fr-collapsible-toggle3"/>
    <w:basedOn w:val="a3"/>
    <w:rsid w:val="00A35D3F"/>
    <w:pPr>
      <w:spacing w:before="100" w:beforeAutospacing="1" w:after="100" w:afterAutospacing="1"/>
    </w:pPr>
    <w:rPr>
      <w:sz w:val="22"/>
      <w:szCs w:val="22"/>
    </w:rPr>
  </w:style>
  <w:style w:type="paragraph" w:customStyle="1" w:styleId="navboxnewtitle1">
    <w:name w:val="navboxnew_title1"/>
    <w:basedOn w:val="a3"/>
    <w:rsid w:val="00A35D3F"/>
    <w:pPr>
      <w:shd w:val="clear" w:color="auto" w:fill="CCCCFF"/>
      <w:spacing w:after="30"/>
      <w:jc w:val="center"/>
    </w:pPr>
    <w:rPr>
      <w:b/>
      <w:bCs/>
    </w:rPr>
  </w:style>
  <w:style w:type="paragraph" w:customStyle="1" w:styleId="navboxnewtitlesub1">
    <w:name w:val="navboxnew_titlesub1"/>
    <w:basedOn w:val="a3"/>
    <w:rsid w:val="00A35D3F"/>
    <w:pPr>
      <w:spacing w:before="100" w:beforeAutospacing="1" w:after="100" w:afterAutospacing="1"/>
    </w:pPr>
    <w:rPr>
      <w:sz w:val="19"/>
      <w:szCs w:val="19"/>
    </w:rPr>
  </w:style>
  <w:style w:type="paragraph" w:customStyle="1" w:styleId="fr-collapsible-content2">
    <w:name w:val="fr-collapsible-content2"/>
    <w:basedOn w:val="a3"/>
    <w:rsid w:val="00A35D3F"/>
    <w:pPr>
      <w:spacing w:before="100" w:beforeAutospacing="1" w:after="100" w:afterAutospacing="1"/>
    </w:pPr>
    <w:rPr>
      <w:sz w:val="22"/>
      <w:szCs w:val="22"/>
    </w:rPr>
  </w:style>
  <w:style w:type="paragraph" w:customStyle="1" w:styleId="navboxnewcell1">
    <w:name w:val="navboxnew_cell1"/>
    <w:basedOn w:val="a3"/>
    <w:rsid w:val="00A35D3F"/>
    <w:pPr>
      <w:spacing w:before="100" w:beforeAutospacing="1" w:after="100" w:afterAutospacing="1"/>
      <w:jc w:val="center"/>
    </w:pPr>
  </w:style>
  <w:style w:type="paragraph" w:customStyle="1" w:styleId="navboxnewth1">
    <w:name w:val="navboxnew_th1"/>
    <w:basedOn w:val="a3"/>
    <w:rsid w:val="00A35D3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35D3F"/>
    <w:pPr>
      <w:spacing w:before="100" w:beforeAutospacing="1" w:after="100" w:afterAutospacing="1"/>
    </w:pPr>
  </w:style>
  <w:style w:type="paragraph" w:customStyle="1" w:styleId="impair1">
    <w:name w:val="impair1"/>
    <w:basedOn w:val="a3"/>
    <w:rsid w:val="00A35D3F"/>
    <w:pPr>
      <w:shd w:val="clear" w:color="auto" w:fill="EEEEFF"/>
      <w:spacing w:before="100" w:beforeAutospacing="1" w:after="100" w:afterAutospacing="1"/>
    </w:pPr>
  </w:style>
  <w:style w:type="paragraph" w:customStyle="1" w:styleId="pair1">
    <w:name w:val="pair1"/>
    <w:basedOn w:val="a3"/>
    <w:rsid w:val="00A35D3F"/>
    <w:pPr>
      <w:shd w:val="clear" w:color="auto" w:fill="F9F9F9"/>
      <w:spacing w:before="100" w:beforeAutospacing="1" w:after="100" w:afterAutospacing="1"/>
    </w:pPr>
  </w:style>
  <w:style w:type="paragraph" w:customStyle="1" w:styleId="navboxnewbanner1">
    <w:name w:val="navboxnew_banner1"/>
    <w:basedOn w:val="a3"/>
    <w:rsid w:val="00A35D3F"/>
    <w:pPr>
      <w:shd w:val="clear" w:color="auto" w:fill="DDDDFF"/>
      <w:spacing w:after="30"/>
      <w:jc w:val="center"/>
    </w:pPr>
  </w:style>
  <w:style w:type="paragraph" w:customStyle="1" w:styleId="navboxnewimage1">
    <w:name w:val="navboxnew_image1"/>
    <w:basedOn w:val="a3"/>
    <w:rsid w:val="00A35D3F"/>
    <w:pPr>
      <w:spacing w:before="100" w:beforeAutospacing="1" w:after="100" w:afterAutospacing="1"/>
    </w:pPr>
  </w:style>
  <w:style w:type="paragraph" w:customStyle="1" w:styleId="navboxnewcell2">
    <w:name w:val="navboxnew_cell2"/>
    <w:basedOn w:val="a3"/>
    <w:rsid w:val="00A35D3F"/>
    <w:pPr>
      <w:spacing w:before="100" w:beforeAutospacing="1" w:after="100" w:afterAutospacing="1"/>
      <w:jc w:val="center"/>
    </w:pPr>
  </w:style>
  <w:style w:type="paragraph" w:customStyle="1" w:styleId="navboxnewie1">
    <w:name w:val="navboxnew_ie1"/>
    <w:basedOn w:val="a3"/>
    <w:rsid w:val="00A35D3F"/>
    <w:pPr>
      <w:spacing w:before="100" w:beforeAutospacing="1" w:after="100" w:afterAutospacing="1"/>
    </w:pPr>
  </w:style>
  <w:style w:type="paragraph" w:customStyle="1" w:styleId="navboxnewtitle2">
    <w:name w:val="navboxnew_title2"/>
    <w:basedOn w:val="a3"/>
    <w:rsid w:val="00A35D3F"/>
    <w:pPr>
      <w:shd w:val="clear" w:color="auto" w:fill="99CC99"/>
      <w:spacing w:before="100" w:beforeAutospacing="1" w:after="100" w:afterAutospacing="1"/>
    </w:pPr>
  </w:style>
  <w:style w:type="paragraph" w:customStyle="1" w:styleId="navboxnewbanner2">
    <w:name w:val="navboxnew_banner2"/>
    <w:basedOn w:val="a3"/>
    <w:rsid w:val="00A35D3F"/>
    <w:pPr>
      <w:shd w:val="clear" w:color="auto" w:fill="99CC99"/>
      <w:spacing w:before="100" w:beforeAutospacing="1" w:after="100" w:afterAutospacing="1"/>
    </w:pPr>
  </w:style>
  <w:style w:type="paragraph" w:customStyle="1" w:styleId="navboxnewth2">
    <w:name w:val="navboxnew_th2"/>
    <w:basedOn w:val="a3"/>
    <w:rsid w:val="00A35D3F"/>
    <w:pPr>
      <w:shd w:val="clear" w:color="auto" w:fill="B3D9B3"/>
      <w:spacing w:before="100" w:beforeAutospacing="1" w:after="100" w:afterAutospacing="1"/>
    </w:pPr>
  </w:style>
  <w:style w:type="paragraph" w:customStyle="1" w:styleId="navboxnewtitle3">
    <w:name w:val="navboxnew_title3"/>
    <w:basedOn w:val="a3"/>
    <w:rsid w:val="00A35D3F"/>
    <w:pPr>
      <w:shd w:val="clear" w:color="auto" w:fill="DFEDFF"/>
      <w:spacing w:before="100" w:beforeAutospacing="1" w:after="100" w:afterAutospacing="1"/>
    </w:pPr>
  </w:style>
  <w:style w:type="paragraph" w:customStyle="1" w:styleId="navboxnewbanner3">
    <w:name w:val="navboxnew_banner3"/>
    <w:basedOn w:val="a3"/>
    <w:rsid w:val="00A35D3F"/>
    <w:pPr>
      <w:shd w:val="clear" w:color="auto" w:fill="DFEDFF"/>
      <w:spacing w:before="100" w:beforeAutospacing="1" w:after="100" w:afterAutospacing="1"/>
    </w:pPr>
  </w:style>
  <w:style w:type="paragraph" w:customStyle="1" w:styleId="navboxnewth3">
    <w:name w:val="navboxnew_th3"/>
    <w:basedOn w:val="a3"/>
    <w:rsid w:val="00A35D3F"/>
    <w:pPr>
      <w:shd w:val="clear" w:color="auto" w:fill="E7F2FF"/>
      <w:spacing w:before="100" w:beforeAutospacing="1" w:after="100" w:afterAutospacing="1"/>
    </w:pPr>
  </w:style>
  <w:style w:type="paragraph" w:customStyle="1" w:styleId="fr-collapsible-toggle4">
    <w:name w:val="fr-collapsible-toggle4"/>
    <w:basedOn w:val="a3"/>
    <w:rsid w:val="00A35D3F"/>
    <w:pPr>
      <w:spacing w:before="100" w:beforeAutospacing="1" w:after="100" w:afterAutospacing="1"/>
    </w:pPr>
    <w:rPr>
      <w:sz w:val="22"/>
      <w:szCs w:val="22"/>
    </w:rPr>
  </w:style>
  <w:style w:type="paragraph" w:customStyle="1" w:styleId="navboxnewtitle4">
    <w:name w:val="navboxnew_title4"/>
    <w:basedOn w:val="a3"/>
    <w:rsid w:val="00A35D3F"/>
    <w:pPr>
      <w:shd w:val="clear" w:color="auto" w:fill="CCCCFF"/>
      <w:spacing w:after="30"/>
      <w:jc w:val="center"/>
    </w:pPr>
    <w:rPr>
      <w:b/>
      <w:bCs/>
    </w:rPr>
  </w:style>
  <w:style w:type="paragraph" w:customStyle="1" w:styleId="navboxnewtitlesub2">
    <w:name w:val="navboxnew_titlesub2"/>
    <w:basedOn w:val="a3"/>
    <w:rsid w:val="00A35D3F"/>
    <w:pPr>
      <w:spacing w:before="100" w:beforeAutospacing="1" w:after="100" w:afterAutospacing="1"/>
    </w:pPr>
    <w:rPr>
      <w:sz w:val="19"/>
      <w:szCs w:val="19"/>
    </w:rPr>
  </w:style>
  <w:style w:type="paragraph" w:customStyle="1" w:styleId="fr-collapsible-content3">
    <w:name w:val="fr-collapsible-content3"/>
    <w:basedOn w:val="a3"/>
    <w:rsid w:val="00A35D3F"/>
    <w:pPr>
      <w:spacing w:before="100" w:beforeAutospacing="1" w:after="100" w:afterAutospacing="1"/>
    </w:pPr>
    <w:rPr>
      <w:sz w:val="22"/>
      <w:szCs w:val="22"/>
    </w:rPr>
  </w:style>
  <w:style w:type="paragraph" w:customStyle="1" w:styleId="navboxnewrow1">
    <w:name w:val="navboxnew_row1"/>
    <w:basedOn w:val="a3"/>
    <w:rsid w:val="00A35D3F"/>
    <w:pPr>
      <w:shd w:val="clear" w:color="auto" w:fill="DDDDFF"/>
      <w:spacing w:before="100" w:beforeAutospacing="1" w:after="100" w:afterAutospacing="1"/>
    </w:pPr>
  </w:style>
  <w:style w:type="paragraph" w:customStyle="1" w:styleId="navboxnewth4">
    <w:name w:val="navboxnew_th4"/>
    <w:basedOn w:val="a3"/>
    <w:rsid w:val="00A35D3F"/>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35D3F"/>
    <w:pPr>
      <w:pBdr>
        <w:left w:val="single" w:sz="12" w:space="0" w:color="F9F9F9"/>
      </w:pBdr>
      <w:spacing w:before="100" w:beforeAutospacing="1" w:after="100" w:afterAutospacing="1"/>
    </w:pPr>
  </w:style>
  <w:style w:type="paragraph" w:customStyle="1" w:styleId="navboxnewinline1">
    <w:name w:val="navboxnew_inline1"/>
    <w:basedOn w:val="a3"/>
    <w:rsid w:val="00A35D3F"/>
    <w:pPr>
      <w:shd w:val="clear" w:color="auto" w:fill="F9F9F9"/>
      <w:spacing w:before="100" w:beforeAutospacing="1" w:after="100" w:afterAutospacing="1"/>
    </w:pPr>
  </w:style>
  <w:style w:type="paragraph" w:customStyle="1" w:styleId="navboxnewinline2">
    <w:name w:val="navboxnew_inline2"/>
    <w:basedOn w:val="a3"/>
    <w:rsid w:val="00A35D3F"/>
    <w:pPr>
      <w:shd w:val="clear" w:color="auto" w:fill="EEEEFF"/>
      <w:spacing w:before="100" w:beforeAutospacing="1" w:after="100" w:afterAutospacing="1"/>
    </w:pPr>
  </w:style>
  <w:style w:type="paragraph" w:customStyle="1" w:styleId="navboxnewimage2">
    <w:name w:val="navboxnew_image2"/>
    <w:basedOn w:val="a3"/>
    <w:rsid w:val="00A35D3F"/>
    <w:pPr>
      <w:spacing w:before="100" w:beforeAutospacing="1" w:after="100" w:afterAutospacing="1"/>
    </w:pPr>
    <w:rPr>
      <w:vanish/>
    </w:rPr>
  </w:style>
  <w:style w:type="paragraph" w:customStyle="1" w:styleId="navboxnewbanner4">
    <w:name w:val="navboxnew_banner4"/>
    <w:basedOn w:val="a3"/>
    <w:rsid w:val="00A35D3F"/>
    <w:pPr>
      <w:shd w:val="clear" w:color="auto" w:fill="CCCCFF"/>
      <w:spacing w:before="30"/>
      <w:jc w:val="center"/>
    </w:pPr>
  </w:style>
  <w:style w:type="paragraph" w:customStyle="1" w:styleId="navboxnew1">
    <w:name w:val="navboxnew1"/>
    <w:basedOn w:val="a3"/>
    <w:rsid w:val="00A35D3F"/>
    <w:pPr>
      <w:shd w:val="clear" w:color="auto" w:fill="F9F9F9"/>
      <w:spacing w:before="100" w:beforeAutospacing="1" w:after="100" w:afterAutospacing="1"/>
    </w:pPr>
  </w:style>
  <w:style w:type="paragraph" w:customStyle="1" w:styleId="play-btn-large1">
    <w:name w:val="play-btn-large1"/>
    <w:basedOn w:val="a3"/>
    <w:rsid w:val="00A35D3F"/>
    <w:pPr>
      <w:spacing w:after="100" w:afterAutospacing="1"/>
      <w:ind w:left="-525"/>
    </w:pPr>
  </w:style>
  <w:style w:type="paragraph" w:customStyle="1" w:styleId="ui-widget1">
    <w:name w:val="ui-widget1"/>
    <w:basedOn w:val="a3"/>
    <w:rsid w:val="00A35D3F"/>
    <w:pPr>
      <w:spacing w:before="100" w:beforeAutospacing="1" w:after="100" w:afterAutospacing="1"/>
    </w:pPr>
    <w:rPr>
      <w:rFonts w:ascii="Arial" w:hAnsi="Arial" w:cs="Arial"/>
    </w:rPr>
  </w:style>
  <w:style w:type="paragraph" w:customStyle="1" w:styleId="ui-state-default1">
    <w:name w:val="ui-state-default1"/>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35D3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35D3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35D3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35D3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35D3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35D3F"/>
    <w:pPr>
      <w:spacing w:before="100" w:beforeAutospacing="1" w:after="100" w:afterAutospacing="1"/>
    </w:pPr>
    <w:rPr>
      <w:color w:val="FFFFFF"/>
    </w:rPr>
  </w:style>
  <w:style w:type="paragraph" w:customStyle="1" w:styleId="ui-state-error-text2">
    <w:name w:val="ui-state-error-text2"/>
    <w:basedOn w:val="a3"/>
    <w:rsid w:val="00A35D3F"/>
    <w:pPr>
      <w:spacing w:before="100" w:beforeAutospacing="1" w:after="100" w:afterAutospacing="1"/>
    </w:pPr>
    <w:rPr>
      <w:color w:val="FFFFFF"/>
    </w:rPr>
  </w:style>
  <w:style w:type="paragraph" w:customStyle="1" w:styleId="ui-priority-primary1">
    <w:name w:val="ui-priority-primary1"/>
    <w:basedOn w:val="a3"/>
    <w:rsid w:val="00A35D3F"/>
    <w:pPr>
      <w:spacing w:before="100" w:beforeAutospacing="1" w:after="100" w:afterAutospacing="1"/>
    </w:pPr>
    <w:rPr>
      <w:b/>
      <w:bCs/>
    </w:rPr>
  </w:style>
  <w:style w:type="paragraph" w:customStyle="1" w:styleId="ui-priority-primary2">
    <w:name w:val="ui-priority-primary2"/>
    <w:basedOn w:val="a3"/>
    <w:rsid w:val="00A35D3F"/>
    <w:pPr>
      <w:spacing w:before="100" w:beforeAutospacing="1" w:after="100" w:afterAutospacing="1"/>
    </w:pPr>
    <w:rPr>
      <w:b/>
      <w:bCs/>
    </w:rPr>
  </w:style>
  <w:style w:type="paragraph" w:customStyle="1" w:styleId="ui-priority-secondary1">
    <w:name w:val="ui-priority-secondary1"/>
    <w:basedOn w:val="a3"/>
    <w:rsid w:val="00A35D3F"/>
    <w:pPr>
      <w:spacing w:before="100" w:beforeAutospacing="1" w:after="100" w:afterAutospacing="1"/>
    </w:pPr>
  </w:style>
  <w:style w:type="paragraph" w:customStyle="1" w:styleId="ui-priority-secondary2">
    <w:name w:val="ui-priority-secondary2"/>
    <w:basedOn w:val="a3"/>
    <w:rsid w:val="00A35D3F"/>
    <w:pPr>
      <w:spacing w:before="100" w:beforeAutospacing="1" w:after="100" w:afterAutospacing="1"/>
    </w:pPr>
  </w:style>
  <w:style w:type="paragraph" w:customStyle="1" w:styleId="ui-state-disabled1">
    <w:name w:val="ui-state-disabled1"/>
    <w:basedOn w:val="a3"/>
    <w:rsid w:val="00A35D3F"/>
    <w:pPr>
      <w:spacing w:before="100" w:beforeAutospacing="1" w:after="100" w:afterAutospacing="1"/>
    </w:pPr>
  </w:style>
  <w:style w:type="paragraph" w:customStyle="1" w:styleId="ui-state-disabled2">
    <w:name w:val="ui-state-disabled2"/>
    <w:basedOn w:val="a3"/>
    <w:rsid w:val="00A35D3F"/>
    <w:pPr>
      <w:spacing w:before="100" w:beforeAutospacing="1" w:after="100" w:afterAutospacing="1"/>
    </w:pPr>
  </w:style>
  <w:style w:type="paragraph" w:customStyle="1" w:styleId="ui-icon1">
    <w:name w:val="ui-icon1"/>
    <w:basedOn w:val="a3"/>
    <w:rsid w:val="00A35D3F"/>
    <w:pPr>
      <w:spacing w:before="100" w:beforeAutospacing="1" w:after="100" w:afterAutospacing="1"/>
      <w:ind w:firstLine="7343"/>
    </w:pPr>
  </w:style>
  <w:style w:type="paragraph" w:customStyle="1" w:styleId="ui-icon2">
    <w:name w:val="ui-icon2"/>
    <w:basedOn w:val="a3"/>
    <w:rsid w:val="00A35D3F"/>
    <w:pPr>
      <w:spacing w:before="100" w:beforeAutospacing="1" w:after="100" w:afterAutospacing="1"/>
      <w:ind w:firstLine="7343"/>
    </w:pPr>
  </w:style>
  <w:style w:type="paragraph" w:customStyle="1" w:styleId="ui-icon3">
    <w:name w:val="ui-icon3"/>
    <w:basedOn w:val="a3"/>
    <w:rsid w:val="00A35D3F"/>
    <w:pPr>
      <w:spacing w:before="100" w:beforeAutospacing="1" w:after="100" w:afterAutospacing="1"/>
      <w:ind w:firstLine="7343"/>
    </w:pPr>
  </w:style>
  <w:style w:type="paragraph" w:customStyle="1" w:styleId="ui-icon4">
    <w:name w:val="ui-icon4"/>
    <w:basedOn w:val="a3"/>
    <w:rsid w:val="00A35D3F"/>
    <w:pPr>
      <w:spacing w:before="100" w:beforeAutospacing="1" w:after="100" w:afterAutospacing="1"/>
      <w:ind w:firstLine="7343"/>
    </w:pPr>
  </w:style>
  <w:style w:type="paragraph" w:customStyle="1" w:styleId="ui-icon5">
    <w:name w:val="ui-icon5"/>
    <w:basedOn w:val="a3"/>
    <w:rsid w:val="00A35D3F"/>
    <w:pPr>
      <w:spacing w:before="100" w:beforeAutospacing="1" w:after="100" w:afterAutospacing="1"/>
      <w:ind w:firstLine="7343"/>
    </w:pPr>
  </w:style>
  <w:style w:type="paragraph" w:customStyle="1" w:styleId="ui-icon6">
    <w:name w:val="ui-icon6"/>
    <w:basedOn w:val="a3"/>
    <w:rsid w:val="00A35D3F"/>
    <w:pPr>
      <w:spacing w:before="100" w:beforeAutospacing="1" w:after="100" w:afterAutospacing="1"/>
      <w:ind w:firstLine="7343"/>
    </w:pPr>
  </w:style>
  <w:style w:type="paragraph" w:customStyle="1" w:styleId="ui-icon7">
    <w:name w:val="ui-icon7"/>
    <w:basedOn w:val="a3"/>
    <w:rsid w:val="00A35D3F"/>
    <w:pPr>
      <w:spacing w:before="100" w:beforeAutospacing="1" w:after="100" w:afterAutospacing="1"/>
      <w:ind w:firstLine="7343"/>
    </w:pPr>
  </w:style>
  <w:style w:type="paragraph" w:customStyle="1" w:styleId="ui-icon8">
    <w:name w:val="ui-icon8"/>
    <w:basedOn w:val="a3"/>
    <w:rsid w:val="00A35D3F"/>
    <w:pPr>
      <w:spacing w:before="100" w:beforeAutospacing="1" w:after="100" w:afterAutospacing="1"/>
      <w:ind w:firstLine="7343"/>
    </w:pPr>
  </w:style>
  <w:style w:type="paragraph" w:customStyle="1" w:styleId="ui-icon9">
    <w:name w:val="ui-icon9"/>
    <w:basedOn w:val="a3"/>
    <w:rsid w:val="00A35D3F"/>
    <w:pPr>
      <w:spacing w:before="100" w:beforeAutospacing="1" w:after="100" w:afterAutospacing="1"/>
      <w:ind w:firstLine="7343"/>
    </w:pPr>
  </w:style>
  <w:style w:type="paragraph" w:customStyle="1" w:styleId="ui-resizable-handle1">
    <w:name w:val="ui-resizable-handle1"/>
    <w:basedOn w:val="a3"/>
    <w:rsid w:val="00A35D3F"/>
    <w:pPr>
      <w:spacing w:before="100" w:beforeAutospacing="1" w:after="100" w:afterAutospacing="1"/>
    </w:pPr>
    <w:rPr>
      <w:vanish/>
      <w:sz w:val="2"/>
      <w:szCs w:val="2"/>
    </w:rPr>
  </w:style>
  <w:style w:type="paragraph" w:customStyle="1" w:styleId="ui-resizable-handle2">
    <w:name w:val="ui-resizable-handle2"/>
    <w:basedOn w:val="a3"/>
    <w:rsid w:val="00A35D3F"/>
    <w:pPr>
      <w:spacing w:before="100" w:beforeAutospacing="1" w:after="100" w:afterAutospacing="1"/>
    </w:pPr>
    <w:rPr>
      <w:vanish/>
      <w:sz w:val="2"/>
      <w:szCs w:val="2"/>
    </w:rPr>
  </w:style>
  <w:style w:type="paragraph" w:customStyle="1" w:styleId="ui-button-text1">
    <w:name w:val="ui-button-text1"/>
    <w:basedOn w:val="a3"/>
    <w:rsid w:val="00A35D3F"/>
    <w:pPr>
      <w:spacing w:before="100" w:beforeAutospacing="1" w:after="100" w:afterAutospacing="1"/>
    </w:pPr>
  </w:style>
  <w:style w:type="paragraph" w:customStyle="1" w:styleId="ui-button-text2">
    <w:name w:val="ui-button-text2"/>
    <w:basedOn w:val="a3"/>
    <w:rsid w:val="00A35D3F"/>
    <w:pPr>
      <w:spacing w:before="100" w:beforeAutospacing="1" w:after="100" w:afterAutospacing="1"/>
    </w:pPr>
  </w:style>
  <w:style w:type="paragraph" w:customStyle="1" w:styleId="ui-button-text3">
    <w:name w:val="ui-button-text3"/>
    <w:basedOn w:val="a3"/>
    <w:rsid w:val="00A35D3F"/>
    <w:pPr>
      <w:spacing w:before="100" w:beforeAutospacing="1" w:after="100" w:afterAutospacing="1"/>
      <w:ind w:firstLine="11919"/>
    </w:pPr>
  </w:style>
  <w:style w:type="paragraph" w:customStyle="1" w:styleId="ui-button-text4">
    <w:name w:val="ui-button-text4"/>
    <w:basedOn w:val="a3"/>
    <w:rsid w:val="00A35D3F"/>
    <w:pPr>
      <w:spacing w:before="100" w:beforeAutospacing="1" w:after="100" w:afterAutospacing="1"/>
      <w:ind w:firstLine="11919"/>
    </w:pPr>
  </w:style>
  <w:style w:type="paragraph" w:customStyle="1" w:styleId="ui-button-text5">
    <w:name w:val="ui-button-text5"/>
    <w:basedOn w:val="a3"/>
    <w:rsid w:val="00A35D3F"/>
    <w:pPr>
      <w:spacing w:before="100" w:beforeAutospacing="1" w:after="100" w:afterAutospacing="1"/>
    </w:pPr>
  </w:style>
  <w:style w:type="paragraph" w:customStyle="1" w:styleId="ui-button-text6">
    <w:name w:val="ui-button-text6"/>
    <w:basedOn w:val="a3"/>
    <w:rsid w:val="00A35D3F"/>
    <w:pPr>
      <w:spacing w:before="100" w:beforeAutospacing="1" w:after="100" w:afterAutospacing="1"/>
    </w:pPr>
  </w:style>
  <w:style w:type="paragraph" w:customStyle="1" w:styleId="ui-button-text7">
    <w:name w:val="ui-button-text7"/>
    <w:basedOn w:val="a3"/>
    <w:rsid w:val="00A35D3F"/>
    <w:pPr>
      <w:spacing w:before="100" w:beforeAutospacing="1" w:after="100" w:afterAutospacing="1"/>
    </w:pPr>
  </w:style>
  <w:style w:type="paragraph" w:customStyle="1" w:styleId="ui-icon10">
    <w:name w:val="ui-icon10"/>
    <w:basedOn w:val="a3"/>
    <w:rsid w:val="00A35D3F"/>
    <w:pPr>
      <w:spacing w:after="100" w:afterAutospacing="1"/>
      <w:ind w:left="-120" w:firstLine="7343"/>
    </w:pPr>
  </w:style>
  <w:style w:type="paragraph" w:customStyle="1" w:styleId="ui-icon11">
    <w:name w:val="ui-icon11"/>
    <w:basedOn w:val="a3"/>
    <w:rsid w:val="00A35D3F"/>
    <w:pPr>
      <w:spacing w:after="100" w:afterAutospacing="1"/>
      <w:ind w:firstLine="7343"/>
    </w:pPr>
  </w:style>
  <w:style w:type="paragraph" w:customStyle="1" w:styleId="ui-icon12">
    <w:name w:val="ui-icon12"/>
    <w:basedOn w:val="a3"/>
    <w:rsid w:val="00A35D3F"/>
    <w:pPr>
      <w:spacing w:after="100" w:afterAutospacing="1"/>
      <w:ind w:firstLine="7343"/>
    </w:pPr>
  </w:style>
  <w:style w:type="paragraph" w:customStyle="1" w:styleId="ui-icon13">
    <w:name w:val="ui-icon13"/>
    <w:basedOn w:val="a3"/>
    <w:rsid w:val="00A35D3F"/>
    <w:pPr>
      <w:spacing w:after="100" w:afterAutospacing="1"/>
      <w:ind w:firstLine="7343"/>
    </w:pPr>
  </w:style>
  <w:style w:type="paragraph" w:customStyle="1" w:styleId="ui-icon14">
    <w:name w:val="ui-icon14"/>
    <w:basedOn w:val="a3"/>
    <w:rsid w:val="00A35D3F"/>
    <w:pPr>
      <w:spacing w:after="100" w:afterAutospacing="1"/>
      <w:ind w:firstLine="7343"/>
    </w:pPr>
  </w:style>
  <w:style w:type="paragraph" w:customStyle="1" w:styleId="ui-icon15">
    <w:name w:val="ui-icon15"/>
    <w:basedOn w:val="a3"/>
    <w:rsid w:val="00A35D3F"/>
    <w:pPr>
      <w:spacing w:after="100" w:afterAutospacing="1"/>
      <w:ind w:firstLine="7343"/>
    </w:pPr>
  </w:style>
  <w:style w:type="paragraph" w:customStyle="1" w:styleId="ui-button1">
    <w:name w:val="ui-button1"/>
    <w:basedOn w:val="a3"/>
    <w:rsid w:val="00A35D3F"/>
    <w:pPr>
      <w:spacing w:before="100" w:beforeAutospacing="1" w:after="100" w:afterAutospacing="1"/>
      <w:ind w:right="-72"/>
      <w:jc w:val="center"/>
    </w:pPr>
  </w:style>
  <w:style w:type="paragraph" w:customStyle="1" w:styleId="ui-button2">
    <w:name w:val="ui-button2"/>
    <w:basedOn w:val="a3"/>
    <w:rsid w:val="00A35D3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35D3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35D3F"/>
    <w:pPr>
      <w:spacing w:before="100" w:beforeAutospacing="1" w:after="100" w:afterAutospacing="1"/>
    </w:pPr>
  </w:style>
  <w:style w:type="paragraph" w:customStyle="1" w:styleId="ui-icon16">
    <w:name w:val="ui-icon16"/>
    <w:basedOn w:val="a3"/>
    <w:rsid w:val="00A35D3F"/>
    <w:pPr>
      <w:spacing w:before="100" w:beforeAutospacing="1" w:after="100" w:afterAutospacing="1"/>
      <w:ind w:firstLine="7343"/>
    </w:pPr>
  </w:style>
  <w:style w:type="paragraph" w:customStyle="1" w:styleId="ui-icon17">
    <w:name w:val="ui-icon17"/>
    <w:basedOn w:val="a3"/>
    <w:rsid w:val="00A35D3F"/>
    <w:pPr>
      <w:spacing w:before="100" w:beforeAutospacing="1" w:after="100" w:afterAutospacing="1"/>
      <w:ind w:firstLine="7343"/>
    </w:pPr>
  </w:style>
  <w:style w:type="paragraph" w:customStyle="1" w:styleId="ui-icon18">
    <w:name w:val="ui-icon18"/>
    <w:basedOn w:val="a3"/>
    <w:rsid w:val="00A35D3F"/>
    <w:pPr>
      <w:spacing w:before="100" w:beforeAutospacing="1" w:after="100" w:afterAutospacing="1"/>
      <w:ind w:firstLine="7343"/>
    </w:pPr>
  </w:style>
  <w:style w:type="paragraph" w:customStyle="1" w:styleId="ui-icon19">
    <w:name w:val="ui-icon19"/>
    <w:basedOn w:val="a3"/>
    <w:rsid w:val="00A35D3F"/>
    <w:pPr>
      <w:spacing w:before="100" w:beforeAutospacing="1" w:after="100" w:afterAutospacing="1"/>
      <w:ind w:firstLine="7343"/>
    </w:pPr>
  </w:style>
  <w:style w:type="paragraph" w:customStyle="1" w:styleId="ui-dialog-titlebar1">
    <w:name w:val="ui-dialog-titlebar1"/>
    <w:basedOn w:val="a3"/>
    <w:rsid w:val="00A35D3F"/>
    <w:pPr>
      <w:spacing w:before="100" w:beforeAutospacing="1" w:after="100" w:afterAutospacing="1"/>
    </w:pPr>
  </w:style>
  <w:style w:type="paragraph" w:customStyle="1" w:styleId="ui-dialog-title1">
    <w:name w:val="ui-dialog-title1"/>
    <w:basedOn w:val="a3"/>
    <w:rsid w:val="00A35D3F"/>
  </w:style>
  <w:style w:type="paragraph" w:customStyle="1" w:styleId="ui-dialog-titlebar-close1">
    <w:name w:val="ui-dialog-titlebar-close1"/>
    <w:basedOn w:val="a3"/>
    <w:rsid w:val="00A35D3F"/>
  </w:style>
  <w:style w:type="paragraph" w:customStyle="1" w:styleId="ui-dialog-titlebar-close2">
    <w:name w:val="ui-dialog-titlebar-close2"/>
    <w:basedOn w:val="a3"/>
    <w:rsid w:val="00A35D3F"/>
  </w:style>
  <w:style w:type="paragraph" w:customStyle="1" w:styleId="ui-dialog-content1">
    <w:name w:val="ui-dialog-content1"/>
    <w:basedOn w:val="a3"/>
    <w:rsid w:val="00A35D3F"/>
    <w:pPr>
      <w:spacing w:before="100" w:beforeAutospacing="1" w:after="100" w:afterAutospacing="1"/>
    </w:pPr>
  </w:style>
  <w:style w:type="paragraph" w:customStyle="1" w:styleId="ui-dialog-buttonpane1">
    <w:name w:val="ui-dialog-buttonpane1"/>
    <w:basedOn w:val="a3"/>
    <w:rsid w:val="00A35D3F"/>
    <w:pPr>
      <w:spacing w:before="120"/>
    </w:pPr>
  </w:style>
  <w:style w:type="paragraph" w:customStyle="1" w:styleId="ui-resizable-se1">
    <w:name w:val="ui-resizable-se1"/>
    <w:basedOn w:val="a3"/>
    <w:rsid w:val="00A35D3F"/>
    <w:pPr>
      <w:spacing w:before="100" w:beforeAutospacing="1" w:after="100" w:afterAutospacing="1"/>
    </w:pPr>
  </w:style>
  <w:style w:type="paragraph" w:customStyle="1" w:styleId="ui-dialog-titlebar-close3">
    <w:name w:val="ui-dialog-titlebar-close3"/>
    <w:basedOn w:val="a3"/>
    <w:rsid w:val="00A35D3F"/>
  </w:style>
  <w:style w:type="paragraph" w:customStyle="1" w:styleId="ui-dialog-titlebar2">
    <w:name w:val="ui-dialog-titlebar2"/>
    <w:basedOn w:val="a3"/>
    <w:rsid w:val="00A35D3F"/>
    <w:pPr>
      <w:spacing w:before="100" w:beforeAutospacing="1" w:after="100" w:afterAutospacing="1"/>
    </w:pPr>
  </w:style>
  <w:style w:type="paragraph" w:customStyle="1" w:styleId="ui-widget-header1">
    <w:name w:val="ui-widget-header1"/>
    <w:basedOn w:val="a3"/>
    <w:rsid w:val="00A35D3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35D3F"/>
    <w:pPr>
      <w:spacing w:before="100" w:beforeAutospacing="1" w:after="100" w:afterAutospacing="1"/>
    </w:pPr>
  </w:style>
  <w:style w:type="paragraph" w:customStyle="1" w:styleId="ui-dialog-buttonpane2">
    <w:name w:val="ui-dialog-buttonpane2"/>
    <w:basedOn w:val="a3"/>
    <w:rsid w:val="00A35D3F"/>
  </w:style>
  <w:style w:type="paragraph" w:customStyle="1" w:styleId="special-label1">
    <w:name w:val="special-label1"/>
    <w:basedOn w:val="a3"/>
    <w:rsid w:val="00A35D3F"/>
    <w:pPr>
      <w:spacing w:before="100" w:beforeAutospacing="1" w:after="100" w:afterAutospacing="1"/>
    </w:pPr>
    <w:rPr>
      <w:color w:val="808080"/>
    </w:rPr>
  </w:style>
  <w:style w:type="paragraph" w:customStyle="1" w:styleId="special-query1">
    <w:name w:val="special-query1"/>
    <w:basedOn w:val="a3"/>
    <w:rsid w:val="00A35D3F"/>
    <w:pPr>
      <w:spacing w:before="100" w:beforeAutospacing="1" w:after="100" w:afterAutospacing="1"/>
    </w:pPr>
    <w:rPr>
      <w:i/>
      <w:iCs/>
      <w:color w:val="000000"/>
    </w:rPr>
  </w:style>
  <w:style w:type="paragraph" w:customStyle="1" w:styleId="special-hover1">
    <w:name w:val="special-hover1"/>
    <w:basedOn w:val="a3"/>
    <w:rsid w:val="00A35D3F"/>
    <w:pPr>
      <w:shd w:val="clear" w:color="auto" w:fill="C0C0C0"/>
      <w:spacing w:before="100" w:beforeAutospacing="1" w:after="100" w:afterAutospacing="1"/>
    </w:pPr>
  </w:style>
  <w:style w:type="paragraph" w:customStyle="1" w:styleId="special-label2">
    <w:name w:val="special-label2"/>
    <w:basedOn w:val="a3"/>
    <w:rsid w:val="00A35D3F"/>
    <w:pPr>
      <w:spacing w:before="100" w:beforeAutospacing="1" w:after="100" w:afterAutospacing="1"/>
    </w:pPr>
    <w:rPr>
      <w:color w:val="FFFFFF"/>
    </w:rPr>
  </w:style>
  <w:style w:type="paragraph" w:customStyle="1" w:styleId="special-query2">
    <w:name w:val="special-query2"/>
    <w:basedOn w:val="a3"/>
    <w:rsid w:val="00A35D3F"/>
    <w:pPr>
      <w:spacing w:before="100" w:beforeAutospacing="1" w:after="100" w:afterAutospacing="1"/>
    </w:pPr>
    <w:rPr>
      <w:color w:val="FFFFFF"/>
    </w:rPr>
  </w:style>
  <w:style w:type="paragraph" w:customStyle="1" w:styleId="mw-specialpage-summary1">
    <w:name w:val="mw-specialpage-summary1"/>
    <w:basedOn w:val="a3"/>
    <w:rsid w:val="00A35D3F"/>
    <w:pPr>
      <w:spacing w:before="100" w:beforeAutospacing="1" w:after="100" w:afterAutospacing="1"/>
    </w:pPr>
    <w:rPr>
      <w:vanish/>
    </w:rPr>
  </w:style>
  <w:style w:type="paragraph" w:customStyle="1" w:styleId="editsection1">
    <w:name w:val="editsection1"/>
    <w:basedOn w:val="a3"/>
    <w:rsid w:val="00A35D3F"/>
    <w:pPr>
      <w:spacing w:before="100" w:beforeAutospacing="1" w:after="100" w:afterAutospacing="1"/>
    </w:pPr>
    <w:rPr>
      <w:sz w:val="20"/>
      <w:szCs w:val="20"/>
    </w:rPr>
  </w:style>
  <w:style w:type="paragraph" w:customStyle="1" w:styleId="mw-headline1">
    <w:name w:val="mw-headline1"/>
    <w:basedOn w:val="a3"/>
    <w:rsid w:val="00A35D3F"/>
    <w:pPr>
      <w:spacing w:before="100" w:beforeAutospacing="1" w:after="100" w:afterAutospacing="1"/>
      <w:ind w:right="72"/>
    </w:pPr>
  </w:style>
  <w:style w:type="paragraph" w:customStyle="1" w:styleId="legendlike1">
    <w:name w:val="legendlike1"/>
    <w:basedOn w:val="a3"/>
    <w:rsid w:val="00A35D3F"/>
    <w:pPr>
      <w:spacing w:after="100" w:afterAutospacing="1"/>
    </w:pPr>
  </w:style>
  <w:style w:type="paragraph" w:customStyle="1" w:styleId="legendtextlike1">
    <w:name w:val="legendtextlike1"/>
    <w:basedOn w:val="a3"/>
    <w:rsid w:val="00A35D3F"/>
    <w:pPr>
      <w:shd w:val="clear" w:color="auto" w:fill="FFFFFF"/>
      <w:spacing w:before="100" w:beforeAutospacing="1" w:after="100" w:afterAutospacing="1"/>
    </w:pPr>
  </w:style>
  <w:style w:type="paragraph" w:customStyle="1" w:styleId="scrollbar1">
    <w:name w:val="scrollbar1"/>
    <w:basedOn w:val="a3"/>
    <w:rsid w:val="00A35D3F"/>
    <w:pPr>
      <w:spacing w:before="100" w:beforeAutospacing="1" w:after="100" w:afterAutospacing="1"/>
    </w:pPr>
  </w:style>
  <w:style w:type="paragraph" w:customStyle="1" w:styleId="scrollbarcontainer1">
    <w:name w:val="scrollbarcontainer1"/>
    <w:basedOn w:val="a3"/>
    <w:rsid w:val="00A35D3F"/>
    <w:pPr>
      <w:spacing w:before="100" w:beforeAutospacing="1" w:after="100" w:afterAutospacing="1"/>
    </w:pPr>
  </w:style>
  <w:style w:type="paragraph" w:customStyle="1" w:styleId="magnify1">
    <w:name w:val="magnify1"/>
    <w:basedOn w:val="a3"/>
    <w:rsid w:val="00A35D3F"/>
    <w:pPr>
      <w:spacing w:before="100" w:beforeAutospacing="1" w:after="100" w:afterAutospacing="1"/>
    </w:pPr>
    <w:rPr>
      <w:vanish/>
    </w:rPr>
  </w:style>
  <w:style w:type="paragraph" w:customStyle="1" w:styleId="infoboximage1">
    <w:name w:val="infoboximage1"/>
    <w:basedOn w:val="a3"/>
    <w:rsid w:val="00A35D3F"/>
    <w:pPr>
      <w:shd w:val="clear" w:color="auto" w:fill="FFFFFF"/>
      <w:spacing w:after="100" w:afterAutospacing="1"/>
      <w:jc w:val="center"/>
    </w:pPr>
    <w:rPr>
      <w:color w:val="000000"/>
    </w:rPr>
  </w:style>
  <w:style w:type="paragraph" w:customStyle="1" w:styleId="infoboxsoustitre1">
    <w:name w:val="infoboxsoustitre1"/>
    <w:basedOn w:val="a3"/>
    <w:rsid w:val="00A35D3F"/>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35D3F"/>
    <w:pPr>
      <w:spacing w:before="100" w:beforeAutospacing="1" w:after="100" w:afterAutospacing="1"/>
    </w:pPr>
  </w:style>
  <w:style w:type="paragraph" w:customStyle="1" w:styleId="entete1">
    <w:name w:val="entete1"/>
    <w:basedOn w:val="a3"/>
    <w:rsid w:val="00A35D3F"/>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35D3F"/>
    <w:pPr>
      <w:spacing w:before="100" w:beforeAutospacing="1" w:after="100" w:afterAutospacing="1"/>
      <w:jc w:val="center"/>
    </w:pPr>
    <w:rPr>
      <w:b/>
      <w:bCs/>
      <w:color w:val="000000"/>
    </w:rPr>
  </w:style>
  <w:style w:type="paragraph" w:customStyle="1" w:styleId="entete2">
    <w:name w:val="entete2"/>
    <w:basedOn w:val="a3"/>
    <w:rsid w:val="00A35D3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35D3F"/>
    <w:pPr>
      <w:spacing w:before="100" w:beforeAutospacing="1" w:after="100" w:afterAutospacing="1"/>
    </w:pPr>
  </w:style>
  <w:style w:type="paragraph" w:customStyle="1" w:styleId="thumbinner1">
    <w:name w:val="thumbinner1"/>
    <w:basedOn w:val="a3"/>
    <w:rsid w:val="00A35D3F"/>
    <w:pPr>
      <w:spacing w:before="100" w:beforeAutospacing="1" w:after="100" w:afterAutospacing="1"/>
    </w:pPr>
  </w:style>
  <w:style w:type="paragraph" w:customStyle="1" w:styleId="thumb1">
    <w:name w:val="thumb1"/>
    <w:basedOn w:val="a3"/>
    <w:rsid w:val="00A35D3F"/>
    <w:pPr>
      <w:spacing w:before="100" w:beforeAutospacing="1" w:after="100" w:afterAutospacing="1"/>
    </w:pPr>
  </w:style>
  <w:style w:type="paragraph" w:customStyle="1" w:styleId="thumbcaption1">
    <w:name w:val="thumbcaption1"/>
    <w:basedOn w:val="a3"/>
    <w:rsid w:val="00A35D3F"/>
    <w:pPr>
      <w:spacing w:before="100" w:beforeAutospacing="1" w:after="100" w:afterAutospacing="1"/>
    </w:pPr>
    <w:rPr>
      <w:vanish/>
    </w:rPr>
  </w:style>
  <w:style w:type="paragraph" w:customStyle="1" w:styleId="legend1">
    <w:name w:val="legend1"/>
    <w:basedOn w:val="a3"/>
    <w:rsid w:val="00A35D3F"/>
    <w:pPr>
      <w:spacing w:before="75" w:after="120"/>
      <w:jc w:val="center"/>
    </w:pPr>
    <w:rPr>
      <w:sz w:val="22"/>
      <w:szCs w:val="22"/>
    </w:rPr>
  </w:style>
  <w:style w:type="paragraph" w:customStyle="1" w:styleId="image21">
    <w:name w:val="image21"/>
    <w:basedOn w:val="a3"/>
    <w:rsid w:val="00A35D3F"/>
    <w:pPr>
      <w:spacing w:before="100" w:beforeAutospacing="1" w:after="100" w:afterAutospacing="1"/>
      <w:jc w:val="center"/>
    </w:pPr>
  </w:style>
  <w:style w:type="paragraph" w:customStyle="1" w:styleId="bloc1">
    <w:name w:val="bloc1"/>
    <w:basedOn w:val="a3"/>
    <w:rsid w:val="00A35D3F"/>
    <w:pPr>
      <w:shd w:val="clear" w:color="auto" w:fill="DFEDFF"/>
      <w:spacing w:before="75" w:after="75" w:line="264" w:lineRule="atLeast"/>
      <w:jc w:val="center"/>
    </w:pPr>
    <w:rPr>
      <w:b/>
      <w:bCs/>
    </w:rPr>
  </w:style>
  <w:style w:type="paragraph" w:customStyle="1" w:styleId="bordered1">
    <w:name w:val="bordered1"/>
    <w:basedOn w:val="a3"/>
    <w:rsid w:val="00A35D3F"/>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35D3F"/>
    <w:pPr>
      <w:shd w:val="clear" w:color="auto" w:fill="DFEDFF"/>
      <w:spacing w:before="75" w:after="75" w:line="15" w:lineRule="atLeast"/>
    </w:pPr>
    <w:rPr>
      <w:sz w:val="2"/>
      <w:szCs w:val="2"/>
    </w:rPr>
  </w:style>
  <w:style w:type="paragraph" w:customStyle="1" w:styleId="navbar1">
    <w:name w:val="navbar1"/>
    <w:basedOn w:val="a3"/>
    <w:rsid w:val="00A35D3F"/>
    <w:pPr>
      <w:jc w:val="right"/>
    </w:pPr>
    <w:rPr>
      <w:sz w:val="19"/>
      <w:szCs w:val="19"/>
    </w:rPr>
  </w:style>
  <w:style w:type="paragraph" w:customStyle="1" w:styleId="prevbloc1">
    <w:name w:val="prev_bloc1"/>
    <w:basedOn w:val="a3"/>
    <w:rsid w:val="00A35D3F"/>
    <w:pPr>
      <w:spacing w:before="100" w:beforeAutospacing="1" w:after="100" w:afterAutospacing="1"/>
    </w:pPr>
  </w:style>
  <w:style w:type="paragraph" w:customStyle="1" w:styleId="nextbloc1">
    <w:name w:val="next_bloc1"/>
    <w:basedOn w:val="a3"/>
    <w:rsid w:val="00A35D3F"/>
    <w:pPr>
      <w:spacing w:before="100" w:beforeAutospacing="1" w:after="100" w:afterAutospacing="1"/>
      <w:jc w:val="right"/>
    </w:pPr>
  </w:style>
  <w:style w:type="paragraph" w:customStyle="1" w:styleId="entete3">
    <w:name w:val="entete3"/>
    <w:basedOn w:val="a3"/>
    <w:rsid w:val="00A35D3F"/>
    <w:pPr>
      <w:spacing w:before="100" w:beforeAutospacing="1" w:after="100" w:afterAutospacing="1"/>
    </w:pPr>
  </w:style>
  <w:style w:type="paragraph" w:customStyle="1" w:styleId="bloc2">
    <w:name w:val="bloc2"/>
    <w:basedOn w:val="a3"/>
    <w:rsid w:val="00A35D3F"/>
    <w:pPr>
      <w:spacing w:before="100" w:beforeAutospacing="1" w:after="100" w:afterAutospacing="1"/>
    </w:pPr>
  </w:style>
  <w:style w:type="paragraph" w:customStyle="1" w:styleId="taxoboxclassification1">
    <w:name w:val="taxobox_classification1"/>
    <w:basedOn w:val="a3"/>
    <w:rsid w:val="00A35D3F"/>
    <w:pPr>
      <w:spacing w:before="100" w:beforeAutospacing="1" w:after="100" w:afterAutospacing="1"/>
    </w:pPr>
    <w:rPr>
      <w:i/>
      <w:iCs/>
    </w:rPr>
  </w:style>
  <w:style w:type="paragraph" w:customStyle="1" w:styleId="rnormal1">
    <w:name w:val="rnormal1"/>
    <w:basedOn w:val="a3"/>
    <w:rsid w:val="00A35D3F"/>
    <w:pPr>
      <w:spacing w:before="100" w:beforeAutospacing="1" w:after="100" w:afterAutospacing="1"/>
    </w:pPr>
  </w:style>
  <w:style w:type="paragraph" w:customStyle="1" w:styleId="imgtoogle1">
    <w:name w:val="img_toogle1"/>
    <w:basedOn w:val="a3"/>
    <w:rsid w:val="00A35D3F"/>
    <w:pPr>
      <w:spacing w:before="100" w:beforeAutospacing="1" w:after="100" w:afterAutospacing="1"/>
    </w:pPr>
  </w:style>
  <w:style w:type="paragraph" w:customStyle="1" w:styleId="atoogle1">
    <w:name w:val="a_toogle1"/>
    <w:basedOn w:val="a3"/>
    <w:rsid w:val="00A35D3F"/>
    <w:pPr>
      <w:spacing w:before="100" w:beforeAutospacing="1" w:after="100" w:afterAutospacing="1"/>
      <w:jc w:val="center"/>
    </w:pPr>
    <w:rPr>
      <w:sz w:val="23"/>
      <w:szCs w:val="23"/>
    </w:rPr>
  </w:style>
  <w:style w:type="paragraph" w:customStyle="1" w:styleId="geopoint1">
    <w:name w:val="geopoint1"/>
    <w:basedOn w:val="a3"/>
    <w:rsid w:val="00A35D3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35D3F"/>
  </w:style>
  <w:style w:type="paragraph" w:customStyle="1" w:styleId="titre1">
    <w:name w:val="titre1"/>
    <w:basedOn w:val="a3"/>
    <w:rsid w:val="00A35D3F"/>
    <w:pPr>
      <w:spacing w:before="48" w:after="48"/>
      <w:jc w:val="center"/>
    </w:pPr>
  </w:style>
  <w:style w:type="paragraph" w:customStyle="1" w:styleId="e6e73">
    <w:name w:val="¶e6e7аголовок 3"/>
    <w:basedOn w:val="a3"/>
    <w:next w:val="a3"/>
    <w:rsid w:val="00A35D3F"/>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35D3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35D3F"/>
    <w:rPr>
      <w:sz w:val="17"/>
      <w:shd w:val="clear" w:color="auto" w:fill="FFFFFF"/>
    </w:rPr>
  </w:style>
  <w:style w:type="paragraph" w:customStyle="1" w:styleId="afffffffffff1">
    <w:name w:val="Подпись к таблице"/>
    <w:basedOn w:val="a3"/>
    <w:link w:val="afffffffffff0"/>
    <w:rsid w:val="00A35D3F"/>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35D3F"/>
    <w:rPr>
      <w:sz w:val="14"/>
      <w:shd w:val="clear" w:color="auto" w:fill="FFFFFF"/>
    </w:rPr>
  </w:style>
  <w:style w:type="paragraph" w:customStyle="1" w:styleId="6b">
    <w:name w:val="Основной текст (6)"/>
    <w:basedOn w:val="a3"/>
    <w:link w:val="6a"/>
    <w:rsid w:val="00A35D3F"/>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35D3F"/>
    <w:rPr>
      <w:sz w:val="22"/>
    </w:rPr>
  </w:style>
  <w:style w:type="character" w:customStyle="1" w:styleId="useremail">
    <w:name w:val="useremail"/>
    <w:rsid w:val="00A35D3F"/>
    <w:rPr>
      <w:b/>
      <w:color w:val="555555"/>
    </w:rPr>
  </w:style>
  <w:style w:type="character" w:customStyle="1" w:styleId="sel1">
    <w:name w:val="sel1"/>
    <w:rsid w:val="00A35D3F"/>
    <w:rPr>
      <w:shd w:val="clear" w:color="auto" w:fill="000000"/>
    </w:rPr>
  </w:style>
  <w:style w:type="character" w:customStyle="1" w:styleId="1ffffffa">
    <w:name w:val="Основной текст + Курсив1"/>
    <w:rsid w:val="00A35D3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35D3F"/>
    <w:rPr>
      <w:rFonts w:ascii="Times New Roman" w:hAnsi="Times New Roman"/>
      <w:b/>
      <w:i/>
      <w:spacing w:val="0"/>
      <w:sz w:val="20"/>
    </w:rPr>
  </w:style>
  <w:style w:type="character" w:customStyle="1" w:styleId="sel11">
    <w:name w:val="sel11"/>
    <w:rsid w:val="00A35D3F"/>
    <w:rPr>
      <w:b/>
    </w:rPr>
  </w:style>
  <w:style w:type="character" w:customStyle="1" w:styleId="bodyouter">
    <w:name w:val="body_outer"/>
    <w:rsid w:val="00A35D3F"/>
  </w:style>
  <w:style w:type="character" w:customStyle="1" w:styleId="at3">
    <w:name w:val="at3"/>
    <w:rsid w:val="00A35D3F"/>
    <w:rPr>
      <w:b/>
      <w:i/>
      <w:color w:val="00008B"/>
      <w:u w:val="single"/>
    </w:rPr>
  </w:style>
  <w:style w:type="character" w:customStyle="1" w:styleId="417">
    <w:name w:val="Знак4 Знак Знак1"/>
    <w:locked/>
    <w:rsid w:val="00A35D3F"/>
    <w:rPr>
      <w:rFonts w:ascii="Arial" w:hAnsi="Arial"/>
      <w:b/>
      <w:kern w:val="32"/>
      <w:sz w:val="32"/>
      <w:lang w:val="ru-RU" w:eastAsia="ru-RU"/>
    </w:rPr>
  </w:style>
  <w:style w:type="character" w:customStyle="1" w:styleId="21f4">
    <w:name w:val="Знак2 Знак Знак1"/>
    <w:locked/>
    <w:rsid w:val="00A35D3F"/>
    <w:rPr>
      <w:b/>
      <w:sz w:val="27"/>
      <w:lang w:val="ru-RU" w:eastAsia="ru-RU"/>
    </w:rPr>
  </w:style>
  <w:style w:type="character" w:customStyle="1" w:styleId="ilad">
    <w:name w:val="il_ad"/>
    <w:rsid w:val="00A35D3F"/>
  </w:style>
  <w:style w:type="character" w:customStyle="1" w:styleId="tooltipextranews">
    <w:name w:val="tooltip_extranews"/>
    <w:rsid w:val="00A35D3F"/>
    <w:rPr>
      <w:rFonts w:ascii="Times New Roman" w:hAnsi="Times New Roman"/>
    </w:rPr>
  </w:style>
  <w:style w:type="character" w:customStyle="1" w:styleId="needref">
    <w:name w:val="need_ref"/>
    <w:rsid w:val="00A35D3F"/>
    <w:rPr>
      <w:rFonts w:ascii="Times New Roman" w:hAnsi="Times New Roman"/>
    </w:rPr>
  </w:style>
  <w:style w:type="character" w:customStyle="1" w:styleId="up">
    <w:name w:val="up"/>
    <w:rsid w:val="00A35D3F"/>
    <w:rPr>
      <w:rFonts w:ascii="Times New Roman" w:hAnsi="Times New Roman"/>
    </w:rPr>
  </w:style>
  <w:style w:type="character" w:customStyle="1" w:styleId="down">
    <w:name w:val="down"/>
    <w:rsid w:val="00A35D3F"/>
    <w:rPr>
      <w:rFonts w:ascii="Times New Roman" w:hAnsi="Times New Roman"/>
    </w:rPr>
  </w:style>
  <w:style w:type="character" w:customStyle="1" w:styleId="ref">
    <w:name w:val="ref"/>
    <w:rsid w:val="00A35D3F"/>
    <w:rPr>
      <w:rFonts w:ascii="Times New Roman" w:hAnsi="Times New Roman"/>
    </w:rPr>
  </w:style>
  <w:style w:type="character" w:customStyle="1" w:styleId="up1">
    <w:name w:val="up1"/>
    <w:rsid w:val="00A35D3F"/>
    <w:rPr>
      <w:rFonts w:ascii="Times New Roman" w:hAnsi="Times New Roman"/>
      <w:color w:val="0645AD"/>
    </w:rPr>
  </w:style>
  <w:style w:type="character" w:customStyle="1" w:styleId="down1">
    <w:name w:val="down1"/>
    <w:rsid w:val="00A35D3F"/>
    <w:rPr>
      <w:rFonts w:ascii="Times New Roman" w:hAnsi="Times New Roman"/>
      <w:color w:val="0645AD"/>
    </w:rPr>
  </w:style>
  <w:style w:type="character" w:customStyle="1" w:styleId="up2">
    <w:name w:val="up2"/>
    <w:rsid w:val="00A35D3F"/>
    <w:rPr>
      <w:rFonts w:ascii="Times New Roman" w:hAnsi="Times New Roman"/>
      <w:vanish/>
    </w:rPr>
  </w:style>
  <w:style w:type="character" w:customStyle="1" w:styleId="down2">
    <w:name w:val="down2"/>
    <w:rsid w:val="00A35D3F"/>
    <w:rPr>
      <w:rFonts w:ascii="Times New Roman" w:hAnsi="Times New Roman"/>
      <w:vanish/>
    </w:rPr>
  </w:style>
  <w:style w:type="character" w:customStyle="1" w:styleId="toctoggle">
    <w:name w:val="toctoggle"/>
    <w:rsid w:val="00A35D3F"/>
    <w:rPr>
      <w:rFonts w:ascii="Times New Roman" w:hAnsi="Times New Roman"/>
    </w:rPr>
  </w:style>
  <w:style w:type="character" w:customStyle="1" w:styleId="tocnumber">
    <w:name w:val="tocnumber"/>
    <w:rsid w:val="00A35D3F"/>
    <w:rPr>
      <w:rFonts w:ascii="Times New Roman" w:hAnsi="Times New Roman"/>
    </w:rPr>
  </w:style>
  <w:style w:type="character" w:customStyle="1" w:styleId="romain1">
    <w:name w:val="romain1"/>
    <w:rsid w:val="00A35D3F"/>
    <w:rPr>
      <w:rFonts w:ascii="Times New Roman" w:hAnsi="Times New Roman"/>
      <w:smallCaps/>
    </w:rPr>
  </w:style>
  <w:style w:type="character" w:customStyle="1" w:styleId="editsection2">
    <w:name w:val="editsection2"/>
    <w:rsid w:val="00A35D3F"/>
    <w:rPr>
      <w:rFonts w:ascii="Times New Roman" w:hAnsi="Times New Roman"/>
    </w:rPr>
  </w:style>
  <w:style w:type="character" w:customStyle="1" w:styleId="mw-headline2">
    <w:name w:val="mw-headline2"/>
    <w:rsid w:val="00A35D3F"/>
    <w:rPr>
      <w:rFonts w:ascii="Times New Roman" w:hAnsi="Times New Roman"/>
    </w:rPr>
  </w:style>
  <w:style w:type="character" w:customStyle="1" w:styleId="750">
    <w:name w:val="Основной текст (7)5"/>
    <w:rsid w:val="00A35D3F"/>
    <w:rPr>
      <w:rFonts w:ascii="Times New Roman" w:hAnsi="Times New Roman"/>
      <w:spacing w:val="0"/>
      <w:sz w:val="20"/>
    </w:rPr>
  </w:style>
  <w:style w:type="character" w:customStyle="1" w:styleId="term1">
    <w:name w:val="term1"/>
    <w:rsid w:val="00A35D3F"/>
    <w:rPr>
      <w:b/>
      <w:i/>
      <w:color w:val="121F48"/>
    </w:rPr>
  </w:style>
  <w:style w:type="character" w:customStyle="1" w:styleId="fontstyle290">
    <w:name w:val="fontstyle29"/>
    <w:rsid w:val="00A35D3F"/>
    <w:rPr>
      <w:rFonts w:ascii="Times New Roman" w:hAnsi="Times New Roman"/>
    </w:rPr>
  </w:style>
  <w:style w:type="character" w:customStyle="1" w:styleId="4c">
    <w:name w:val="Знак4 Знак Знак"/>
    <w:locked/>
    <w:rsid w:val="00A35D3F"/>
    <w:rPr>
      <w:rFonts w:ascii="Arial" w:hAnsi="Arial"/>
      <w:b/>
      <w:kern w:val="32"/>
      <w:sz w:val="32"/>
      <w:lang w:val="ru-RU" w:eastAsia="ru-RU"/>
    </w:rPr>
  </w:style>
  <w:style w:type="character" w:customStyle="1" w:styleId="2fff7">
    <w:name w:val="Знак2 Знак Знак"/>
    <w:semiHidden/>
    <w:locked/>
    <w:rsid w:val="00A35D3F"/>
    <w:rPr>
      <w:rFonts w:ascii="Arial" w:hAnsi="Arial"/>
      <w:b/>
      <w:sz w:val="26"/>
      <w:lang w:val="ru-RU" w:eastAsia="ru-RU"/>
    </w:rPr>
  </w:style>
  <w:style w:type="character" w:customStyle="1" w:styleId="-FN0">
    <w:name w:val="Текст сноски-FN Знак Знак Знак"/>
    <w:semiHidden/>
    <w:locked/>
    <w:rsid w:val="00A35D3F"/>
    <w:rPr>
      <w:lang w:eastAsia="ru-RU"/>
    </w:rPr>
  </w:style>
  <w:style w:type="character" w:customStyle="1" w:styleId="style50">
    <w:name w:val="style5"/>
    <w:rsid w:val="00A35D3F"/>
  </w:style>
  <w:style w:type="character" w:customStyle="1" w:styleId="721">
    <w:name w:val="Основной текст (7)2"/>
    <w:rsid w:val="00A35D3F"/>
    <w:rPr>
      <w:rFonts w:ascii="Times New Roman" w:hAnsi="Times New Roman"/>
      <w:spacing w:val="0"/>
      <w:sz w:val="20"/>
    </w:rPr>
  </w:style>
  <w:style w:type="character" w:customStyle="1" w:styleId="760">
    <w:name w:val="Основной текст (7)6"/>
    <w:rsid w:val="00A35D3F"/>
    <w:rPr>
      <w:rFonts w:ascii="Times New Roman" w:hAnsi="Times New Roman"/>
      <w:spacing w:val="0"/>
      <w:sz w:val="20"/>
    </w:rPr>
  </w:style>
  <w:style w:type="character" w:customStyle="1" w:styleId="Absatz-Standardschriftart">
    <w:name w:val="Absatz-Standardschriftart"/>
    <w:rsid w:val="00A35D3F"/>
  </w:style>
  <w:style w:type="character" w:customStyle="1" w:styleId="WW-Absatz-Standardschriftart">
    <w:name w:val="WW-Absatz-Standardschriftart"/>
    <w:rsid w:val="00A35D3F"/>
  </w:style>
  <w:style w:type="character" w:customStyle="1" w:styleId="FontStyle23">
    <w:name w:val="Font Style23"/>
    <w:rsid w:val="00A35D3F"/>
    <w:rPr>
      <w:rFonts w:ascii="Times New Roman" w:hAnsi="Times New Roman"/>
      <w:b/>
      <w:sz w:val="20"/>
    </w:rPr>
  </w:style>
  <w:style w:type="character" w:customStyle="1" w:styleId="b-serp-urlitem">
    <w:name w:val="b-serp-url__item"/>
    <w:rsid w:val="00A35D3F"/>
    <w:rPr>
      <w:rFonts w:ascii="Times New Roman" w:hAnsi="Times New Roman"/>
    </w:rPr>
  </w:style>
  <w:style w:type="character" w:customStyle="1" w:styleId="79">
    <w:name w:val="Основной текст (7)9"/>
    <w:rsid w:val="00A35D3F"/>
    <w:rPr>
      <w:rFonts w:ascii="Times New Roman" w:hAnsi="Times New Roman"/>
      <w:spacing w:val="0"/>
      <w:sz w:val="20"/>
    </w:rPr>
  </w:style>
  <w:style w:type="character" w:customStyle="1" w:styleId="afffffffffff2">
    <w:name w:val="пример"/>
    <w:rsid w:val="00A35D3F"/>
    <w:rPr>
      <w:rFonts w:ascii="Times New Roman" w:hAnsi="Times New Roman"/>
    </w:rPr>
  </w:style>
  <w:style w:type="character" w:customStyle="1" w:styleId="first-letter">
    <w:name w:val="first-letter"/>
    <w:rsid w:val="00A35D3F"/>
  </w:style>
  <w:style w:type="character" w:customStyle="1" w:styleId="indicateur-langue1">
    <w:name w:val="indicateur-langue1"/>
    <w:rsid w:val="00A35D3F"/>
    <w:rPr>
      <w:rFonts w:ascii="Courier New" w:hAnsi="Courier New"/>
      <w:b/>
      <w:sz w:val="24"/>
    </w:rPr>
  </w:style>
  <w:style w:type="character" w:customStyle="1" w:styleId="italique1">
    <w:name w:val="italique1"/>
    <w:rsid w:val="00A35D3F"/>
    <w:rPr>
      <w:i/>
    </w:rPr>
  </w:style>
  <w:style w:type="character" w:customStyle="1" w:styleId="hl21">
    <w:name w:val="hl21"/>
    <w:rsid w:val="00A35D3F"/>
    <w:rPr>
      <w:b/>
      <w:sz w:val="24"/>
    </w:rPr>
  </w:style>
  <w:style w:type="character" w:customStyle="1" w:styleId="m1">
    <w:name w:val="m1"/>
    <w:rsid w:val="00A35D3F"/>
    <w:rPr>
      <w:rFonts w:ascii="Tahoma" w:hAnsi="Tahoma"/>
      <w:sz w:val="18"/>
      <w:u w:val="none"/>
    </w:rPr>
  </w:style>
  <w:style w:type="character" w:customStyle="1" w:styleId="trd12">
    <w:name w:val="trd12"/>
    <w:rsid w:val="00A35D3F"/>
  </w:style>
  <w:style w:type="character" w:customStyle="1" w:styleId="mr1">
    <w:name w:val="mr1"/>
    <w:rsid w:val="00A35D3F"/>
    <w:rPr>
      <w:rFonts w:ascii="Tahoma" w:hAnsi="Tahoma"/>
      <w:color w:val="800000"/>
      <w:sz w:val="18"/>
      <w:u w:val="none"/>
    </w:rPr>
  </w:style>
  <w:style w:type="character" w:customStyle="1" w:styleId="trd121">
    <w:name w:val="trd121"/>
    <w:rsid w:val="00A35D3F"/>
    <w:rPr>
      <w:rFonts w:ascii="Arial" w:hAnsi="Arial"/>
      <w:b/>
      <w:color w:val="800000"/>
      <w:sz w:val="18"/>
      <w:u w:val="none"/>
    </w:rPr>
  </w:style>
  <w:style w:type="character" w:customStyle="1" w:styleId="hlnormal">
    <w:name w:val="hlnormal"/>
    <w:rsid w:val="00A35D3F"/>
  </w:style>
  <w:style w:type="character" w:customStyle="1" w:styleId="bod1">
    <w:name w:val="bod1"/>
    <w:rsid w:val="00A35D3F"/>
  </w:style>
  <w:style w:type="paragraph" w:customStyle="1" w:styleId="914">
    <w:name w:val="Знак91"/>
    <w:basedOn w:val="a3"/>
    <w:rsid w:val="00A35D3F"/>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35D3F"/>
    <w:rPr>
      <w:rFonts w:ascii="Arial" w:hAnsi="Arial"/>
      <w:b/>
      <w:kern w:val="32"/>
      <w:sz w:val="32"/>
      <w:lang w:val="ru-RU" w:eastAsia="ru-RU"/>
    </w:rPr>
  </w:style>
  <w:style w:type="character" w:customStyle="1" w:styleId="2114">
    <w:name w:val="Знак2 Знак Знак11"/>
    <w:locked/>
    <w:rsid w:val="00A35D3F"/>
    <w:rPr>
      <w:b/>
      <w:sz w:val="27"/>
      <w:lang w:val="ru-RU" w:eastAsia="ru-RU"/>
    </w:rPr>
  </w:style>
  <w:style w:type="character" w:customStyle="1" w:styleId="422">
    <w:name w:val="Знак4 Знак Знак2"/>
    <w:locked/>
    <w:rsid w:val="00A35D3F"/>
    <w:rPr>
      <w:rFonts w:ascii="Arial" w:hAnsi="Arial"/>
      <w:b/>
      <w:kern w:val="32"/>
      <w:sz w:val="32"/>
      <w:lang w:val="ru-RU" w:eastAsia="ru-RU"/>
    </w:rPr>
  </w:style>
  <w:style w:type="character" w:customStyle="1" w:styleId="22b">
    <w:name w:val="Знак2 Знак Знак2"/>
    <w:locked/>
    <w:rsid w:val="00A35D3F"/>
    <w:rPr>
      <w:rFonts w:ascii="Arial" w:hAnsi="Arial"/>
      <w:b/>
      <w:sz w:val="26"/>
      <w:lang w:val="ru-RU" w:eastAsia="ru-RU"/>
    </w:rPr>
  </w:style>
  <w:style w:type="character" w:customStyle="1" w:styleId="spellingerror">
    <w:name w:val="spellingerror"/>
    <w:rsid w:val="00A35D3F"/>
  </w:style>
  <w:style w:type="character" w:customStyle="1" w:styleId="contextualspellingandgrammarerror">
    <w:name w:val="contextualspellingandgrammarerror"/>
    <w:rsid w:val="00A35D3F"/>
  </w:style>
  <w:style w:type="character" w:customStyle="1" w:styleId="normaltextrun1">
    <w:name w:val="normaltextrun1"/>
    <w:rsid w:val="00A35D3F"/>
  </w:style>
  <w:style w:type="character" w:customStyle="1" w:styleId="eop">
    <w:name w:val="eop"/>
    <w:rsid w:val="00A35D3F"/>
  </w:style>
  <w:style w:type="character" w:customStyle="1" w:styleId="PlainTextChar2">
    <w:name w:val="Plain Text Char2"/>
    <w:aliases w:val="Heading 12 Char1,Знак3 Char,Plain Text Char21,Heading 12 Char12"/>
    <w:locked/>
    <w:rsid w:val="00A35D3F"/>
    <w:rPr>
      <w:rFonts w:ascii="Courier New" w:hAnsi="Courier New"/>
      <w:sz w:val="20"/>
    </w:rPr>
  </w:style>
  <w:style w:type="character" w:customStyle="1" w:styleId="FontStyle182">
    <w:name w:val="Font Style182"/>
    <w:rsid w:val="00A35D3F"/>
    <w:rPr>
      <w:rFonts w:ascii="Times New Roman" w:hAnsi="Times New Roman"/>
      <w:sz w:val="18"/>
    </w:rPr>
  </w:style>
  <w:style w:type="character" w:customStyle="1" w:styleId="CommentTextChar2">
    <w:name w:val="Comment Text Char2"/>
    <w:locked/>
    <w:rsid w:val="00A35D3F"/>
  </w:style>
  <w:style w:type="character" w:customStyle="1" w:styleId="HeaderChar2">
    <w:name w:val="Header Char2"/>
    <w:locked/>
    <w:rsid w:val="00A35D3F"/>
    <w:rPr>
      <w:sz w:val="24"/>
    </w:rPr>
  </w:style>
  <w:style w:type="character" w:customStyle="1" w:styleId="FooterChar2">
    <w:name w:val="Footer Char2"/>
    <w:locked/>
    <w:rsid w:val="00A35D3F"/>
    <w:rPr>
      <w:sz w:val="24"/>
    </w:rPr>
  </w:style>
  <w:style w:type="character" w:customStyle="1" w:styleId="EndnoteTextChar2">
    <w:name w:val="Endnote Text Char2"/>
    <w:locked/>
    <w:rsid w:val="00A35D3F"/>
    <w:rPr>
      <w:color w:val="000000"/>
      <w:sz w:val="24"/>
    </w:rPr>
  </w:style>
  <w:style w:type="character" w:customStyle="1" w:styleId="MacroTextChar1">
    <w:name w:val="Macro Text Char1"/>
    <w:locked/>
    <w:rsid w:val="00A35D3F"/>
    <w:rPr>
      <w:rFonts w:ascii="Courier New" w:hAnsi="Courier New"/>
      <w:sz w:val="22"/>
      <w:lang w:val="en-US" w:eastAsia="en-US"/>
    </w:rPr>
  </w:style>
  <w:style w:type="character" w:customStyle="1" w:styleId="TitleChar2">
    <w:name w:val="Title Char2"/>
    <w:locked/>
    <w:rsid w:val="00A35D3F"/>
    <w:rPr>
      <w:sz w:val="24"/>
      <w:lang w:val="en-US"/>
    </w:rPr>
  </w:style>
  <w:style w:type="character" w:customStyle="1" w:styleId="SubtitleChar2">
    <w:name w:val="Subtitle Char2"/>
    <w:locked/>
    <w:rsid w:val="00A35D3F"/>
    <w:rPr>
      <w:rFonts w:ascii="PragmaticaCTT" w:hAnsi="PragmaticaCTT"/>
      <w:b/>
      <w:sz w:val="24"/>
    </w:rPr>
  </w:style>
  <w:style w:type="character" w:customStyle="1" w:styleId="BodyTextFirstIndentChar2">
    <w:name w:val="Body Text First Indent Char2"/>
    <w:locked/>
    <w:rsid w:val="00A35D3F"/>
    <w:rPr>
      <w:rFonts w:ascii="Times New Roman" w:hAnsi="Times New Roman"/>
      <w:sz w:val="24"/>
      <w:lang w:eastAsia="ru-RU"/>
    </w:rPr>
  </w:style>
  <w:style w:type="character" w:customStyle="1" w:styleId="BodyTextIndent2Char2">
    <w:name w:val="Body Text Indent 2 Char2"/>
    <w:locked/>
    <w:rsid w:val="00A35D3F"/>
    <w:rPr>
      <w:sz w:val="24"/>
    </w:rPr>
  </w:style>
  <w:style w:type="character" w:customStyle="1" w:styleId="BodyTextIndent3Char2">
    <w:name w:val="Body Text Indent 3 Char2"/>
    <w:locked/>
    <w:rsid w:val="00A35D3F"/>
    <w:rPr>
      <w:sz w:val="16"/>
    </w:rPr>
  </w:style>
  <w:style w:type="character" w:customStyle="1" w:styleId="DocumentMapChar2">
    <w:name w:val="Document Map Char2"/>
    <w:locked/>
    <w:rsid w:val="00A35D3F"/>
    <w:rPr>
      <w:rFonts w:ascii="Tahoma" w:hAnsi="Tahoma"/>
    </w:rPr>
  </w:style>
  <w:style w:type="character" w:customStyle="1" w:styleId="BalloonTextChar2">
    <w:name w:val="Balloon Text Char2"/>
    <w:locked/>
    <w:rsid w:val="00A35D3F"/>
    <w:rPr>
      <w:rFonts w:ascii="Tahoma" w:hAnsi="Tahoma"/>
      <w:sz w:val="16"/>
    </w:rPr>
  </w:style>
  <w:style w:type="character" w:customStyle="1" w:styleId="NoSpacingChar3">
    <w:name w:val="No Spacing Char3"/>
    <w:locked/>
    <w:rsid w:val="00A35D3F"/>
    <w:rPr>
      <w:sz w:val="22"/>
      <w:lang w:val="en-US" w:eastAsia="en-US"/>
    </w:rPr>
  </w:style>
  <w:style w:type="paragraph" w:customStyle="1" w:styleId="12d">
    <w:name w:val="Подзаголовок12"/>
    <w:basedOn w:val="a3"/>
    <w:rsid w:val="00A35D3F"/>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35D3F"/>
    <w:rPr>
      <w:rFonts w:ascii="Times New Roman" w:hAnsi="Times New Roman"/>
      <w:sz w:val="24"/>
      <w:lang w:val="en-US"/>
    </w:rPr>
  </w:style>
  <w:style w:type="character" w:customStyle="1" w:styleId="1ffffffb">
    <w:name w:val="Заголовок Знак1"/>
    <w:rsid w:val="00A35D3F"/>
    <w:rPr>
      <w:rFonts w:ascii="Calibri Light" w:hAnsi="Calibri Light"/>
      <w:spacing w:val="-10"/>
      <w:kern w:val="28"/>
      <w:sz w:val="56"/>
      <w:lang w:eastAsia="ru-RU"/>
    </w:rPr>
  </w:style>
  <w:style w:type="character" w:customStyle="1" w:styleId="QuoteChar4">
    <w:name w:val="Quote Char4"/>
    <w:link w:val="22c"/>
    <w:locked/>
    <w:rsid w:val="00A35D3F"/>
    <w:rPr>
      <w:i/>
      <w:color w:val="000000"/>
    </w:rPr>
  </w:style>
  <w:style w:type="paragraph" w:customStyle="1" w:styleId="22c">
    <w:name w:val="Цитата 22"/>
    <w:basedOn w:val="a3"/>
    <w:next w:val="a3"/>
    <w:link w:val="QuoteChar4"/>
    <w:rsid w:val="00A35D3F"/>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35D3F"/>
    <w:rPr>
      <w:rFonts w:ascii="Calibri" w:hAnsi="Calibri" w:cs="Times New Roman"/>
      <w:i/>
      <w:color w:val="000000"/>
      <w:sz w:val="20"/>
      <w:szCs w:val="20"/>
    </w:rPr>
  </w:style>
  <w:style w:type="character" w:customStyle="1" w:styleId="IntenseQuoteChar4">
    <w:name w:val="Intense Quote Char4"/>
    <w:link w:val="2fff8"/>
    <w:locked/>
    <w:rsid w:val="00A35D3F"/>
    <w:rPr>
      <w:b/>
      <w:i/>
      <w:color w:val="4F81BD"/>
    </w:rPr>
  </w:style>
  <w:style w:type="paragraph" w:customStyle="1" w:styleId="2fff8">
    <w:name w:val="Выделенная цитата2"/>
    <w:basedOn w:val="a3"/>
    <w:next w:val="a3"/>
    <w:link w:val="IntenseQuoteChar4"/>
    <w:rsid w:val="00A35D3F"/>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35D3F"/>
    <w:rPr>
      <w:rFonts w:ascii="Calibri" w:hAnsi="Calibri" w:cs="Times New Roman"/>
      <w:b/>
      <w:i/>
      <w:color w:val="4F81BD"/>
      <w:sz w:val="20"/>
      <w:szCs w:val="20"/>
    </w:rPr>
  </w:style>
  <w:style w:type="character" w:customStyle="1" w:styleId="5510">
    <w:name w:val="Знак Знак551"/>
    <w:locked/>
    <w:rsid w:val="00A35D3F"/>
    <w:rPr>
      <w:sz w:val="24"/>
      <w:lang w:val="ru-RU" w:eastAsia="ru-RU"/>
    </w:rPr>
  </w:style>
  <w:style w:type="character" w:customStyle="1" w:styleId="6510">
    <w:name w:val="Знак Знак651"/>
    <w:locked/>
    <w:rsid w:val="00A35D3F"/>
    <w:rPr>
      <w:b/>
      <w:sz w:val="27"/>
      <w:lang w:val="ru-RU" w:eastAsia="ru-RU"/>
    </w:rPr>
  </w:style>
  <w:style w:type="character" w:customStyle="1" w:styleId="6410">
    <w:name w:val="Знак Знак641"/>
    <w:locked/>
    <w:rsid w:val="00A35D3F"/>
    <w:rPr>
      <w:b/>
      <w:sz w:val="28"/>
      <w:lang w:val="ru-RU" w:eastAsia="ru-RU"/>
    </w:rPr>
  </w:style>
  <w:style w:type="character" w:customStyle="1" w:styleId="631">
    <w:name w:val="Знак Знак631"/>
    <w:locked/>
    <w:rsid w:val="00A35D3F"/>
    <w:rPr>
      <w:b/>
      <w:i/>
      <w:sz w:val="26"/>
      <w:lang w:val="ru-RU" w:eastAsia="ru-RU"/>
    </w:rPr>
  </w:style>
  <w:style w:type="character" w:customStyle="1" w:styleId="6210">
    <w:name w:val="Знак Знак621"/>
    <w:locked/>
    <w:rsid w:val="00A35D3F"/>
    <w:rPr>
      <w:sz w:val="24"/>
      <w:lang w:val="ru-RU" w:eastAsia="ru-RU"/>
    </w:rPr>
  </w:style>
  <w:style w:type="character" w:customStyle="1" w:styleId="6010">
    <w:name w:val="Знак Знак601"/>
    <w:locked/>
    <w:rsid w:val="00A35D3F"/>
    <w:rPr>
      <w:i/>
      <w:sz w:val="24"/>
      <w:lang w:val="ru-RU" w:eastAsia="ru-RU"/>
    </w:rPr>
  </w:style>
  <w:style w:type="character" w:customStyle="1" w:styleId="591">
    <w:name w:val="Знак Знак591"/>
    <w:locked/>
    <w:rsid w:val="00A35D3F"/>
    <w:rPr>
      <w:rFonts w:ascii="Arial" w:hAnsi="Arial"/>
      <w:sz w:val="22"/>
      <w:lang w:val="ru-RU" w:eastAsia="ru-RU"/>
    </w:rPr>
  </w:style>
  <w:style w:type="character" w:customStyle="1" w:styleId="5810">
    <w:name w:val="Знак Знак581"/>
    <w:locked/>
    <w:rsid w:val="00A35D3F"/>
    <w:rPr>
      <w:rFonts w:ascii="Courier New" w:hAnsi="Courier New"/>
      <w:lang w:val="ru-RU" w:eastAsia="ru-RU"/>
    </w:rPr>
  </w:style>
  <w:style w:type="character" w:customStyle="1" w:styleId="5710">
    <w:name w:val="Знак Знак571"/>
    <w:locked/>
    <w:rsid w:val="00A35D3F"/>
    <w:rPr>
      <w:lang w:val="ru-RU" w:eastAsia="ru-RU"/>
    </w:rPr>
  </w:style>
  <w:style w:type="character" w:customStyle="1" w:styleId="5610">
    <w:name w:val="Знак Знак561"/>
    <w:locked/>
    <w:rsid w:val="00A35D3F"/>
    <w:rPr>
      <w:sz w:val="24"/>
      <w:lang w:val="ru-RU" w:eastAsia="ru-RU"/>
    </w:rPr>
  </w:style>
  <w:style w:type="character" w:customStyle="1" w:styleId="5410">
    <w:name w:val="Знак Знак541"/>
    <w:locked/>
    <w:rsid w:val="00A35D3F"/>
    <w:rPr>
      <w:sz w:val="24"/>
      <w:lang w:val="en-US" w:eastAsia="ru-RU"/>
    </w:rPr>
  </w:style>
  <w:style w:type="character" w:customStyle="1" w:styleId="6710">
    <w:name w:val="Знак Знак671"/>
    <w:rsid w:val="00A35D3F"/>
    <w:rPr>
      <w:rFonts w:ascii="Arial" w:hAnsi="Arial"/>
      <w:b/>
      <w:sz w:val="26"/>
    </w:rPr>
  </w:style>
  <w:style w:type="character" w:customStyle="1" w:styleId="6610">
    <w:name w:val="Знак Знак661"/>
    <w:rsid w:val="00A35D3F"/>
    <w:rPr>
      <w:b/>
      <w:sz w:val="28"/>
    </w:rPr>
  </w:style>
  <w:style w:type="character" w:customStyle="1" w:styleId="7010">
    <w:name w:val="Знак Знак701"/>
    <w:rsid w:val="00A35D3F"/>
    <w:rPr>
      <w:rFonts w:ascii="Arial" w:hAnsi="Arial"/>
      <w:b/>
      <w:sz w:val="26"/>
    </w:rPr>
  </w:style>
  <w:style w:type="character" w:customStyle="1" w:styleId="691">
    <w:name w:val="Знак Знак691"/>
    <w:rsid w:val="00A35D3F"/>
    <w:rPr>
      <w:b/>
      <w:sz w:val="28"/>
    </w:rPr>
  </w:style>
  <w:style w:type="character" w:customStyle="1" w:styleId="681">
    <w:name w:val="Знак Знак681"/>
    <w:rsid w:val="00A35D3F"/>
    <w:rPr>
      <w:b/>
      <w:i/>
      <w:sz w:val="26"/>
    </w:rPr>
  </w:style>
  <w:style w:type="character" w:customStyle="1" w:styleId="2fff9">
    <w:name w:val="Текст сноски Знак2"/>
    <w:semiHidden/>
    <w:rsid w:val="00A35D3F"/>
    <w:rPr>
      <w:rFonts w:ascii="Times New Roman" w:hAnsi="Times New Roman"/>
      <w:sz w:val="20"/>
    </w:rPr>
  </w:style>
  <w:style w:type="paragraph" w:customStyle="1" w:styleId="3fd">
    <w:name w:val="3"/>
    <w:basedOn w:val="a3"/>
    <w:next w:val="114"/>
    <w:rsid w:val="00A35D3F"/>
    <w:pPr>
      <w:jc w:val="center"/>
    </w:pPr>
    <w:rPr>
      <w:sz w:val="28"/>
      <w:lang w:val="en-US"/>
    </w:rPr>
  </w:style>
  <w:style w:type="paragraph" w:customStyle="1" w:styleId="3fe">
    <w:name w:val="Абзац списка3"/>
    <w:basedOn w:val="a3"/>
    <w:link w:val="ListParagraphChar3"/>
    <w:rsid w:val="00A35D3F"/>
    <w:pPr>
      <w:ind w:left="708"/>
    </w:pPr>
    <w:rPr>
      <w:sz w:val="20"/>
      <w:szCs w:val="20"/>
    </w:rPr>
  </w:style>
  <w:style w:type="character" w:customStyle="1" w:styleId="ListParagraphChar3">
    <w:name w:val="List Paragraph Char3"/>
    <w:link w:val="3fe"/>
    <w:locked/>
    <w:rsid w:val="00A35D3F"/>
    <w:rPr>
      <w:rFonts w:ascii="Times New Roman" w:eastAsia="Times New Roman" w:hAnsi="Times New Roman" w:cs="Times New Roman"/>
      <w:sz w:val="20"/>
      <w:szCs w:val="20"/>
      <w:lang w:eastAsia="ru-RU"/>
    </w:rPr>
  </w:style>
  <w:style w:type="paragraph" w:customStyle="1" w:styleId="5a">
    <w:name w:val="Обычный5"/>
    <w:rsid w:val="00A35D3F"/>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35D3F"/>
    <w:rPr>
      <w:rFonts w:ascii="Times New Roman" w:hAnsi="Times New Roman"/>
    </w:rPr>
  </w:style>
  <w:style w:type="paragraph" w:customStyle="1" w:styleId="msonormal0">
    <w:name w:val="msonormal"/>
    <w:basedOn w:val="a3"/>
    <w:rsid w:val="00A35D3F"/>
    <w:pPr>
      <w:spacing w:before="100" w:beforeAutospacing="1" w:after="100" w:afterAutospacing="1"/>
    </w:pPr>
  </w:style>
  <w:style w:type="table" w:customStyle="1" w:styleId="2fffa">
    <w:name w:val="Сетка таблицы2"/>
    <w:rsid w:val="00A35D3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35D3F"/>
    <w:rPr>
      <w:lang w:val="en-US"/>
    </w:rPr>
  </w:style>
  <w:style w:type="paragraph" w:customStyle="1" w:styleId="2fffb">
    <w:name w:val="Без интервала2"/>
    <w:link w:val="NoSpacingChar2"/>
    <w:rsid w:val="00A35D3F"/>
    <w:pPr>
      <w:spacing w:beforeAutospacing="1" w:after="0" w:afterAutospacing="1" w:line="240" w:lineRule="auto"/>
    </w:pPr>
    <w:rPr>
      <w:lang w:val="en-US"/>
    </w:rPr>
  </w:style>
  <w:style w:type="paragraph" w:customStyle="1" w:styleId="21f5">
    <w:name w:val="Обычный21"/>
    <w:rsid w:val="00A35D3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35D3F"/>
    <w:rPr>
      <w:color w:val="808080"/>
    </w:rPr>
  </w:style>
  <w:style w:type="character" w:customStyle="1" w:styleId="2fffd">
    <w:name w:val="Слабое выделение2"/>
    <w:rsid w:val="00A35D3F"/>
    <w:rPr>
      <w:i/>
      <w:color w:val="808080"/>
    </w:rPr>
  </w:style>
  <w:style w:type="character" w:customStyle="1" w:styleId="2fffe">
    <w:name w:val="Сильное выделение2"/>
    <w:rsid w:val="00A35D3F"/>
    <w:rPr>
      <w:b/>
      <w:i/>
      <w:color w:val="4F81BD"/>
    </w:rPr>
  </w:style>
  <w:style w:type="character" w:customStyle="1" w:styleId="2ffff">
    <w:name w:val="Слабая ссылка2"/>
    <w:rsid w:val="00A35D3F"/>
    <w:rPr>
      <w:smallCaps/>
      <w:color w:val="C0504D"/>
      <w:u w:val="single"/>
    </w:rPr>
  </w:style>
  <w:style w:type="character" w:customStyle="1" w:styleId="2ffff0">
    <w:name w:val="Сильная ссылка2"/>
    <w:rsid w:val="00A35D3F"/>
    <w:rPr>
      <w:b/>
      <w:smallCaps/>
      <w:color w:val="C0504D"/>
      <w:spacing w:val="5"/>
      <w:u w:val="single"/>
    </w:rPr>
  </w:style>
  <w:style w:type="character" w:customStyle="1" w:styleId="2ffff1">
    <w:name w:val="Название книги2"/>
    <w:rsid w:val="00A35D3F"/>
    <w:rPr>
      <w:b/>
      <w:smallCaps/>
      <w:spacing w:val="5"/>
    </w:rPr>
  </w:style>
  <w:style w:type="paragraph" w:customStyle="1" w:styleId="2ffff2">
    <w:name w:val="Заголовок оглавления2"/>
    <w:basedOn w:val="11"/>
    <w:next w:val="a3"/>
    <w:rsid w:val="00A35D3F"/>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35D3F"/>
    <w:pPr>
      <w:jc w:val="center"/>
    </w:pPr>
    <w:rPr>
      <w:sz w:val="20"/>
      <w:szCs w:val="20"/>
      <w:lang w:val="en-US"/>
    </w:rPr>
  </w:style>
  <w:style w:type="character" w:customStyle="1" w:styleId="3ff">
    <w:name w:val="Название Знак3"/>
    <w:link w:val="83"/>
    <w:locked/>
    <w:rsid w:val="00A35D3F"/>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35D3F"/>
    <w:pPr>
      <w:ind w:left="708"/>
    </w:pPr>
    <w:rPr>
      <w:sz w:val="20"/>
      <w:szCs w:val="20"/>
    </w:rPr>
  </w:style>
  <w:style w:type="character" w:customStyle="1" w:styleId="21f6">
    <w:name w:val="Слабое выделение21"/>
    <w:rsid w:val="00A35D3F"/>
    <w:rPr>
      <w:i/>
      <w:color w:val="808080"/>
    </w:rPr>
  </w:style>
  <w:style w:type="paragraph" w:customStyle="1" w:styleId="516">
    <w:name w:val="Обычный51"/>
    <w:basedOn w:val="a3"/>
    <w:rsid w:val="00A35D3F"/>
    <w:pPr>
      <w:spacing w:before="100" w:beforeAutospacing="1" w:after="100" w:afterAutospacing="1"/>
    </w:pPr>
  </w:style>
  <w:style w:type="paragraph" w:customStyle="1" w:styleId="21f7">
    <w:name w:val="Без интервала21"/>
    <w:rsid w:val="00A35D3F"/>
    <w:pPr>
      <w:spacing w:after="0" w:line="240" w:lineRule="auto"/>
    </w:pPr>
    <w:rPr>
      <w:rFonts w:ascii="Calibri" w:eastAsia="Times New Roman" w:hAnsi="Calibri" w:cs="Times New Roman"/>
      <w:lang w:val="en-US"/>
    </w:rPr>
  </w:style>
  <w:style w:type="character" w:customStyle="1" w:styleId="21f8">
    <w:name w:val="Сильное выделение21"/>
    <w:rsid w:val="00A35D3F"/>
    <w:rPr>
      <w:b/>
      <w:i/>
      <w:color w:val="4F81BD"/>
    </w:rPr>
  </w:style>
  <w:style w:type="paragraph" w:customStyle="1" w:styleId="2ffff3">
    <w:name w:val="Подзаголовок2"/>
    <w:basedOn w:val="a3"/>
    <w:rsid w:val="00A35D3F"/>
    <w:pPr>
      <w:spacing w:line="312" w:lineRule="auto"/>
    </w:pPr>
    <w:rPr>
      <w:rFonts w:ascii="Arial" w:hAnsi="Arial" w:cs="Arial"/>
      <w:b/>
      <w:bCs/>
      <w:color w:val="000000"/>
      <w:sz w:val="20"/>
      <w:szCs w:val="20"/>
    </w:rPr>
  </w:style>
  <w:style w:type="paragraph" w:customStyle="1" w:styleId="6c">
    <w:name w:val="Обычный6"/>
    <w:basedOn w:val="a3"/>
    <w:rsid w:val="00A35D3F"/>
    <w:pPr>
      <w:spacing w:before="100" w:beforeAutospacing="1" w:after="100" w:afterAutospacing="1"/>
    </w:pPr>
  </w:style>
  <w:style w:type="paragraph" w:customStyle="1" w:styleId="3ff0">
    <w:name w:val="Подзаголовок3"/>
    <w:basedOn w:val="a3"/>
    <w:rsid w:val="00A35D3F"/>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35D3F"/>
    <w:rPr>
      <w:rFonts w:ascii="Courier New" w:hAnsi="Courier New"/>
      <w:sz w:val="20"/>
    </w:rPr>
  </w:style>
  <w:style w:type="character" w:customStyle="1" w:styleId="3311">
    <w:name w:val="Знак3 Знак Знак Знак31"/>
    <w:locked/>
    <w:rsid w:val="00A35D3F"/>
    <w:rPr>
      <w:rFonts w:ascii="Arial" w:hAnsi="Arial"/>
      <w:b/>
      <w:kern w:val="32"/>
      <w:sz w:val="32"/>
    </w:rPr>
  </w:style>
  <w:style w:type="character" w:customStyle="1" w:styleId="353">
    <w:name w:val="Знак3 Знак Знак5 Знак Знак"/>
    <w:semiHidden/>
    <w:locked/>
    <w:rsid w:val="00A35D3F"/>
    <w:rPr>
      <w:rFonts w:ascii="Courier New" w:hAnsi="Courier New"/>
      <w:color w:val="000000"/>
      <w:sz w:val="24"/>
    </w:rPr>
  </w:style>
  <w:style w:type="paragraph" w:customStyle="1" w:styleId="3ff1">
    <w:name w:val="Без интервала3"/>
    <w:rsid w:val="00A35D3F"/>
    <w:pPr>
      <w:spacing w:after="0" w:line="240" w:lineRule="auto"/>
    </w:pPr>
    <w:rPr>
      <w:rFonts w:ascii="Calibri" w:eastAsia="Times New Roman" w:hAnsi="Calibri" w:cs="Times New Roman"/>
      <w:lang w:val="en-US"/>
    </w:rPr>
  </w:style>
  <w:style w:type="character" w:customStyle="1" w:styleId="172">
    <w:name w:val="Знак Знак172"/>
    <w:locked/>
    <w:rsid w:val="00A35D3F"/>
    <w:rPr>
      <w:sz w:val="16"/>
    </w:rPr>
  </w:style>
  <w:style w:type="paragraph" w:customStyle="1" w:styleId="233">
    <w:name w:val="Основной текст 23"/>
    <w:basedOn w:val="a3"/>
    <w:rsid w:val="00A35D3F"/>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35D3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35D3F"/>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35D3F"/>
    <w:rPr>
      <w:rFonts w:ascii="Times New Roman" w:hAnsi="Times New Roman"/>
      <w:b/>
      <w:i/>
      <w:sz w:val="26"/>
    </w:rPr>
  </w:style>
  <w:style w:type="character" w:customStyle="1" w:styleId="Heading6Char1">
    <w:name w:val="Heading 6 Char1"/>
    <w:locked/>
    <w:rsid w:val="00A35D3F"/>
    <w:rPr>
      <w:rFonts w:ascii="Times New Roman" w:hAnsi="Times New Roman"/>
      <w:b/>
      <w:lang w:eastAsia="ru-RU"/>
    </w:rPr>
  </w:style>
  <w:style w:type="character" w:customStyle="1" w:styleId="Heading7Char1">
    <w:name w:val="Heading 7 Char1"/>
    <w:locked/>
    <w:rsid w:val="00A35D3F"/>
    <w:rPr>
      <w:rFonts w:ascii="Times New Roman" w:hAnsi="Times New Roman"/>
      <w:sz w:val="20"/>
      <w:lang w:eastAsia="ru-RU"/>
    </w:rPr>
  </w:style>
  <w:style w:type="character" w:customStyle="1" w:styleId="Heading8Char1">
    <w:name w:val="Heading 8 Char1"/>
    <w:locked/>
    <w:rsid w:val="00A35D3F"/>
    <w:rPr>
      <w:rFonts w:ascii="Calibri" w:hAnsi="Calibri"/>
      <w:i/>
      <w:sz w:val="24"/>
    </w:rPr>
  </w:style>
  <w:style w:type="character" w:customStyle="1" w:styleId="Heading9Char1">
    <w:name w:val="Heading 9 Char1"/>
    <w:locked/>
    <w:rsid w:val="00A35D3F"/>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35D3F"/>
    <w:rPr>
      <w:rFonts w:ascii="Times New Roman" w:hAnsi="Times New Roman"/>
      <w:sz w:val="24"/>
    </w:rPr>
  </w:style>
  <w:style w:type="character" w:customStyle="1" w:styleId="BodyText3Char2">
    <w:name w:val="Body Text 3 Char2"/>
    <w:aliases w:val="Знак5 Char2"/>
    <w:locked/>
    <w:rsid w:val="00A35D3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35D3F"/>
    <w:rPr>
      <w:rFonts w:ascii="Courier New" w:hAnsi="Courier New"/>
      <w:color w:val="000000"/>
      <w:sz w:val="24"/>
    </w:rPr>
  </w:style>
  <w:style w:type="character" w:customStyle="1" w:styleId="BodyTextFirstIndent2Char2">
    <w:name w:val="Body Text First Indent 2 Char2"/>
    <w:locked/>
    <w:rsid w:val="00A35D3F"/>
    <w:rPr>
      <w:rFonts w:ascii="Times New Roman" w:hAnsi="Times New Roman"/>
      <w:sz w:val="24"/>
      <w:lang w:eastAsia="ru-RU"/>
    </w:rPr>
  </w:style>
  <w:style w:type="character" w:customStyle="1" w:styleId="HTMLPreformattedChar1">
    <w:name w:val="HTML Preformatted Char1"/>
    <w:locked/>
    <w:rsid w:val="00A35D3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35D3F"/>
    <w:rPr>
      <w:rFonts w:ascii="Cambria" w:hAnsi="Cambria"/>
      <w:b/>
      <w:kern w:val="32"/>
      <w:sz w:val="32"/>
    </w:rPr>
  </w:style>
  <w:style w:type="character" w:customStyle="1" w:styleId="Heading3Char2">
    <w:name w:val="Heading 3 Char2"/>
    <w:aliases w:val="Знак2 Char3,Heading 3 Char21"/>
    <w:locked/>
    <w:rsid w:val="00A35D3F"/>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35D3F"/>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35D3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35D3F"/>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35D3F"/>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35D3F"/>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35D3F"/>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35D3F"/>
    <w:rPr>
      <w:sz w:val="24"/>
    </w:rPr>
  </w:style>
  <w:style w:type="character" w:customStyle="1" w:styleId="3120">
    <w:name w:val="Основной текст 3 Знак12"/>
    <w:aliases w:val="Знак5 Знак11"/>
    <w:rsid w:val="00A35D3F"/>
    <w:rPr>
      <w:sz w:val="16"/>
    </w:rPr>
  </w:style>
  <w:style w:type="character" w:customStyle="1" w:styleId="3140">
    <w:name w:val="Основной текст 3 Знак14"/>
    <w:aliases w:val="Знак5 Знак12,Знак5 Знак13"/>
    <w:semiHidden/>
    <w:rsid w:val="00A35D3F"/>
    <w:rPr>
      <w:sz w:val="16"/>
    </w:rPr>
  </w:style>
  <w:style w:type="character" w:customStyle="1" w:styleId="CommentSubjectChar3">
    <w:name w:val="Comment Subject Char3"/>
    <w:locked/>
    <w:rsid w:val="00A35D3F"/>
    <w:rPr>
      <w:sz w:val="16"/>
    </w:rPr>
  </w:style>
  <w:style w:type="character" w:customStyle="1" w:styleId="1200">
    <w:name w:val="Тема примечания Знак120"/>
    <w:semiHidden/>
    <w:rsid w:val="00A35D3F"/>
    <w:rPr>
      <w:rFonts w:ascii="Times New Roman" w:hAnsi="Times New Roman"/>
      <w:b/>
      <w:sz w:val="20"/>
      <w:lang w:val="ru-RU" w:eastAsia="ru-RU"/>
    </w:rPr>
  </w:style>
  <w:style w:type="character" w:customStyle="1" w:styleId="1190">
    <w:name w:val="Тема примечания Знак119"/>
    <w:semiHidden/>
    <w:rsid w:val="00A35D3F"/>
    <w:rPr>
      <w:rFonts w:ascii="Times New Roman" w:hAnsi="Times New Roman"/>
      <w:b/>
      <w:sz w:val="20"/>
      <w:lang w:val="ru-RU" w:eastAsia="ru-RU"/>
    </w:rPr>
  </w:style>
  <w:style w:type="character" w:customStyle="1" w:styleId="1180">
    <w:name w:val="Тема примечания Знак118"/>
    <w:semiHidden/>
    <w:rsid w:val="00A35D3F"/>
    <w:rPr>
      <w:rFonts w:ascii="Times New Roman" w:hAnsi="Times New Roman"/>
      <w:b/>
      <w:sz w:val="20"/>
      <w:lang w:val="ru-RU" w:eastAsia="ru-RU"/>
    </w:rPr>
  </w:style>
  <w:style w:type="character" w:customStyle="1" w:styleId="1170">
    <w:name w:val="Тема примечания Знак117"/>
    <w:rsid w:val="00A35D3F"/>
    <w:rPr>
      <w:rFonts w:ascii="Times New Roman" w:hAnsi="Times New Roman"/>
      <w:b/>
      <w:sz w:val="20"/>
      <w:lang w:val="ru-RU" w:eastAsia="ru-RU"/>
    </w:rPr>
  </w:style>
  <w:style w:type="character" w:customStyle="1" w:styleId="1160">
    <w:name w:val="Тема примечания Знак116"/>
    <w:semiHidden/>
    <w:rsid w:val="00A35D3F"/>
    <w:rPr>
      <w:rFonts w:ascii="Times New Roman" w:hAnsi="Times New Roman"/>
      <w:b/>
      <w:sz w:val="20"/>
      <w:lang w:val="ru-RU" w:eastAsia="ru-RU"/>
    </w:rPr>
  </w:style>
  <w:style w:type="character" w:customStyle="1" w:styleId="1150">
    <w:name w:val="Тема примечания Знак115"/>
    <w:semiHidden/>
    <w:rsid w:val="00A35D3F"/>
    <w:rPr>
      <w:rFonts w:ascii="Times New Roman" w:hAnsi="Times New Roman"/>
      <w:b/>
      <w:sz w:val="20"/>
      <w:lang w:val="ru-RU" w:eastAsia="ru-RU"/>
    </w:rPr>
  </w:style>
  <w:style w:type="character" w:customStyle="1" w:styleId="1140">
    <w:name w:val="Тема примечания Знак114"/>
    <w:semiHidden/>
    <w:rsid w:val="00A35D3F"/>
    <w:rPr>
      <w:rFonts w:ascii="Times New Roman" w:hAnsi="Times New Roman"/>
      <w:b/>
      <w:sz w:val="20"/>
      <w:lang w:val="ru-RU" w:eastAsia="ru-RU"/>
    </w:rPr>
  </w:style>
  <w:style w:type="character" w:customStyle="1" w:styleId="1130">
    <w:name w:val="Тема примечания Знак113"/>
    <w:semiHidden/>
    <w:rsid w:val="00A35D3F"/>
    <w:rPr>
      <w:rFonts w:ascii="Times New Roman" w:hAnsi="Times New Roman"/>
      <w:b/>
      <w:sz w:val="20"/>
      <w:lang w:val="ru-RU" w:eastAsia="ru-RU"/>
    </w:rPr>
  </w:style>
  <w:style w:type="character" w:customStyle="1" w:styleId="1120">
    <w:name w:val="Тема примечания Знак112"/>
    <w:semiHidden/>
    <w:rsid w:val="00A35D3F"/>
    <w:rPr>
      <w:rFonts w:ascii="Times New Roman" w:hAnsi="Times New Roman"/>
      <w:b/>
      <w:sz w:val="20"/>
      <w:lang w:val="ru-RU" w:eastAsia="ru-RU"/>
    </w:rPr>
  </w:style>
  <w:style w:type="character" w:customStyle="1" w:styleId="1112">
    <w:name w:val="Тема примечания Знак111"/>
    <w:rsid w:val="00A35D3F"/>
    <w:rPr>
      <w:rFonts w:ascii="Times New Roman" w:hAnsi="Times New Roman"/>
      <w:b/>
      <w:sz w:val="20"/>
      <w:lang w:val="ru-RU" w:eastAsia="ru-RU"/>
    </w:rPr>
  </w:style>
  <w:style w:type="character" w:customStyle="1" w:styleId="1101">
    <w:name w:val="Тема примечания Знак110"/>
    <w:semiHidden/>
    <w:rsid w:val="00A35D3F"/>
    <w:rPr>
      <w:rFonts w:ascii="Times New Roman" w:hAnsi="Times New Roman"/>
      <w:b/>
      <w:sz w:val="20"/>
      <w:lang w:val="ru-RU" w:eastAsia="ru-RU"/>
    </w:rPr>
  </w:style>
  <w:style w:type="character" w:customStyle="1" w:styleId="192">
    <w:name w:val="Тема примечания Знак19"/>
    <w:rsid w:val="00A35D3F"/>
    <w:rPr>
      <w:rFonts w:ascii="Times New Roman" w:hAnsi="Times New Roman"/>
      <w:b/>
      <w:sz w:val="20"/>
      <w:lang w:val="ru-RU" w:eastAsia="ru-RU"/>
    </w:rPr>
  </w:style>
  <w:style w:type="character" w:customStyle="1" w:styleId="182">
    <w:name w:val="Тема примечания Знак18"/>
    <w:semiHidden/>
    <w:rsid w:val="00A35D3F"/>
    <w:rPr>
      <w:rFonts w:ascii="Times New Roman" w:hAnsi="Times New Roman"/>
      <w:b/>
      <w:sz w:val="20"/>
      <w:lang w:val="ru-RU" w:eastAsia="ru-RU"/>
    </w:rPr>
  </w:style>
  <w:style w:type="character" w:customStyle="1" w:styleId="173">
    <w:name w:val="Тема примечания Знак17"/>
    <w:semiHidden/>
    <w:rsid w:val="00A35D3F"/>
    <w:rPr>
      <w:rFonts w:ascii="Times New Roman" w:hAnsi="Times New Roman"/>
      <w:b/>
      <w:sz w:val="20"/>
      <w:lang w:val="ru-RU" w:eastAsia="ru-RU"/>
    </w:rPr>
  </w:style>
  <w:style w:type="character" w:customStyle="1" w:styleId="163">
    <w:name w:val="Тема примечания Знак16"/>
    <w:semiHidden/>
    <w:rsid w:val="00A35D3F"/>
    <w:rPr>
      <w:rFonts w:ascii="Times New Roman" w:hAnsi="Times New Roman"/>
      <w:b/>
      <w:sz w:val="20"/>
      <w:lang w:val="ru-RU" w:eastAsia="ru-RU"/>
    </w:rPr>
  </w:style>
  <w:style w:type="character" w:customStyle="1" w:styleId="152">
    <w:name w:val="Тема примечания Знак15"/>
    <w:rsid w:val="00A35D3F"/>
    <w:rPr>
      <w:rFonts w:ascii="Times New Roman" w:hAnsi="Times New Roman"/>
      <w:b/>
      <w:sz w:val="20"/>
      <w:lang w:val="ru-RU" w:eastAsia="ru-RU"/>
    </w:rPr>
  </w:style>
  <w:style w:type="character" w:customStyle="1" w:styleId="146">
    <w:name w:val="Тема примечания Знак14"/>
    <w:semiHidden/>
    <w:rsid w:val="00A35D3F"/>
    <w:rPr>
      <w:rFonts w:ascii="Times New Roman" w:hAnsi="Times New Roman"/>
      <w:b/>
      <w:sz w:val="20"/>
      <w:lang w:val="ru-RU" w:eastAsia="ru-RU"/>
    </w:rPr>
  </w:style>
  <w:style w:type="character" w:customStyle="1" w:styleId="138">
    <w:name w:val="Тема примечания Знак13"/>
    <w:semiHidden/>
    <w:rsid w:val="00A35D3F"/>
    <w:rPr>
      <w:rFonts w:ascii="Times New Roman" w:hAnsi="Times New Roman"/>
      <w:b/>
      <w:sz w:val="20"/>
      <w:lang w:val="ru-RU" w:eastAsia="ru-RU"/>
    </w:rPr>
  </w:style>
  <w:style w:type="character" w:customStyle="1" w:styleId="12e">
    <w:name w:val="Тема примечания Знак12"/>
    <w:rsid w:val="00A35D3F"/>
    <w:rPr>
      <w:rFonts w:ascii="Times New Roman" w:hAnsi="Times New Roman"/>
      <w:b/>
      <w:sz w:val="20"/>
      <w:lang w:val="ru-RU" w:eastAsia="ru-RU"/>
    </w:rPr>
  </w:style>
  <w:style w:type="character" w:customStyle="1" w:styleId="11f2">
    <w:name w:val="Тема примечания Знак11"/>
    <w:rsid w:val="00A35D3F"/>
    <w:rPr>
      <w:b/>
      <w:lang w:val="ru-RU" w:eastAsia="ru-RU"/>
    </w:rPr>
  </w:style>
  <w:style w:type="character" w:customStyle="1" w:styleId="HTMLAddressChar2">
    <w:name w:val="HTML Address Char2"/>
    <w:locked/>
    <w:rsid w:val="00A35D3F"/>
    <w:rPr>
      <w:i/>
      <w:sz w:val="24"/>
      <w:lang w:eastAsia="ru-RU"/>
    </w:rPr>
  </w:style>
  <w:style w:type="character" w:customStyle="1" w:styleId="HTML120">
    <w:name w:val="Адрес HTML Знак120"/>
    <w:semiHidden/>
    <w:rsid w:val="00A35D3F"/>
    <w:rPr>
      <w:i/>
      <w:sz w:val="24"/>
    </w:rPr>
  </w:style>
  <w:style w:type="character" w:customStyle="1" w:styleId="HTML119">
    <w:name w:val="Адрес HTML Знак119"/>
    <w:semiHidden/>
    <w:rsid w:val="00A35D3F"/>
    <w:rPr>
      <w:i/>
      <w:sz w:val="24"/>
    </w:rPr>
  </w:style>
  <w:style w:type="character" w:customStyle="1" w:styleId="HTML118">
    <w:name w:val="Адрес HTML Знак118"/>
    <w:semiHidden/>
    <w:rsid w:val="00A35D3F"/>
    <w:rPr>
      <w:i/>
      <w:sz w:val="24"/>
    </w:rPr>
  </w:style>
  <w:style w:type="character" w:customStyle="1" w:styleId="HTML117">
    <w:name w:val="Адрес HTML Знак117"/>
    <w:rsid w:val="00A35D3F"/>
    <w:rPr>
      <w:i/>
      <w:sz w:val="24"/>
    </w:rPr>
  </w:style>
  <w:style w:type="character" w:customStyle="1" w:styleId="HTML116">
    <w:name w:val="Адрес HTML Знак116"/>
    <w:semiHidden/>
    <w:rsid w:val="00A35D3F"/>
    <w:rPr>
      <w:i/>
      <w:sz w:val="24"/>
    </w:rPr>
  </w:style>
  <w:style w:type="character" w:customStyle="1" w:styleId="HTML115">
    <w:name w:val="Адрес HTML Знак115"/>
    <w:semiHidden/>
    <w:rsid w:val="00A35D3F"/>
    <w:rPr>
      <w:i/>
      <w:sz w:val="24"/>
    </w:rPr>
  </w:style>
  <w:style w:type="character" w:customStyle="1" w:styleId="HTML114">
    <w:name w:val="Адрес HTML Знак114"/>
    <w:semiHidden/>
    <w:rsid w:val="00A35D3F"/>
    <w:rPr>
      <w:i/>
      <w:sz w:val="24"/>
    </w:rPr>
  </w:style>
  <w:style w:type="character" w:customStyle="1" w:styleId="HTML113">
    <w:name w:val="Адрес HTML Знак113"/>
    <w:semiHidden/>
    <w:rsid w:val="00A35D3F"/>
    <w:rPr>
      <w:i/>
      <w:sz w:val="24"/>
    </w:rPr>
  </w:style>
  <w:style w:type="character" w:customStyle="1" w:styleId="HTML112">
    <w:name w:val="Адрес HTML Знак112"/>
    <w:semiHidden/>
    <w:rsid w:val="00A35D3F"/>
    <w:rPr>
      <w:i/>
      <w:sz w:val="24"/>
    </w:rPr>
  </w:style>
  <w:style w:type="character" w:customStyle="1" w:styleId="HTML111">
    <w:name w:val="Адрес HTML Знак111"/>
    <w:rsid w:val="00A35D3F"/>
    <w:rPr>
      <w:i/>
      <w:sz w:val="24"/>
    </w:rPr>
  </w:style>
  <w:style w:type="character" w:customStyle="1" w:styleId="HTML110">
    <w:name w:val="Адрес HTML Знак110"/>
    <w:semiHidden/>
    <w:rsid w:val="00A35D3F"/>
    <w:rPr>
      <w:i/>
      <w:sz w:val="24"/>
    </w:rPr>
  </w:style>
  <w:style w:type="character" w:customStyle="1" w:styleId="HTML19">
    <w:name w:val="Адрес HTML Знак19"/>
    <w:rsid w:val="00A35D3F"/>
    <w:rPr>
      <w:i/>
      <w:sz w:val="24"/>
    </w:rPr>
  </w:style>
  <w:style w:type="character" w:customStyle="1" w:styleId="HTML18">
    <w:name w:val="Адрес HTML Знак18"/>
    <w:semiHidden/>
    <w:rsid w:val="00A35D3F"/>
    <w:rPr>
      <w:i/>
      <w:sz w:val="24"/>
    </w:rPr>
  </w:style>
  <w:style w:type="character" w:customStyle="1" w:styleId="HTML17">
    <w:name w:val="Адрес HTML Знак17"/>
    <w:semiHidden/>
    <w:rsid w:val="00A35D3F"/>
    <w:rPr>
      <w:i/>
      <w:sz w:val="24"/>
    </w:rPr>
  </w:style>
  <w:style w:type="character" w:customStyle="1" w:styleId="HTML16">
    <w:name w:val="Адрес HTML Знак16"/>
    <w:semiHidden/>
    <w:rsid w:val="00A35D3F"/>
    <w:rPr>
      <w:i/>
      <w:sz w:val="24"/>
    </w:rPr>
  </w:style>
  <w:style w:type="character" w:customStyle="1" w:styleId="HTML15">
    <w:name w:val="Адрес HTML Знак15"/>
    <w:rsid w:val="00A35D3F"/>
    <w:rPr>
      <w:i/>
      <w:sz w:val="24"/>
    </w:rPr>
  </w:style>
  <w:style w:type="character" w:customStyle="1" w:styleId="HTML14">
    <w:name w:val="Адрес HTML Знак14"/>
    <w:semiHidden/>
    <w:rsid w:val="00A35D3F"/>
    <w:rPr>
      <w:i/>
      <w:sz w:val="24"/>
    </w:rPr>
  </w:style>
  <w:style w:type="character" w:customStyle="1" w:styleId="HTML130">
    <w:name w:val="Адрес HTML Знак13"/>
    <w:semiHidden/>
    <w:rsid w:val="00A35D3F"/>
    <w:rPr>
      <w:i/>
      <w:sz w:val="24"/>
    </w:rPr>
  </w:style>
  <w:style w:type="character" w:customStyle="1" w:styleId="HTML121">
    <w:name w:val="Адрес HTML Знак12"/>
    <w:rsid w:val="00A35D3F"/>
    <w:rPr>
      <w:i/>
      <w:sz w:val="22"/>
    </w:rPr>
  </w:style>
  <w:style w:type="character" w:customStyle="1" w:styleId="1220">
    <w:name w:val="Знак1 Знак Знак22"/>
    <w:locked/>
    <w:rsid w:val="00A35D3F"/>
    <w:rPr>
      <w:sz w:val="24"/>
    </w:rPr>
  </w:style>
  <w:style w:type="character" w:customStyle="1" w:styleId="IntenseQuoteChar7">
    <w:name w:val="Intense Quote Char7"/>
    <w:locked/>
    <w:rsid w:val="00A35D3F"/>
    <w:rPr>
      <w:rFonts w:ascii="Calibri" w:hAnsi="Calibri"/>
      <w:b/>
      <w:i/>
      <w:color w:val="4F81BD"/>
      <w:sz w:val="24"/>
    </w:rPr>
  </w:style>
  <w:style w:type="character" w:customStyle="1" w:styleId="1250">
    <w:name w:val="Знак1 Знак Знак25"/>
    <w:locked/>
    <w:rsid w:val="00A35D3F"/>
    <w:rPr>
      <w:sz w:val="24"/>
    </w:rPr>
  </w:style>
  <w:style w:type="character" w:customStyle="1" w:styleId="1240">
    <w:name w:val="Знак1 Знак Знак24"/>
    <w:locked/>
    <w:rsid w:val="00A35D3F"/>
    <w:rPr>
      <w:sz w:val="24"/>
    </w:rPr>
  </w:style>
  <w:style w:type="character" w:customStyle="1" w:styleId="1230">
    <w:name w:val="Знак1 Знак Знак23"/>
    <w:locked/>
    <w:rsid w:val="00A35D3F"/>
    <w:rPr>
      <w:sz w:val="24"/>
    </w:rPr>
  </w:style>
  <w:style w:type="character" w:customStyle="1" w:styleId="1201">
    <w:name w:val="Выделенная цитата Знак120"/>
    <w:rsid w:val="00A35D3F"/>
    <w:rPr>
      <w:i/>
      <w:color w:val="5B9BD5"/>
      <w:sz w:val="24"/>
    </w:rPr>
  </w:style>
  <w:style w:type="character" w:customStyle="1" w:styleId="1191">
    <w:name w:val="Выделенная цитата Знак119"/>
    <w:rsid w:val="00A35D3F"/>
    <w:rPr>
      <w:i/>
      <w:color w:val="5B9BD5"/>
      <w:sz w:val="24"/>
    </w:rPr>
  </w:style>
  <w:style w:type="character" w:customStyle="1" w:styleId="1181">
    <w:name w:val="Выделенная цитата Знак118"/>
    <w:rsid w:val="00A35D3F"/>
    <w:rPr>
      <w:i/>
      <w:color w:val="5B9BD5"/>
      <w:sz w:val="24"/>
    </w:rPr>
  </w:style>
  <w:style w:type="character" w:customStyle="1" w:styleId="1171">
    <w:name w:val="Выделенная цитата Знак117"/>
    <w:rsid w:val="00A35D3F"/>
    <w:rPr>
      <w:i/>
      <w:color w:val="5B9BD5"/>
      <w:sz w:val="24"/>
    </w:rPr>
  </w:style>
  <w:style w:type="character" w:customStyle="1" w:styleId="1161">
    <w:name w:val="Выделенная цитата Знак116"/>
    <w:rsid w:val="00A35D3F"/>
    <w:rPr>
      <w:i/>
      <w:color w:val="5B9BD5"/>
      <w:sz w:val="24"/>
    </w:rPr>
  </w:style>
  <w:style w:type="character" w:customStyle="1" w:styleId="1151">
    <w:name w:val="Выделенная цитата Знак115"/>
    <w:rsid w:val="00A35D3F"/>
    <w:rPr>
      <w:i/>
      <w:color w:val="5B9BD5"/>
      <w:sz w:val="24"/>
    </w:rPr>
  </w:style>
  <w:style w:type="character" w:customStyle="1" w:styleId="1141">
    <w:name w:val="Выделенная цитата Знак114"/>
    <w:rsid w:val="00A35D3F"/>
    <w:rPr>
      <w:i/>
      <w:color w:val="5B9BD5"/>
      <w:sz w:val="24"/>
    </w:rPr>
  </w:style>
  <w:style w:type="character" w:customStyle="1" w:styleId="1131">
    <w:name w:val="Выделенная цитата Знак113"/>
    <w:rsid w:val="00A35D3F"/>
    <w:rPr>
      <w:i/>
      <w:color w:val="5B9BD5"/>
      <w:sz w:val="24"/>
    </w:rPr>
  </w:style>
  <w:style w:type="character" w:customStyle="1" w:styleId="1121">
    <w:name w:val="Выделенная цитата Знак112"/>
    <w:rsid w:val="00A35D3F"/>
    <w:rPr>
      <w:i/>
      <w:color w:val="5B9BD5"/>
      <w:sz w:val="24"/>
    </w:rPr>
  </w:style>
  <w:style w:type="character" w:customStyle="1" w:styleId="1113">
    <w:name w:val="Выделенная цитата Знак111"/>
    <w:rsid w:val="00A35D3F"/>
    <w:rPr>
      <w:i/>
      <w:color w:val="5B9BD5"/>
      <w:sz w:val="24"/>
    </w:rPr>
  </w:style>
  <w:style w:type="character" w:customStyle="1" w:styleId="1102">
    <w:name w:val="Выделенная цитата Знак110"/>
    <w:rsid w:val="00A35D3F"/>
    <w:rPr>
      <w:i/>
      <w:color w:val="5B9BD5"/>
      <w:sz w:val="24"/>
    </w:rPr>
  </w:style>
  <w:style w:type="character" w:customStyle="1" w:styleId="193">
    <w:name w:val="Выделенная цитата Знак19"/>
    <w:rsid w:val="00A35D3F"/>
    <w:rPr>
      <w:i/>
      <w:color w:val="5B9BD5"/>
      <w:sz w:val="24"/>
    </w:rPr>
  </w:style>
  <w:style w:type="character" w:customStyle="1" w:styleId="183">
    <w:name w:val="Выделенная цитата Знак18"/>
    <w:rsid w:val="00A35D3F"/>
    <w:rPr>
      <w:i/>
      <w:color w:val="5B9BD5"/>
      <w:sz w:val="24"/>
    </w:rPr>
  </w:style>
  <w:style w:type="character" w:customStyle="1" w:styleId="174">
    <w:name w:val="Выделенная цитата Знак17"/>
    <w:rsid w:val="00A35D3F"/>
    <w:rPr>
      <w:i/>
      <w:color w:val="5B9BD5"/>
      <w:sz w:val="24"/>
    </w:rPr>
  </w:style>
  <w:style w:type="character" w:customStyle="1" w:styleId="164">
    <w:name w:val="Выделенная цитата Знак16"/>
    <w:rsid w:val="00A35D3F"/>
    <w:rPr>
      <w:i/>
      <w:color w:val="5B9BD5"/>
      <w:sz w:val="24"/>
    </w:rPr>
  </w:style>
  <w:style w:type="character" w:customStyle="1" w:styleId="153">
    <w:name w:val="Выделенная цитата Знак15"/>
    <w:rsid w:val="00A35D3F"/>
    <w:rPr>
      <w:i/>
      <w:color w:val="5B9BD5"/>
      <w:sz w:val="24"/>
    </w:rPr>
  </w:style>
  <w:style w:type="character" w:customStyle="1" w:styleId="147">
    <w:name w:val="Выделенная цитата Знак14"/>
    <w:rsid w:val="00A35D3F"/>
    <w:rPr>
      <w:i/>
      <w:color w:val="5B9BD5"/>
      <w:sz w:val="24"/>
    </w:rPr>
  </w:style>
  <w:style w:type="character" w:customStyle="1" w:styleId="139">
    <w:name w:val="Выделенная цитата Знак13"/>
    <w:rsid w:val="00A35D3F"/>
    <w:rPr>
      <w:i/>
      <w:color w:val="5B9BD5"/>
      <w:sz w:val="24"/>
    </w:rPr>
  </w:style>
  <w:style w:type="character" w:customStyle="1" w:styleId="12f">
    <w:name w:val="Выделенная цитата Знак12"/>
    <w:rsid w:val="00A35D3F"/>
    <w:rPr>
      <w:i/>
      <w:color w:val="5B9BD5"/>
      <w:sz w:val="24"/>
    </w:rPr>
  </w:style>
  <w:style w:type="character" w:customStyle="1" w:styleId="3113">
    <w:name w:val="Основной текст 3 Знак11"/>
    <w:aliases w:val="Знак5 Знак25"/>
    <w:locked/>
    <w:rsid w:val="00A35D3F"/>
    <w:rPr>
      <w:rFonts w:ascii="Times New Roman" w:hAnsi="Times New Roman"/>
      <w:sz w:val="16"/>
      <w:lang w:val="ru-RU" w:eastAsia="ru-RU"/>
    </w:rPr>
  </w:style>
  <w:style w:type="character" w:customStyle="1" w:styleId="HTML11a">
    <w:name w:val="Адрес HTML Знак11"/>
    <w:rsid w:val="00A35D3F"/>
    <w:rPr>
      <w:rFonts w:ascii="Times New Roman" w:hAnsi="Times New Roman"/>
      <w:i/>
      <w:sz w:val="24"/>
    </w:rPr>
  </w:style>
  <w:style w:type="character" w:customStyle="1" w:styleId="1ffffffc">
    <w:name w:val="Без интервала Знак1"/>
    <w:link w:val="4d"/>
    <w:locked/>
    <w:rsid w:val="00A35D3F"/>
  </w:style>
  <w:style w:type="paragraph" w:customStyle="1" w:styleId="4d">
    <w:name w:val="Без интервала4"/>
    <w:link w:val="1ffffffc"/>
    <w:rsid w:val="00A35D3F"/>
    <w:pPr>
      <w:spacing w:after="0" w:line="240" w:lineRule="auto"/>
    </w:pPr>
  </w:style>
  <w:style w:type="character" w:customStyle="1" w:styleId="3114">
    <w:name w:val="Знак3 Знак Знак11"/>
    <w:aliases w:val="Знак3 Знак Знак Знак12"/>
    <w:locked/>
    <w:rsid w:val="00A35D3F"/>
    <w:rPr>
      <w:rFonts w:ascii="Arial" w:hAnsi="Arial"/>
      <w:b/>
      <w:i/>
      <w:sz w:val="28"/>
      <w:lang w:val="ru-RU" w:eastAsia="en-US"/>
    </w:rPr>
  </w:style>
  <w:style w:type="character" w:customStyle="1" w:styleId="11f3">
    <w:name w:val="Выделенная цитата Знак11"/>
    <w:rsid w:val="00A35D3F"/>
    <w:rPr>
      <w:b/>
      <w:i/>
      <w:color w:val="4F81BD"/>
      <w:sz w:val="24"/>
    </w:rPr>
  </w:style>
  <w:style w:type="character" w:customStyle="1" w:styleId="2115">
    <w:name w:val="Цитата 2 Знак11"/>
    <w:rsid w:val="00A35D3F"/>
    <w:rPr>
      <w:i/>
      <w:color w:val="404040"/>
      <w:sz w:val="24"/>
    </w:rPr>
  </w:style>
  <w:style w:type="character" w:customStyle="1" w:styleId="1ffffffd">
    <w:name w:val="Абзац списка Знак1"/>
    <w:locked/>
    <w:rsid w:val="00A35D3F"/>
    <w:rPr>
      <w:rFonts w:ascii="Times New Roman" w:hAnsi="Times New Roman"/>
      <w:sz w:val="24"/>
    </w:rPr>
  </w:style>
  <w:style w:type="character" w:customStyle="1" w:styleId="202">
    <w:name w:val="Знак Знак202"/>
    <w:rsid w:val="00A35D3F"/>
    <w:rPr>
      <w:rFonts w:ascii="Arial" w:hAnsi="Arial"/>
      <w:sz w:val="22"/>
    </w:rPr>
  </w:style>
  <w:style w:type="paragraph" w:customStyle="1" w:styleId="3ff2">
    <w:name w:val="Знак Знак Знак Знак Знак Знак3"/>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35D3F"/>
    <w:rPr>
      <w:b/>
      <w:sz w:val="27"/>
      <w:lang w:val="ru-RU" w:eastAsia="ru-RU"/>
    </w:rPr>
  </w:style>
  <w:style w:type="character" w:customStyle="1" w:styleId="102">
    <w:name w:val="Знак Знак102"/>
    <w:locked/>
    <w:rsid w:val="00A35D3F"/>
    <w:rPr>
      <w:sz w:val="16"/>
      <w:lang w:val="ru-RU" w:eastAsia="ru-RU"/>
    </w:rPr>
  </w:style>
  <w:style w:type="character" w:customStyle="1" w:styleId="6120">
    <w:name w:val="Знак Знак612"/>
    <w:rsid w:val="00A35D3F"/>
    <w:rPr>
      <w:rFonts w:ascii="Arial" w:hAnsi="Arial"/>
      <w:b/>
      <w:i/>
      <w:sz w:val="28"/>
      <w:lang w:val="ru-RU" w:eastAsia="en-US"/>
    </w:rPr>
  </w:style>
  <w:style w:type="character" w:customStyle="1" w:styleId="1630">
    <w:name w:val="Знак Знак163"/>
    <w:locked/>
    <w:rsid w:val="00A35D3F"/>
    <w:rPr>
      <w:b/>
      <w:caps/>
      <w:sz w:val="24"/>
      <w:lang w:val="ru-RU" w:eastAsia="ru-RU"/>
    </w:rPr>
  </w:style>
  <w:style w:type="character" w:customStyle="1" w:styleId="4e">
    <w:name w:val="Знак Знак Знак4"/>
    <w:rsid w:val="00A35D3F"/>
    <w:rPr>
      <w:rFonts w:ascii="Times New Roman" w:hAnsi="Times New Roman"/>
      <w:b/>
      <w:caps/>
      <w:sz w:val="28"/>
    </w:rPr>
  </w:style>
  <w:style w:type="character" w:customStyle="1" w:styleId="2520">
    <w:name w:val="Знак Знак252"/>
    <w:rsid w:val="00A35D3F"/>
    <w:rPr>
      <w:rFonts w:ascii="Times New Roman" w:hAnsi="Times New Roman"/>
      <w:b/>
      <w:sz w:val="28"/>
    </w:rPr>
  </w:style>
  <w:style w:type="character" w:customStyle="1" w:styleId="2220">
    <w:name w:val="Знак Знак222"/>
    <w:rsid w:val="00A35D3F"/>
    <w:rPr>
      <w:rFonts w:ascii="Times New Roman" w:hAnsi="Times New Roman"/>
      <w:sz w:val="24"/>
    </w:rPr>
  </w:style>
  <w:style w:type="character" w:customStyle="1" w:styleId="1920">
    <w:name w:val="Знак Знак192"/>
    <w:rsid w:val="00A35D3F"/>
    <w:rPr>
      <w:rFonts w:ascii="Times New Roman" w:hAnsi="Times New Roman"/>
      <w:sz w:val="16"/>
      <w:lang w:eastAsia="ru-RU"/>
    </w:rPr>
  </w:style>
  <w:style w:type="character" w:customStyle="1" w:styleId="1820">
    <w:name w:val="Знак Знак182"/>
    <w:rsid w:val="00A35D3F"/>
    <w:rPr>
      <w:rFonts w:ascii="Courier New" w:hAnsi="Courier New"/>
    </w:rPr>
  </w:style>
  <w:style w:type="character" w:customStyle="1" w:styleId="1520">
    <w:name w:val="Знак Знак152"/>
    <w:rsid w:val="00A35D3F"/>
    <w:rPr>
      <w:b/>
      <w:sz w:val="28"/>
    </w:rPr>
  </w:style>
  <w:style w:type="character" w:customStyle="1" w:styleId="4120">
    <w:name w:val="Знак Знак412"/>
    <w:locked/>
    <w:rsid w:val="00A35D3F"/>
    <w:rPr>
      <w:rFonts w:ascii="Arial" w:hAnsi="Arial"/>
      <w:b/>
      <w:i/>
      <w:sz w:val="28"/>
      <w:lang w:val="ru-RU" w:eastAsia="en-US"/>
    </w:rPr>
  </w:style>
  <w:style w:type="character" w:customStyle="1" w:styleId="2330">
    <w:name w:val="Знак Знак23 Знак3"/>
    <w:aliases w:val="Знак Знак3 Знак3"/>
    <w:locked/>
    <w:rsid w:val="00A35D3F"/>
    <w:rPr>
      <w:rFonts w:ascii="Tahoma" w:hAnsi="Tahoma"/>
      <w:sz w:val="16"/>
    </w:rPr>
  </w:style>
  <w:style w:type="paragraph" w:customStyle="1" w:styleId="4f">
    <w:name w:val="Знак Знак Знак Знак Знак Знак Знак Знак Знак Знак Знак Знак Знак4"/>
    <w:basedOn w:val="a3"/>
    <w:rsid w:val="00A35D3F"/>
    <w:pPr>
      <w:spacing w:after="160" w:line="240" w:lineRule="exact"/>
    </w:pPr>
    <w:rPr>
      <w:rFonts w:ascii="Verdana" w:hAnsi="Verdana"/>
      <w:lang w:val="en-US" w:eastAsia="en-US"/>
    </w:rPr>
  </w:style>
  <w:style w:type="paragraph" w:customStyle="1" w:styleId="32a">
    <w:name w:val="Знак32"/>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35D3F"/>
    <w:rPr>
      <w:b/>
      <w:caps/>
      <w:sz w:val="24"/>
      <w:lang w:val="ru-RU" w:eastAsia="ru-RU"/>
    </w:rPr>
  </w:style>
  <w:style w:type="character" w:customStyle="1" w:styleId="2ffff5">
    <w:name w:val="Без интервала Знак2"/>
    <w:locked/>
    <w:rsid w:val="00A35D3F"/>
    <w:rPr>
      <w:sz w:val="24"/>
      <w:lang w:eastAsia="en-US"/>
    </w:rPr>
  </w:style>
  <w:style w:type="character" w:customStyle="1" w:styleId="1122">
    <w:name w:val="Знак1 Знак Знак12"/>
    <w:locked/>
    <w:rsid w:val="00A35D3F"/>
    <w:rPr>
      <w:rFonts w:ascii="Times New Roman" w:hAnsi="Times New Roman"/>
      <w:sz w:val="24"/>
      <w:lang w:eastAsia="ru-RU"/>
    </w:rPr>
  </w:style>
  <w:style w:type="character" w:customStyle="1" w:styleId="462">
    <w:name w:val="Знак Знак462"/>
    <w:locked/>
    <w:rsid w:val="00A35D3F"/>
    <w:rPr>
      <w:b/>
      <w:sz w:val="27"/>
      <w:lang w:val="ru-RU" w:eastAsia="ru-RU"/>
    </w:rPr>
  </w:style>
  <w:style w:type="character" w:customStyle="1" w:styleId="482">
    <w:name w:val="Знак Знак482"/>
    <w:locked/>
    <w:rsid w:val="00A35D3F"/>
    <w:rPr>
      <w:b/>
      <w:sz w:val="27"/>
      <w:lang w:val="ru-RU" w:eastAsia="ru-RU"/>
    </w:rPr>
  </w:style>
  <w:style w:type="character" w:customStyle="1" w:styleId="442">
    <w:name w:val="Знак Знак442"/>
    <w:locked/>
    <w:rsid w:val="00A35D3F"/>
    <w:rPr>
      <w:sz w:val="24"/>
    </w:rPr>
  </w:style>
  <w:style w:type="character" w:customStyle="1" w:styleId="5120">
    <w:name w:val="Знак Знак512"/>
    <w:locked/>
    <w:rsid w:val="00A35D3F"/>
    <w:rPr>
      <w:b/>
      <w:sz w:val="27"/>
      <w:lang w:val="ru-RU" w:eastAsia="ru-RU"/>
    </w:rPr>
  </w:style>
  <w:style w:type="character" w:customStyle="1" w:styleId="432">
    <w:name w:val="Знак Знак432"/>
    <w:locked/>
    <w:rsid w:val="00A35D3F"/>
    <w:rPr>
      <w:color w:val="000000"/>
      <w:sz w:val="24"/>
      <w:lang w:eastAsia="ru-RU"/>
    </w:rPr>
  </w:style>
  <w:style w:type="character" w:customStyle="1" w:styleId="4220">
    <w:name w:val="Знак Знак422"/>
    <w:rsid w:val="00A35D3F"/>
    <w:rPr>
      <w:rFonts w:ascii="Times New Roman" w:hAnsi="Times New Roman"/>
      <w:sz w:val="16"/>
    </w:rPr>
  </w:style>
  <w:style w:type="character" w:customStyle="1" w:styleId="4920">
    <w:name w:val="Знак Знак492"/>
    <w:rsid w:val="00A35D3F"/>
    <w:rPr>
      <w:rFonts w:ascii="Times New Roman" w:hAnsi="Times New Roman"/>
      <w:b/>
      <w:caps/>
      <w:sz w:val="24"/>
      <w:lang w:eastAsia="ru-RU"/>
    </w:rPr>
  </w:style>
  <w:style w:type="character" w:customStyle="1" w:styleId="472">
    <w:name w:val="Знак Знак472"/>
    <w:rsid w:val="00A35D3F"/>
    <w:rPr>
      <w:rFonts w:ascii="Times New Roman" w:hAnsi="Times New Roman"/>
      <w:b/>
      <w:sz w:val="27"/>
      <w:lang w:eastAsia="ru-RU"/>
    </w:rPr>
  </w:style>
  <w:style w:type="character" w:customStyle="1" w:styleId="452">
    <w:name w:val="Знак Знак452"/>
    <w:rsid w:val="00A35D3F"/>
    <w:rPr>
      <w:rFonts w:ascii="Times New Roman" w:hAnsi="Times New Roman"/>
      <w:b/>
      <w:i/>
      <w:sz w:val="26"/>
      <w:lang w:eastAsia="ru-RU"/>
    </w:rPr>
  </w:style>
  <w:style w:type="character" w:customStyle="1" w:styleId="5020">
    <w:name w:val="Знак Знак502"/>
    <w:locked/>
    <w:rsid w:val="00A35D3F"/>
    <w:rPr>
      <w:b/>
      <w:sz w:val="28"/>
      <w:lang w:val="ru-RU" w:eastAsia="ru-RU"/>
    </w:rPr>
  </w:style>
  <w:style w:type="character" w:customStyle="1" w:styleId="522">
    <w:name w:val="Знак Знак522"/>
    <w:rsid w:val="00A35D3F"/>
    <w:rPr>
      <w:rFonts w:ascii="Arial" w:hAnsi="Arial"/>
      <w:b/>
      <w:i/>
      <w:sz w:val="28"/>
    </w:rPr>
  </w:style>
  <w:style w:type="character" w:customStyle="1" w:styleId="5121">
    <w:name w:val="Знак5 Знак Знак12"/>
    <w:locked/>
    <w:rsid w:val="00A35D3F"/>
    <w:rPr>
      <w:sz w:val="16"/>
      <w:lang w:val="ru-RU" w:eastAsia="ru-RU"/>
    </w:rPr>
  </w:style>
  <w:style w:type="character" w:customStyle="1" w:styleId="624">
    <w:name w:val="Знак6 Знак Знак2"/>
    <w:rsid w:val="00A35D3F"/>
    <w:rPr>
      <w:sz w:val="24"/>
      <w:lang w:val="ru-RU" w:eastAsia="ru-RU"/>
    </w:rPr>
  </w:style>
  <w:style w:type="character" w:customStyle="1" w:styleId="UnresolvedMention">
    <w:name w:val="Unresolved Mention"/>
    <w:semiHidden/>
    <w:rsid w:val="00A35D3F"/>
    <w:rPr>
      <w:color w:val="605E5C"/>
      <w:shd w:val="clear" w:color="auto" w:fill="E1DFDD"/>
    </w:rPr>
  </w:style>
  <w:style w:type="character" w:customStyle="1" w:styleId="203">
    <w:name w:val="Знак Знак203"/>
    <w:rsid w:val="00A35D3F"/>
    <w:rPr>
      <w:rFonts w:ascii="Arial" w:hAnsi="Arial"/>
      <w:sz w:val="22"/>
    </w:rPr>
  </w:style>
  <w:style w:type="paragraph" w:customStyle="1" w:styleId="4f0">
    <w:name w:val="Знак Знак Знак Знак Знак Знак4"/>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35D3F"/>
    <w:rPr>
      <w:sz w:val="16"/>
      <w:lang w:val="ru-RU" w:eastAsia="ru-RU"/>
    </w:rPr>
  </w:style>
  <w:style w:type="character" w:customStyle="1" w:styleId="1430">
    <w:name w:val="Знак Знак143"/>
    <w:locked/>
    <w:rsid w:val="00A35D3F"/>
    <w:rPr>
      <w:b/>
      <w:sz w:val="27"/>
      <w:lang w:val="ru-RU" w:eastAsia="ru-RU"/>
    </w:rPr>
  </w:style>
  <w:style w:type="character" w:customStyle="1" w:styleId="103">
    <w:name w:val="Знак Знак103"/>
    <w:locked/>
    <w:rsid w:val="00A35D3F"/>
    <w:rPr>
      <w:sz w:val="16"/>
      <w:lang w:val="ru-RU" w:eastAsia="ru-RU"/>
    </w:rPr>
  </w:style>
  <w:style w:type="character" w:customStyle="1" w:styleId="6130">
    <w:name w:val="Знак Знак613"/>
    <w:rsid w:val="00A35D3F"/>
    <w:rPr>
      <w:rFonts w:ascii="Arial" w:hAnsi="Arial"/>
      <w:b/>
      <w:i/>
      <w:sz w:val="28"/>
      <w:lang w:val="ru-RU" w:eastAsia="en-US"/>
    </w:rPr>
  </w:style>
  <w:style w:type="character" w:customStyle="1" w:styleId="1640">
    <w:name w:val="Знак Знак164"/>
    <w:locked/>
    <w:rsid w:val="00A35D3F"/>
    <w:rPr>
      <w:b/>
      <w:caps/>
      <w:sz w:val="24"/>
      <w:lang w:val="ru-RU" w:eastAsia="ru-RU"/>
    </w:rPr>
  </w:style>
  <w:style w:type="character" w:customStyle="1" w:styleId="5b">
    <w:name w:val="Знак Знак Знак5"/>
    <w:rsid w:val="00A35D3F"/>
    <w:rPr>
      <w:rFonts w:ascii="Times New Roman" w:hAnsi="Times New Roman"/>
      <w:b/>
      <w:caps/>
      <w:sz w:val="28"/>
    </w:rPr>
  </w:style>
  <w:style w:type="character" w:customStyle="1" w:styleId="253">
    <w:name w:val="Знак Знак253"/>
    <w:rsid w:val="00A35D3F"/>
    <w:rPr>
      <w:rFonts w:ascii="Times New Roman" w:hAnsi="Times New Roman"/>
      <w:b/>
      <w:sz w:val="28"/>
    </w:rPr>
  </w:style>
  <w:style w:type="character" w:customStyle="1" w:styleId="2230">
    <w:name w:val="Знак Знак223"/>
    <w:rsid w:val="00A35D3F"/>
    <w:rPr>
      <w:rFonts w:ascii="Times New Roman" w:hAnsi="Times New Roman"/>
      <w:sz w:val="24"/>
    </w:rPr>
  </w:style>
  <w:style w:type="character" w:customStyle="1" w:styleId="1930">
    <w:name w:val="Знак Знак193"/>
    <w:rsid w:val="00A35D3F"/>
    <w:rPr>
      <w:rFonts w:ascii="Times New Roman" w:hAnsi="Times New Roman"/>
      <w:sz w:val="16"/>
      <w:lang w:eastAsia="ru-RU"/>
    </w:rPr>
  </w:style>
  <w:style w:type="character" w:customStyle="1" w:styleId="1830">
    <w:name w:val="Знак Знак183"/>
    <w:rsid w:val="00A35D3F"/>
    <w:rPr>
      <w:rFonts w:ascii="Courier New" w:hAnsi="Courier New"/>
    </w:rPr>
  </w:style>
  <w:style w:type="character" w:customStyle="1" w:styleId="1730">
    <w:name w:val="Знак Знак173"/>
    <w:rsid w:val="00A35D3F"/>
    <w:rPr>
      <w:rFonts w:ascii="Times New Roman" w:hAnsi="Times New Roman"/>
      <w:sz w:val="24"/>
    </w:rPr>
  </w:style>
  <w:style w:type="character" w:customStyle="1" w:styleId="1530">
    <w:name w:val="Знак Знак153"/>
    <w:rsid w:val="00A35D3F"/>
    <w:rPr>
      <w:b/>
      <w:sz w:val="28"/>
    </w:rPr>
  </w:style>
  <w:style w:type="character" w:customStyle="1" w:styleId="4130">
    <w:name w:val="Знак Знак413"/>
    <w:locked/>
    <w:rsid w:val="00A35D3F"/>
    <w:rPr>
      <w:rFonts w:ascii="Arial" w:hAnsi="Arial"/>
      <w:b/>
      <w:i/>
      <w:sz w:val="28"/>
      <w:lang w:val="ru-RU" w:eastAsia="en-US"/>
    </w:rPr>
  </w:style>
  <w:style w:type="character" w:customStyle="1" w:styleId="2340">
    <w:name w:val="Знак Знак23 Знак4"/>
    <w:aliases w:val="Знак Знак3 Знак4"/>
    <w:locked/>
    <w:rsid w:val="00A35D3F"/>
    <w:rPr>
      <w:rFonts w:ascii="Tahoma" w:hAnsi="Tahoma"/>
      <w:sz w:val="16"/>
    </w:rPr>
  </w:style>
  <w:style w:type="paragraph" w:customStyle="1" w:styleId="5c">
    <w:name w:val="Знак Знак Знак Знак Знак Знак Знак Знак Знак Знак Знак Знак Знак5"/>
    <w:basedOn w:val="a3"/>
    <w:rsid w:val="00A35D3F"/>
    <w:pPr>
      <w:spacing w:after="160" w:line="240" w:lineRule="exact"/>
    </w:pPr>
    <w:rPr>
      <w:rFonts w:ascii="Verdana" w:hAnsi="Verdana"/>
      <w:lang w:val="en-US" w:eastAsia="en-US"/>
    </w:rPr>
  </w:style>
  <w:style w:type="paragraph" w:customStyle="1" w:styleId="332">
    <w:name w:val="Знак33"/>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35D3F"/>
    <w:rPr>
      <w:b/>
      <w:caps/>
      <w:sz w:val="24"/>
      <w:lang w:val="ru-RU" w:eastAsia="ru-RU"/>
    </w:rPr>
  </w:style>
  <w:style w:type="character" w:customStyle="1" w:styleId="3ff3">
    <w:name w:val="Без интервала Знак3"/>
    <w:locked/>
    <w:rsid w:val="00A35D3F"/>
    <w:rPr>
      <w:sz w:val="24"/>
      <w:lang w:eastAsia="en-US"/>
    </w:rPr>
  </w:style>
  <w:style w:type="character" w:customStyle="1" w:styleId="1132">
    <w:name w:val="Знак1 Знак Знак13"/>
    <w:locked/>
    <w:rsid w:val="00A35D3F"/>
    <w:rPr>
      <w:rFonts w:ascii="Times New Roman" w:hAnsi="Times New Roman"/>
      <w:sz w:val="24"/>
      <w:lang w:eastAsia="ru-RU"/>
    </w:rPr>
  </w:style>
  <w:style w:type="character" w:customStyle="1" w:styleId="463">
    <w:name w:val="Знак Знак463"/>
    <w:locked/>
    <w:rsid w:val="00A35D3F"/>
    <w:rPr>
      <w:b/>
      <w:sz w:val="27"/>
      <w:lang w:val="ru-RU" w:eastAsia="ru-RU"/>
    </w:rPr>
  </w:style>
  <w:style w:type="character" w:customStyle="1" w:styleId="483">
    <w:name w:val="Знак Знак483"/>
    <w:locked/>
    <w:rsid w:val="00A35D3F"/>
    <w:rPr>
      <w:b/>
      <w:sz w:val="27"/>
      <w:lang w:val="ru-RU" w:eastAsia="ru-RU"/>
    </w:rPr>
  </w:style>
  <w:style w:type="character" w:customStyle="1" w:styleId="443">
    <w:name w:val="Знак Знак443"/>
    <w:locked/>
    <w:rsid w:val="00A35D3F"/>
    <w:rPr>
      <w:sz w:val="24"/>
    </w:rPr>
  </w:style>
  <w:style w:type="character" w:customStyle="1" w:styleId="5130">
    <w:name w:val="Знак Знак513"/>
    <w:locked/>
    <w:rsid w:val="00A35D3F"/>
    <w:rPr>
      <w:b/>
      <w:sz w:val="27"/>
      <w:lang w:val="ru-RU" w:eastAsia="ru-RU"/>
    </w:rPr>
  </w:style>
  <w:style w:type="character" w:customStyle="1" w:styleId="433">
    <w:name w:val="Знак Знак433"/>
    <w:locked/>
    <w:rsid w:val="00A35D3F"/>
    <w:rPr>
      <w:color w:val="000000"/>
      <w:sz w:val="24"/>
      <w:lang w:eastAsia="ru-RU"/>
    </w:rPr>
  </w:style>
  <w:style w:type="character" w:customStyle="1" w:styleId="423">
    <w:name w:val="Знак Знак423"/>
    <w:rsid w:val="00A35D3F"/>
    <w:rPr>
      <w:rFonts w:ascii="Times New Roman" w:hAnsi="Times New Roman"/>
      <w:sz w:val="16"/>
    </w:rPr>
  </w:style>
  <w:style w:type="character" w:customStyle="1" w:styleId="493">
    <w:name w:val="Знак Знак493"/>
    <w:rsid w:val="00A35D3F"/>
    <w:rPr>
      <w:rFonts w:ascii="Times New Roman" w:hAnsi="Times New Roman"/>
      <w:b/>
      <w:caps/>
      <w:sz w:val="24"/>
      <w:lang w:eastAsia="ru-RU"/>
    </w:rPr>
  </w:style>
  <w:style w:type="character" w:customStyle="1" w:styleId="473">
    <w:name w:val="Знак Знак473"/>
    <w:rsid w:val="00A35D3F"/>
    <w:rPr>
      <w:rFonts w:ascii="Times New Roman" w:hAnsi="Times New Roman"/>
      <w:b/>
      <w:sz w:val="27"/>
      <w:lang w:eastAsia="ru-RU"/>
    </w:rPr>
  </w:style>
  <w:style w:type="character" w:customStyle="1" w:styleId="453">
    <w:name w:val="Знак Знак453"/>
    <w:rsid w:val="00A35D3F"/>
    <w:rPr>
      <w:rFonts w:ascii="Times New Roman" w:hAnsi="Times New Roman"/>
      <w:b/>
      <w:i/>
      <w:sz w:val="26"/>
      <w:lang w:eastAsia="ru-RU"/>
    </w:rPr>
  </w:style>
  <w:style w:type="character" w:customStyle="1" w:styleId="503">
    <w:name w:val="Знак Знак503"/>
    <w:locked/>
    <w:rsid w:val="00A35D3F"/>
    <w:rPr>
      <w:b/>
      <w:sz w:val="28"/>
      <w:lang w:val="ru-RU" w:eastAsia="ru-RU"/>
    </w:rPr>
  </w:style>
  <w:style w:type="character" w:customStyle="1" w:styleId="523">
    <w:name w:val="Знак Знак523"/>
    <w:rsid w:val="00A35D3F"/>
    <w:rPr>
      <w:rFonts w:ascii="Arial" w:hAnsi="Arial"/>
      <w:b/>
      <w:i/>
      <w:sz w:val="28"/>
    </w:rPr>
  </w:style>
  <w:style w:type="character" w:customStyle="1" w:styleId="5131">
    <w:name w:val="Знак5 Знак Знак13"/>
    <w:locked/>
    <w:rsid w:val="00A35D3F"/>
    <w:rPr>
      <w:sz w:val="16"/>
      <w:lang w:val="ru-RU" w:eastAsia="ru-RU"/>
    </w:rPr>
  </w:style>
  <w:style w:type="character" w:customStyle="1" w:styleId="632">
    <w:name w:val="Знак6 Знак Знак3"/>
    <w:rsid w:val="00A35D3F"/>
    <w:rPr>
      <w:sz w:val="24"/>
      <w:lang w:val="ru-RU" w:eastAsia="ru-RU"/>
    </w:rPr>
  </w:style>
  <w:style w:type="paragraph" w:customStyle="1" w:styleId="5d">
    <w:name w:val="Знак Знак Знак Знак Знак Знак5"/>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35D3F"/>
    <w:rPr>
      <w:sz w:val="16"/>
      <w:lang w:val="ru-RU" w:eastAsia="ru-RU"/>
    </w:rPr>
  </w:style>
  <w:style w:type="character" w:customStyle="1" w:styleId="1440">
    <w:name w:val="Знак Знак144"/>
    <w:locked/>
    <w:rsid w:val="00A35D3F"/>
    <w:rPr>
      <w:b/>
      <w:sz w:val="27"/>
      <w:lang w:val="ru-RU" w:eastAsia="ru-RU"/>
    </w:rPr>
  </w:style>
  <w:style w:type="character" w:customStyle="1" w:styleId="104">
    <w:name w:val="Знак Знак104"/>
    <w:locked/>
    <w:rsid w:val="00A35D3F"/>
    <w:rPr>
      <w:sz w:val="16"/>
      <w:lang w:val="ru-RU" w:eastAsia="ru-RU"/>
    </w:rPr>
  </w:style>
  <w:style w:type="character" w:customStyle="1" w:styleId="6140">
    <w:name w:val="Знак Знак614"/>
    <w:rsid w:val="00A35D3F"/>
    <w:rPr>
      <w:rFonts w:ascii="Arial" w:hAnsi="Arial"/>
      <w:b/>
      <w:i/>
      <w:sz w:val="28"/>
      <w:lang w:val="ru-RU" w:eastAsia="en-US"/>
    </w:rPr>
  </w:style>
  <w:style w:type="character" w:customStyle="1" w:styleId="165">
    <w:name w:val="Знак Знак165"/>
    <w:locked/>
    <w:rsid w:val="00A35D3F"/>
    <w:rPr>
      <w:b/>
      <w:caps/>
      <w:sz w:val="24"/>
      <w:lang w:val="ru-RU" w:eastAsia="ru-RU"/>
    </w:rPr>
  </w:style>
  <w:style w:type="character" w:customStyle="1" w:styleId="6d">
    <w:name w:val="Знак Знак Знак6"/>
    <w:rsid w:val="00A35D3F"/>
    <w:rPr>
      <w:rFonts w:ascii="Times New Roman" w:hAnsi="Times New Roman"/>
      <w:b/>
      <w:caps/>
      <w:sz w:val="28"/>
    </w:rPr>
  </w:style>
  <w:style w:type="character" w:customStyle="1" w:styleId="254">
    <w:name w:val="Знак Знак254"/>
    <w:rsid w:val="00A35D3F"/>
    <w:rPr>
      <w:rFonts w:ascii="Times New Roman" w:hAnsi="Times New Roman"/>
      <w:b/>
      <w:sz w:val="28"/>
    </w:rPr>
  </w:style>
  <w:style w:type="character" w:customStyle="1" w:styleId="2240">
    <w:name w:val="Знак Знак224"/>
    <w:rsid w:val="00A35D3F"/>
    <w:rPr>
      <w:rFonts w:ascii="Times New Roman" w:hAnsi="Times New Roman"/>
      <w:sz w:val="24"/>
    </w:rPr>
  </w:style>
  <w:style w:type="character" w:customStyle="1" w:styleId="204">
    <w:name w:val="Знак Знак204"/>
    <w:rsid w:val="00A35D3F"/>
    <w:rPr>
      <w:rFonts w:ascii="Arial" w:hAnsi="Arial"/>
      <w:sz w:val="22"/>
    </w:rPr>
  </w:style>
  <w:style w:type="character" w:customStyle="1" w:styleId="194">
    <w:name w:val="Знак Знак194"/>
    <w:rsid w:val="00A35D3F"/>
    <w:rPr>
      <w:rFonts w:ascii="Times New Roman" w:hAnsi="Times New Roman"/>
      <w:sz w:val="16"/>
      <w:lang w:eastAsia="ru-RU"/>
    </w:rPr>
  </w:style>
  <w:style w:type="character" w:customStyle="1" w:styleId="184">
    <w:name w:val="Знак Знак184"/>
    <w:rsid w:val="00A35D3F"/>
    <w:rPr>
      <w:rFonts w:ascii="Courier New" w:hAnsi="Courier New"/>
    </w:rPr>
  </w:style>
  <w:style w:type="character" w:customStyle="1" w:styleId="1740">
    <w:name w:val="Знак Знак174"/>
    <w:rsid w:val="00A35D3F"/>
    <w:rPr>
      <w:rFonts w:ascii="Times New Roman" w:hAnsi="Times New Roman"/>
      <w:sz w:val="24"/>
    </w:rPr>
  </w:style>
  <w:style w:type="character" w:customStyle="1" w:styleId="154">
    <w:name w:val="Знак Знак154"/>
    <w:rsid w:val="00A35D3F"/>
    <w:rPr>
      <w:b/>
      <w:sz w:val="28"/>
    </w:rPr>
  </w:style>
  <w:style w:type="character" w:customStyle="1" w:styleId="4140">
    <w:name w:val="Знак Знак414"/>
    <w:locked/>
    <w:rsid w:val="00A35D3F"/>
    <w:rPr>
      <w:rFonts w:ascii="Arial" w:hAnsi="Arial"/>
      <w:b/>
      <w:i/>
      <w:sz w:val="28"/>
      <w:lang w:val="ru-RU" w:eastAsia="en-US"/>
    </w:rPr>
  </w:style>
  <w:style w:type="character" w:customStyle="1" w:styleId="235">
    <w:name w:val="Знак Знак23 Знак5"/>
    <w:aliases w:val="Знак Знак3 Знак5"/>
    <w:locked/>
    <w:rsid w:val="00A35D3F"/>
    <w:rPr>
      <w:rFonts w:ascii="Tahoma" w:hAnsi="Tahoma"/>
      <w:sz w:val="16"/>
    </w:rPr>
  </w:style>
  <w:style w:type="paragraph" w:customStyle="1" w:styleId="6e">
    <w:name w:val="Знак Знак Знак Знак Знак Знак Знак Знак Знак Знак Знак Знак Знак6"/>
    <w:basedOn w:val="a3"/>
    <w:rsid w:val="00A35D3F"/>
    <w:pPr>
      <w:spacing w:after="160" w:line="240" w:lineRule="exact"/>
    </w:pPr>
    <w:rPr>
      <w:rFonts w:ascii="Verdana" w:hAnsi="Verdana"/>
      <w:lang w:val="en-US" w:eastAsia="en-US"/>
    </w:rPr>
  </w:style>
  <w:style w:type="paragraph" w:customStyle="1" w:styleId="344">
    <w:name w:val="Знак34"/>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35D3F"/>
    <w:rPr>
      <w:b/>
      <w:caps/>
      <w:sz w:val="24"/>
      <w:lang w:val="ru-RU" w:eastAsia="ru-RU"/>
    </w:rPr>
  </w:style>
  <w:style w:type="character" w:customStyle="1" w:styleId="4f1">
    <w:name w:val="Без интервала Знак4"/>
    <w:locked/>
    <w:rsid w:val="00A35D3F"/>
    <w:rPr>
      <w:sz w:val="24"/>
      <w:lang w:eastAsia="en-US"/>
    </w:rPr>
  </w:style>
  <w:style w:type="character" w:customStyle="1" w:styleId="1142">
    <w:name w:val="Знак1 Знак Знак14"/>
    <w:locked/>
    <w:rsid w:val="00A35D3F"/>
    <w:rPr>
      <w:rFonts w:ascii="Times New Roman" w:hAnsi="Times New Roman"/>
      <w:sz w:val="24"/>
      <w:lang w:eastAsia="ru-RU"/>
    </w:rPr>
  </w:style>
  <w:style w:type="character" w:customStyle="1" w:styleId="464">
    <w:name w:val="Знак Знак464"/>
    <w:locked/>
    <w:rsid w:val="00A35D3F"/>
    <w:rPr>
      <w:b/>
      <w:sz w:val="27"/>
      <w:lang w:val="ru-RU" w:eastAsia="ru-RU"/>
    </w:rPr>
  </w:style>
  <w:style w:type="character" w:customStyle="1" w:styleId="484">
    <w:name w:val="Знак Знак484"/>
    <w:locked/>
    <w:rsid w:val="00A35D3F"/>
    <w:rPr>
      <w:b/>
      <w:sz w:val="27"/>
      <w:lang w:val="ru-RU" w:eastAsia="ru-RU"/>
    </w:rPr>
  </w:style>
  <w:style w:type="character" w:customStyle="1" w:styleId="444">
    <w:name w:val="Знак Знак444"/>
    <w:locked/>
    <w:rsid w:val="00A35D3F"/>
    <w:rPr>
      <w:sz w:val="24"/>
    </w:rPr>
  </w:style>
  <w:style w:type="character" w:customStyle="1" w:styleId="5140">
    <w:name w:val="Знак Знак514"/>
    <w:locked/>
    <w:rsid w:val="00A35D3F"/>
    <w:rPr>
      <w:b/>
      <w:sz w:val="27"/>
      <w:lang w:val="ru-RU" w:eastAsia="ru-RU"/>
    </w:rPr>
  </w:style>
  <w:style w:type="character" w:customStyle="1" w:styleId="434">
    <w:name w:val="Знак Знак434"/>
    <w:locked/>
    <w:rsid w:val="00A35D3F"/>
    <w:rPr>
      <w:color w:val="000000"/>
      <w:sz w:val="24"/>
      <w:lang w:eastAsia="ru-RU"/>
    </w:rPr>
  </w:style>
  <w:style w:type="character" w:customStyle="1" w:styleId="424">
    <w:name w:val="Знак Знак424"/>
    <w:rsid w:val="00A35D3F"/>
    <w:rPr>
      <w:rFonts w:ascii="Times New Roman" w:hAnsi="Times New Roman"/>
      <w:sz w:val="16"/>
    </w:rPr>
  </w:style>
  <w:style w:type="character" w:customStyle="1" w:styleId="494">
    <w:name w:val="Знак Знак494"/>
    <w:rsid w:val="00A35D3F"/>
    <w:rPr>
      <w:rFonts w:ascii="Times New Roman" w:hAnsi="Times New Roman"/>
      <w:b/>
      <w:caps/>
      <w:sz w:val="24"/>
      <w:lang w:eastAsia="ru-RU"/>
    </w:rPr>
  </w:style>
  <w:style w:type="character" w:customStyle="1" w:styleId="474">
    <w:name w:val="Знак Знак474"/>
    <w:rsid w:val="00A35D3F"/>
    <w:rPr>
      <w:rFonts w:ascii="Times New Roman" w:hAnsi="Times New Roman"/>
      <w:b/>
      <w:sz w:val="27"/>
      <w:lang w:eastAsia="ru-RU"/>
    </w:rPr>
  </w:style>
  <w:style w:type="character" w:customStyle="1" w:styleId="454">
    <w:name w:val="Знак Знак454"/>
    <w:rsid w:val="00A35D3F"/>
    <w:rPr>
      <w:rFonts w:ascii="Times New Roman" w:hAnsi="Times New Roman"/>
      <w:b/>
      <w:i/>
      <w:sz w:val="26"/>
      <w:lang w:eastAsia="ru-RU"/>
    </w:rPr>
  </w:style>
  <w:style w:type="character" w:customStyle="1" w:styleId="552">
    <w:name w:val="Знак5 Знак Знак5"/>
    <w:locked/>
    <w:rsid w:val="00A35D3F"/>
    <w:rPr>
      <w:sz w:val="16"/>
    </w:rPr>
  </w:style>
  <w:style w:type="character" w:customStyle="1" w:styleId="504">
    <w:name w:val="Знак Знак504"/>
    <w:locked/>
    <w:rsid w:val="00A35D3F"/>
    <w:rPr>
      <w:b/>
      <w:sz w:val="28"/>
      <w:lang w:val="ru-RU" w:eastAsia="ru-RU"/>
    </w:rPr>
  </w:style>
  <w:style w:type="character" w:customStyle="1" w:styleId="524">
    <w:name w:val="Знак Знак524"/>
    <w:rsid w:val="00A35D3F"/>
    <w:rPr>
      <w:rFonts w:ascii="Arial" w:hAnsi="Arial"/>
      <w:b/>
      <w:i/>
      <w:sz w:val="28"/>
    </w:rPr>
  </w:style>
  <w:style w:type="character" w:customStyle="1" w:styleId="5141">
    <w:name w:val="Знак5 Знак Знак14"/>
    <w:locked/>
    <w:rsid w:val="00A35D3F"/>
    <w:rPr>
      <w:sz w:val="16"/>
      <w:lang w:val="ru-RU" w:eastAsia="ru-RU"/>
    </w:rPr>
  </w:style>
  <w:style w:type="character" w:customStyle="1" w:styleId="642">
    <w:name w:val="Знак6 Знак Знак4"/>
    <w:rsid w:val="00A35D3F"/>
    <w:rPr>
      <w:sz w:val="24"/>
      <w:lang w:val="ru-RU" w:eastAsia="ru-RU"/>
    </w:rPr>
  </w:style>
  <w:style w:type="character" w:customStyle="1" w:styleId="205">
    <w:name w:val="Знак Знак205"/>
    <w:rsid w:val="00A35D3F"/>
    <w:rPr>
      <w:rFonts w:ascii="Arial" w:hAnsi="Arial"/>
      <w:sz w:val="22"/>
    </w:rPr>
  </w:style>
  <w:style w:type="character" w:customStyle="1" w:styleId="206">
    <w:name w:val="Знак Знак206"/>
    <w:rsid w:val="00A35D3F"/>
    <w:rPr>
      <w:rFonts w:ascii="Arial" w:hAnsi="Arial"/>
      <w:sz w:val="22"/>
    </w:rPr>
  </w:style>
  <w:style w:type="paragraph" w:customStyle="1" w:styleId="6f">
    <w:name w:val="Знак Знак Знак Знак Знак Знак6"/>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35D3F"/>
    <w:rPr>
      <w:sz w:val="16"/>
      <w:lang w:val="ru-RU" w:eastAsia="ru-RU"/>
    </w:rPr>
  </w:style>
  <w:style w:type="character" w:customStyle="1" w:styleId="1450">
    <w:name w:val="Знак Знак145"/>
    <w:locked/>
    <w:rsid w:val="00A35D3F"/>
    <w:rPr>
      <w:b/>
      <w:sz w:val="27"/>
      <w:lang w:val="ru-RU" w:eastAsia="ru-RU"/>
    </w:rPr>
  </w:style>
  <w:style w:type="character" w:customStyle="1" w:styleId="105">
    <w:name w:val="Знак Знак105"/>
    <w:locked/>
    <w:rsid w:val="00A35D3F"/>
    <w:rPr>
      <w:sz w:val="16"/>
      <w:lang w:val="ru-RU" w:eastAsia="ru-RU"/>
    </w:rPr>
  </w:style>
  <w:style w:type="character" w:customStyle="1" w:styleId="6150">
    <w:name w:val="Знак Знак615"/>
    <w:rsid w:val="00A35D3F"/>
    <w:rPr>
      <w:rFonts w:ascii="Arial" w:hAnsi="Arial"/>
      <w:b/>
      <w:i/>
      <w:sz w:val="28"/>
      <w:lang w:val="ru-RU" w:eastAsia="en-US"/>
    </w:rPr>
  </w:style>
  <w:style w:type="character" w:customStyle="1" w:styleId="166">
    <w:name w:val="Знак Знак166"/>
    <w:locked/>
    <w:rsid w:val="00A35D3F"/>
    <w:rPr>
      <w:b/>
      <w:caps/>
      <w:sz w:val="24"/>
      <w:lang w:val="ru-RU" w:eastAsia="ru-RU"/>
    </w:rPr>
  </w:style>
  <w:style w:type="character" w:customStyle="1" w:styleId="78">
    <w:name w:val="Знак Знак Знак7"/>
    <w:rsid w:val="00A35D3F"/>
    <w:rPr>
      <w:rFonts w:ascii="Times New Roman" w:hAnsi="Times New Roman"/>
      <w:b/>
      <w:caps/>
      <w:sz w:val="28"/>
    </w:rPr>
  </w:style>
  <w:style w:type="character" w:customStyle="1" w:styleId="255">
    <w:name w:val="Знак Знак255"/>
    <w:rsid w:val="00A35D3F"/>
    <w:rPr>
      <w:rFonts w:ascii="Times New Roman" w:hAnsi="Times New Roman"/>
      <w:b/>
      <w:sz w:val="28"/>
    </w:rPr>
  </w:style>
  <w:style w:type="character" w:customStyle="1" w:styleId="2250">
    <w:name w:val="Знак Знак225"/>
    <w:rsid w:val="00A35D3F"/>
    <w:rPr>
      <w:rFonts w:ascii="Times New Roman" w:hAnsi="Times New Roman"/>
      <w:sz w:val="24"/>
    </w:rPr>
  </w:style>
  <w:style w:type="character" w:customStyle="1" w:styleId="195">
    <w:name w:val="Знак Знак195"/>
    <w:rsid w:val="00A35D3F"/>
    <w:rPr>
      <w:rFonts w:ascii="Times New Roman" w:hAnsi="Times New Roman"/>
      <w:sz w:val="16"/>
      <w:lang w:eastAsia="ru-RU"/>
    </w:rPr>
  </w:style>
  <w:style w:type="character" w:customStyle="1" w:styleId="185">
    <w:name w:val="Знак Знак185"/>
    <w:rsid w:val="00A35D3F"/>
    <w:rPr>
      <w:rFonts w:ascii="Courier New" w:hAnsi="Courier New"/>
    </w:rPr>
  </w:style>
  <w:style w:type="character" w:customStyle="1" w:styleId="175">
    <w:name w:val="Знак Знак175"/>
    <w:rsid w:val="00A35D3F"/>
    <w:rPr>
      <w:rFonts w:ascii="Times New Roman" w:hAnsi="Times New Roman"/>
      <w:sz w:val="24"/>
    </w:rPr>
  </w:style>
  <w:style w:type="character" w:customStyle="1" w:styleId="155">
    <w:name w:val="Знак Знак155"/>
    <w:rsid w:val="00A35D3F"/>
    <w:rPr>
      <w:b/>
      <w:sz w:val="28"/>
    </w:rPr>
  </w:style>
  <w:style w:type="character" w:customStyle="1" w:styleId="4150">
    <w:name w:val="Знак Знак415"/>
    <w:locked/>
    <w:rsid w:val="00A35D3F"/>
    <w:rPr>
      <w:rFonts w:ascii="Arial" w:hAnsi="Arial"/>
      <w:b/>
      <w:i/>
      <w:sz w:val="28"/>
      <w:lang w:val="ru-RU" w:eastAsia="en-US"/>
    </w:rPr>
  </w:style>
  <w:style w:type="character" w:customStyle="1" w:styleId="236">
    <w:name w:val="Знак Знак23 Знак6"/>
    <w:aliases w:val="Знак Знак3 Знак6"/>
    <w:locked/>
    <w:rsid w:val="00A35D3F"/>
    <w:rPr>
      <w:rFonts w:ascii="Tahoma" w:hAnsi="Tahoma"/>
      <w:sz w:val="16"/>
    </w:rPr>
  </w:style>
  <w:style w:type="paragraph" w:customStyle="1" w:styleId="7a">
    <w:name w:val="Знак Знак Знак Знак Знак Знак Знак Знак Знак Знак Знак Знак Знак7"/>
    <w:basedOn w:val="a3"/>
    <w:rsid w:val="00A35D3F"/>
    <w:pPr>
      <w:spacing w:after="160" w:line="240" w:lineRule="exact"/>
    </w:pPr>
    <w:rPr>
      <w:rFonts w:ascii="Verdana" w:hAnsi="Verdana"/>
      <w:lang w:val="en-US" w:eastAsia="en-US"/>
    </w:rPr>
  </w:style>
  <w:style w:type="paragraph" w:customStyle="1" w:styleId="354">
    <w:name w:val="Знак35"/>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35D3F"/>
    <w:rPr>
      <w:b/>
      <w:caps/>
      <w:sz w:val="24"/>
      <w:lang w:val="ru-RU" w:eastAsia="ru-RU"/>
    </w:rPr>
  </w:style>
  <w:style w:type="character" w:customStyle="1" w:styleId="5e">
    <w:name w:val="Без интервала Знак5"/>
    <w:locked/>
    <w:rsid w:val="00A35D3F"/>
    <w:rPr>
      <w:sz w:val="24"/>
      <w:lang w:eastAsia="en-US"/>
    </w:rPr>
  </w:style>
  <w:style w:type="character" w:customStyle="1" w:styleId="1152">
    <w:name w:val="Знак1 Знак Знак15"/>
    <w:locked/>
    <w:rsid w:val="00A35D3F"/>
    <w:rPr>
      <w:rFonts w:ascii="Times New Roman" w:hAnsi="Times New Roman"/>
      <w:sz w:val="24"/>
      <w:lang w:eastAsia="ru-RU"/>
    </w:rPr>
  </w:style>
  <w:style w:type="character" w:customStyle="1" w:styleId="465">
    <w:name w:val="Знак Знак465"/>
    <w:locked/>
    <w:rsid w:val="00A35D3F"/>
    <w:rPr>
      <w:b/>
      <w:sz w:val="27"/>
      <w:lang w:val="ru-RU" w:eastAsia="ru-RU"/>
    </w:rPr>
  </w:style>
  <w:style w:type="character" w:customStyle="1" w:styleId="485">
    <w:name w:val="Знак Знак485"/>
    <w:locked/>
    <w:rsid w:val="00A35D3F"/>
    <w:rPr>
      <w:b/>
      <w:sz w:val="27"/>
      <w:lang w:val="ru-RU" w:eastAsia="ru-RU"/>
    </w:rPr>
  </w:style>
  <w:style w:type="character" w:customStyle="1" w:styleId="445">
    <w:name w:val="Знак Знак445"/>
    <w:locked/>
    <w:rsid w:val="00A35D3F"/>
    <w:rPr>
      <w:sz w:val="24"/>
    </w:rPr>
  </w:style>
  <w:style w:type="character" w:customStyle="1" w:styleId="5150">
    <w:name w:val="Знак Знак515"/>
    <w:locked/>
    <w:rsid w:val="00A35D3F"/>
    <w:rPr>
      <w:b/>
      <w:sz w:val="27"/>
      <w:lang w:val="ru-RU" w:eastAsia="ru-RU"/>
    </w:rPr>
  </w:style>
  <w:style w:type="character" w:customStyle="1" w:styleId="435">
    <w:name w:val="Знак Знак435"/>
    <w:locked/>
    <w:rsid w:val="00A35D3F"/>
    <w:rPr>
      <w:color w:val="000000"/>
      <w:sz w:val="24"/>
      <w:lang w:eastAsia="ru-RU"/>
    </w:rPr>
  </w:style>
  <w:style w:type="character" w:customStyle="1" w:styleId="425">
    <w:name w:val="Знак Знак425"/>
    <w:rsid w:val="00A35D3F"/>
    <w:rPr>
      <w:rFonts w:ascii="Times New Roman" w:hAnsi="Times New Roman"/>
      <w:sz w:val="16"/>
    </w:rPr>
  </w:style>
  <w:style w:type="character" w:customStyle="1" w:styleId="495">
    <w:name w:val="Знак Знак495"/>
    <w:rsid w:val="00A35D3F"/>
    <w:rPr>
      <w:rFonts w:ascii="Times New Roman" w:hAnsi="Times New Roman"/>
      <w:b/>
      <w:caps/>
      <w:sz w:val="24"/>
      <w:lang w:eastAsia="ru-RU"/>
    </w:rPr>
  </w:style>
  <w:style w:type="character" w:customStyle="1" w:styleId="475">
    <w:name w:val="Знак Знак475"/>
    <w:rsid w:val="00A35D3F"/>
    <w:rPr>
      <w:rFonts w:ascii="Times New Roman" w:hAnsi="Times New Roman"/>
      <w:b/>
      <w:sz w:val="27"/>
      <w:lang w:eastAsia="ru-RU"/>
    </w:rPr>
  </w:style>
  <w:style w:type="character" w:customStyle="1" w:styleId="455">
    <w:name w:val="Знак Знак455"/>
    <w:rsid w:val="00A35D3F"/>
    <w:rPr>
      <w:rFonts w:ascii="Times New Roman" w:hAnsi="Times New Roman"/>
      <w:b/>
      <w:i/>
      <w:sz w:val="26"/>
      <w:lang w:eastAsia="ru-RU"/>
    </w:rPr>
  </w:style>
  <w:style w:type="character" w:customStyle="1" w:styleId="562">
    <w:name w:val="Знак5 Знак Знак6"/>
    <w:locked/>
    <w:rsid w:val="00A35D3F"/>
    <w:rPr>
      <w:sz w:val="16"/>
    </w:rPr>
  </w:style>
  <w:style w:type="character" w:customStyle="1" w:styleId="505">
    <w:name w:val="Знак Знак505"/>
    <w:locked/>
    <w:rsid w:val="00A35D3F"/>
    <w:rPr>
      <w:b/>
      <w:sz w:val="28"/>
      <w:lang w:val="ru-RU" w:eastAsia="ru-RU"/>
    </w:rPr>
  </w:style>
  <w:style w:type="character" w:customStyle="1" w:styleId="525">
    <w:name w:val="Знак Знак525"/>
    <w:rsid w:val="00A35D3F"/>
    <w:rPr>
      <w:rFonts w:ascii="Arial" w:hAnsi="Arial"/>
      <w:b/>
      <w:i/>
      <w:sz w:val="28"/>
    </w:rPr>
  </w:style>
  <w:style w:type="character" w:customStyle="1" w:styleId="5151">
    <w:name w:val="Знак5 Знак Знак15"/>
    <w:locked/>
    <w:rsid w:val="00A35D3F"/>
    <w:rPr>
      <w:sz w:val="16"/>
      <w:lang w:val="ru-RU" w:eastAsia="ru-RU"/>
    </w:rPr>
  </w:style>
  <w:style w:type="character" w:customStyle="1" w:styleId="652">
    <w:name w:val="Знак6 Знак Знак5"/>
    <w:rsid w:val="00A35D3F"/>
    <w:rPr>
      <w:sz w:val="24"/>
      <w:lang w:val="ru-RU" w:eastAsia="ru-RU"/>
    </w:rPr>
  </w:style>
  <w:style w:type="character" w:customStyle="1" w:styleId="207">
    <w:name w:val="Знак Знак207"/>
    <w:rsid w:val="00A35D3F"/>
    <w:rPr>
      <w:rFonts w:ascii="Arial" w:hAnsi="Arial"/>
      <w:sz w:val="22"/>
    </w:rPr>
  </w:style>
  <w:style w:type="character" w:customStyle="1" w:styleId="208">
    <w:name w:val="Знак Знак208"/>
    <w:rsid w:val="00A35D3F"/>
    <w:rPr>
      <w:rFonts w:ascii="Arial" w:hAnsi="Arial"/>
      <w:sz w:val="22"/>
    </w:rPr>
  </w:style>
  <w:style w:type="character" w:customStyle="1" w:styleId="209">
    <w:name w:val="Знак Знак209"/>
    <w:rsid w:val="00A35D3F"/>
    <w:rPr>
      <w:rFonts w:ascii="Arial" w:hAnsi="Arial"/>
      <w:sz w:val="22"/>
    </w:rPr>
  </w:style>
  <w:style w:type="character" w:customStyle="1" w:styleId="616">
    <w:name w:val="Знак Знак616"/>
    <w:rsid w:val="00A35D3F"/>
    <w:rPr>
      <w:rFonts w:ascii="Calibri" w:hAnsi="Calibri"/>
      <w:i/>
      <w:sz w:val="24"/>
    </w:rPr>
  </w:style>
  <w:style w:type="paragraph" w:customStyle="1" w:styleId="7b">
    <w:name w:val="Знак Знак Знак Знак Знак Знак7"/>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35D3F"/>
    <w:rPr>
      <w:sz w:val="16"/>
      <w:lang w:val="ru-RU" w:eastAsia="ru-RU"/>
    </w:rPr>
  </w:style>
  <w:style w:type="character" w:customStyle="1" w:styleId="1460">
    <w:name w:val="Знак Знак146"/>
    <w:locked/>
    <w:rsid w:val="00A35D3F"/>
    <w:rPr>
      <w:b/>
      <w:sz w:val="27"/>
      <w:lang w:val="ru-RU" w:eastAsia="ru-RU"/>
    </w:rPr>
  </w:style>
  <w:style w:type="character" w:customStyle="1" w:styleId="106">
    <w:name w:val="Знак Знак106"/>
    <w:locked/>
    <w:rsid w:val="00A35D3F"/>
    <w:rPr>
      <w:sz w:val="16"/>
      <w:lang w:val="ru-RU" w:eastAsia="ru-RU"/>
    </w:rPr>
  </w:style>
  <w:style w:type="character" w:customStyle="1" w:styleId="167">
    <w:name w:val="Знак Знак167"/>
    <w:locked/>
    <w:rsid w:val="00A35D3F"/>
    <w:rPr>
      <w:b/>
      <w:caps/>
      <w:sz w:val="24"/>
      <w:lang w:val="ru-RU" w:eastAsia="ru-RU"/>
    </w:rPr>
  </w:style>
  <w:style w:type="character" w:customStyle="1" w:styleId="84">
    <w:name w:val="Знак Знак Знак8"/>
    <w:rsid w:val="00A35D3F"/>
    <w:rPr>
      <w:rFonts w:ascii="Times New Roman" w:hAnsi="Times New Roman"/>
      <w:b/>
      <w:caps/>
      <w:sz w:val="28"/>
    </w:rPr>
  </w:style>
  <w:style w:type="character" w:customStyle="1" w:styleId="256">
    <w:name w:val="Знак Знак256"/>
    <w:rsid w:val="00A35D3F"/>
    <w:rPr>
      <w:rFonts w:ascii="Times New Roman" w:hAnsi="Times New Roman"/>
      <w:b/>
      <w:sz w:val="28"/>
    </w:rPr>
  </w:style>
  <w:style w:type="character" w:customStyle="1" w:styleId="2260">
    <w:name w:val="Знак Знак226"/>
    <w:rsid w:val="00A35D3F"/>
    <w:rPr>
      <w:rFonts w:ascii="Times New Roman" w:hAnsi="Times New Roman"/>
      <w:sz w:val="24"/>
    </w:rPr>
  </w:style>
  <w:style w:type="character" w:customStyle="1" w:styleId="196">
    <w:name w:val="Знак Знак196"/>
    <w:rsid w:val="00A35D3F"/>
    <w:rPr>
      <w:rFonts w:ascii="Times New Roman" w:hAnsi="Times New Roman"/>
      <w:sz w:val="16"/>
      <w:lang w:eastAsia="ru-RU"/>
    </w:rPr>
  </w:style>
  <w:style w:type="character" w:customStyle="1" w:styleId="186">
    <w:name w:val="Знак Знак186"/>
    <w:rsid w:val="00A35D3F"/>
    <w:rPr>
      <w:rFonts w:ascii="Courier New" w:hAnsi="Courier New"/>
    </w:rPr>
  </w:style>
  <w:style w:type="character" w:customStyle="1" w:styleId="176">
    <w:name w:val="Знак Знак176"/>
    <w:rsid w:val="00A35D3F"/>
    <w:rPr>
      <w:rFonts w:ascii="Times New Roman" w:hAnsi="Times New Roman"/>
      <w:sz w:val="24"/>
    </w:rPr>
  </w:style>
  <w:style w:type="character" w:customStyle="1" w:styleId="156">
    <w:name w:val="Знак Знак156"/>
    <w:rsid w:val="00A35D3F"/>
    <w:rPr>
      <w:b/>
      <w:sz w:val="28"/>
    </w:rPr>
  </w:style>
  <w:style w:type="character" w:customStyle="1" w:styleId="4160">
    <w:name w:val="Знак Знак416"/>
    <w:locked/>
    <w:rsid w:val="00A35D3F"/>
    <w:rPr>
      <w:rFonts w:ascii="Arial" w:hAnsi="Arial"/>
      <w:b/>
      <w:i/>
      <w:sz w:val="28"/>
      <w:lang w:val="ru-RU" w:eastAsia="en-US"/>
    </w:rPr>
  </w:style>
  <w:style w:type="character" w:customStyle="1" w:styleId="237">
    <w:name w:val="Знак Знак23 Знак7"/>
    <w:aliases w:val="Знак Знак3 Знак7"/>
    <w:locked/>
    <w:rsid w:val="00A35D3F"/>
    <w:rPr>
      <w:rFonts w:ascii="Tahoma" w:hAnsi="Tahoma"/>
      <w:sz w:val="16"/>
    </w:rPr>
  </w:style>
  <w:style w:type="paragraph" w:customStyle="1" w:styleId="86">
    <w:name w:val="Знак Знак Знак Знак Знак Знак Знак Знак Знак Знак Знак Знак Знак8"/>
    <w:basedOn w:val="a3"/>
    <w:rsid w:val="00A35D3F"/>
    <w:pPr>
      <w:spacing w:after="160" w:line="240" w:lineRule="exact"/>
    </w:pPr>
    <w:rPr>
      <w:rFonts w:ascii="Verdana" w:hAnsi="Verdana"/>
      <w:lang w:val="en-US" w:eastAsia="en-US"/>
    </w:rPr>
  </w:style>
  <w:style w:type="paragraph" w:customStyle="1" w:styleId="362">
    <w:name w:val="Знак36"/>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35D3F"/>
    <w:rPr>
      <w:b/>
      <w:caps/>
      <w:sz w:val="24"/>
      <w:lang w:val="ru-RU" w:eastAsia="ru-RU"/>
    </w:rPr>
  </w:style>
  <w:style w:type="character" w:customStyle="1" w:styleId="6f0">
    <w:name w:val="Без интервала Знак6"/>
    <w:locked/>
    <w:rsid w:val="00A35D3F"/>
    <w:rPr>
      <w:rFonts w:ascii="Times New Roman" w:hAnsi="Times New Roman"/>
      <w:sz w:val="22"/>
    </w:rPr>
  </w:style>
  <w:style w:type="character" w:customStyle="1" w:styleId="466">
    <w:name w:val="Знак Знак466"/>
    <w:locked/>
    <w:rsid w:val="00A35D3F"/>
    <w:rPr>
      <w:b/>
      <w:sz w:val="27"/>
      <w:lang w:val="ru-RU" w:eastAsia="ru-RU"/>
    </w:rPr>
  </w:style>
  <w:style w:type="character" w:customStyle="1" w:styleId="486">
    <w:name w:val="Знак Знак486"/>
    <w:locked/>
    <w:rsid w:val="00A35D3F"/>
    <w:rPr>
      <w:b/>
      <w:sz w:val="27"/>
      <w:lang w:val="ru-RU" w:eastAsia="ru-RU"/>
    </w:rPr>
  </w:style>
  <w:style w:type="character" w:customStyle="1" w:styleId="446">
    <w:name w:val="Знак Знак446"/>
    <w:locked/>
    <w:rsid w:val="00A35D3F"/>
    <w:rPr>
      <w:sz w:val="24"/>
    </w:rPr>
  </w:style>
  <w:style w:type="character" w:customStyle="1" w:styleId="5160">
    <w:name w:val="Знак Знак516"/>
    <w:locked/>
    <w:rsid w:val="00A35D3F"/>
    <w:rPr>
      <w:b/>
      <w:sz w:val="27"/>
      <w:lang w:val="ru-RU" w:eastAsia="ru-RU"/>
    </w:rPr>
  </w:style>
  <w:style w:type="character" w:customStyle="1" w:styleId="436">
    <w:name w:val="Знак Знак436"/>
    <w:locked/>
    <w:rsid w:val="00A35D3F"/>
    <w:rPr>
      <w:color w:val="000000"/>
      <w:sz w:val="24"/>
      <w:lang w:eastAsia="ru-RU"/>
    </w:rPr>
  </w:style>
  <w:style w:type="character" w:customStyle="1" w:styleId="426">
    <w:name w:val="Знак Знак426"/>
    <w:rsid w:val="00A35D3F"/>
    <w:rPr>
      <w:rFonts w:ascii="Times New Roman" w:hAnsi="Times New Roman"/>
      <w:sz w:val="16"/>
    </w:rPr>
  </w:style>
  <w:style w:type="character" w:customStyle="1" w:styleId="496">
    <w:name w:val="Знак Знак496"/>
    <w:rsid w:val="00A35D3F"/>
    <w:rPr>
      <w:rFonts w:ascii="Times New Roman" w:hAnsi="Times New Roman"/>
      <w:b/>
      <w:caps/>
      <w:sz w:val="24"/>
      <w:lang w:eastAsia="ru-RU"/>
    </w:rPr>
  </w:style>
  <w:style w:type="character" w:customStyle="1" w:styleId="476">
    <w:name w:val="Знак Знак476"/>
    <w:rsid w:val="00A35D3F"/>
    <w:rPr>
      <w:rFonts w:ascii="Times New Roman" w:hAnsi="Times New Roman"/>
      <w:b/>
      <w:sz w:val="27"/>
      <w:lang w:eastAsia="ru-RU"/>
    </w:rPr>
  </w:style>
  <w:style w:type="character" w:customStyle="1" w:styleId="456">
    <w:name w:val="Знак Знак456"/>
    <w:rsid w:val="00A35D3F"/>
    <w:rPr>
      <w:rFonts w:ascii="Times New Roman" w:hAnsi="Times New Roman"/>
      <w:b/>
      <w:i/>
      <w:sz w:val="26"/>
      <w:lang w:eastAsia="ru-RU"/>
    </w:rPr>
  </w:style>
  <w:style w:type="character" w:customStyle="1" w:styleId="572">
    <w:name w:val="Знак5 Знак Знак7"/>
    <w:locked/>
    <w:rsid w:val="00A35D3F"/>
    <w:rPr>
      <w:sz w:val="16"/>
    </w:rPr>
  </w:style>
  <w:style w:type="character" w:customStyle="1" w:styleId="506">
    <w:name w:val="Знак Знак506"/>
    <w:locked/>
    <w:rsid w:val="00A35D3F"/>
    <w:rPr>
      <w:b/>
      <w:sz w:val="28"/>
      <w:lang w:val="ru-RU" w:eastAsia="ru-RU"/>
    </w:rPr>
  </w:style>
  <w:style w:type="character" w:customStyle="1" w:styleId="526">
    <w:name w:val="Знак Знак526"/>
    <w:rsid w:val="00A35D3F"/>
    <w:rPr>
      <w:rFonts w:ascii="Arial" w:hAnsi="Arial"/>
      <w:b/>
      <w:i/>
      <w:sz w:val="28"/>
    </w:rPr>
  </w:style>
  <w:style w:type="character" w:customStyle="1" w:styleId="662">
    <w:name w:val="Знак6 Знак Знак6"/>
    <w:rsid w:val="00A35D3F"/>
    <w:rPr>
      <w:sz w:val="24"/>
      <w:lang w:val="ru-RU" w:eastAsia="ru-RU"/>
    </w:rPr>
  </w:style>
  <w:style w:type="character" w:customStyle="1" w:styleId="403">
    <w:name w:val="Знак Знак40 Знак"/>
    <w:locked/>
    <w:rsid w:val="00A35D3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35D3F"/>
    <w:rPr>
      <w:rFonts w:ascii="Arial" w:hAnsi="Arial"/>
      <w:b/>
      <w:kern w:val="32"/>
      <w:sz w:val="32"/>
      <w:lang w:val="ru-RU" w:eastAsia="ru-RU"/>
    </w:rPr>
  </w:style>
  <w:style w:type="paragraph" w:customStyle="1" w:styleId="paragraph">
    <w:name w:val="paragraph"/>
    <w:basedOn w:val="a3"/>
    <w:rsid w:val="00A35D3F"/>
  </w:style>
  <w:style w:type="paragraph" w:customStyle="1" w:styleId="Style88">
    <w:name w:val="Style88"/>
    <w:basedOn w:val="a3"/>
    <w:rsid w:val="00A35D3F"/>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35D3F"/>
    <w:rPr>
      <w:color w:val="808080"/>
      <w:shd w:val="clear" w:color="auto" w:fill="E6E6E6"/>
    </w:rPr>
  </w:style>
  <w:style w:type="paragraph" w:customStyle="1" w:styleId="96">
    <w:name w:val="Знак Знак Знак Знак Знак Знак9"/>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35D3F"/>
    <w:rPr>
      <w:sz w:val="16"/>
      <w:lang w:val="ru-RU" w:eastAsia="ru-RU"/>
    </w:rPr>
  </w:style>
  <w:style w:type="character" w:customStyle="1" w:styleId="148">
    <w:name w:val="Знак Знак148"/>
    <w:locked/>
    <w:rsid w:val="00A35D3F"/>
    <w:rPr>
      <w:b/>
      <w:sz w:val="27"/>
      <w:lang w:val="ru-RU" w:eastAsia="ru-RU"/>
    </w:rPr>
  </w:style>
  <w:style w:type="character" w:customStyle="1" w:styleId="108">
    <w:name w:val="Знак Знак108"/>
    <w:locked/>
    <w:rsid w:val="00A35D3F"/>
    <w:rPr>
      <w:sz w:val="16"/>
      <w:lang w:val="ru-RU" w:eastAsia="ru-RU"/>
    </w:rPr>
  </w:style>
  <w:style w:type="character" w:customStyle="1" w:styleId="6200">
    <w:name w:val="Знак Знак620"/>
    <w:rsid w:val="00A35D3F"/>
    <w:rPr>
      <w:rFonts w:ascii="Arial" w:hAnsi="Arial"/>
      <w:b/>
      <w:i/>
      <w:sz w:val="28"/>
      <w:lang w:val="ru-RU" w:eastAsia="en-US"/>
    </w:rPr>
  </w:style>
  <w:style w:type="character" w:customStyle="1" w:styleId="169">
    <w:name w:val="Знак Знак169"/>
    <w:locked/>
    <w:rsid w:val="00A35D3F"/>
    <w:rPr>
      <w:b/>
      <w:caps/>
      <w:sz w:val="24"/>
      <w:lang w:val="ru-RU" w:eastAsia="ru-RU"/>
    </w:rPr>
  </w:style>
  <w:style w:type="character" w:customStyle="1" w:styleId="107">
    <w:name w:val="Знак Знак Знак10"/>
    <w:rsid w:val="00A35D3F"/>
    <w:rPr>
      <w:rFonts w:ascii="Times New Roman" w:hAnsi="Times New Roman"/>
      <w:b/>
      <w:caps/>
      <w:sz w:val="28"/>
    </w:rPr>
  </w:style>
  <w:style w:type="character" w:customStyle="1" w:styleId="258">
    <w:name w:val="Знак Знак258"/>
    <w:rsid w:val="00A35D3F"/>
    <w:rPr>
      <w:rFonts w:ascii="Times New Roman" w:hAnsi="Times New Roman"/>
      <w:b/>
      <w:sz w:val="28"/>
    </w:rPr>
  </w:style>
  <w:style w:type="character" w:customStyle="1" w:styleId="2280">
    <w:name w:val="Знак Знак228"/>
    <w:rsid w:val="00A35D3F"/>
    <w:rPr>
      <w:rFonts w:ascii="Times New Roman" w:hAnsi="Times New Roman"/>
      <w:sz w:val="24"/>
    </w:rPr>
  </w:style>
  <w:style w:type="character" w:customStyle="1" w:styleId="2011">
    <w:name w:val="Знак Знак2011"/>
    <w:rsid w:val="00A35D3F"/>
    <w:rPr>
      <w:rFonts w:ascii="Arial" w:hAnsi="Arial"/>
      <w:sz w:val="22"/>
    </w:rPr>
  </w:style>
  <w:style w:type="character" w:customStyle="1" w:styleId="198">
    <w:name w:val="Знак Знак198"/>
    <w:rsid w:val="00A35D3F"/>
    <w:rPr>
      <w:rFonts w:ascii="Times New Roman" w:hAnsi="Times New Roman"/>
      <w:sz w:val="16"/>
      <w:lang w:eastAsia="ru-RU"/>
    </w:rPr>
  </w:style>
  <w:style w:type="character" w:customStyle="1" w:styleId="188">
    <w:name w:val="Знак Знак188"/>
    <w:rsid w:val="00A35D3F"/>
    <w:rPr>
      <w:rFonts w:ascii="Courier New" w:hAnsi="Courier New"/>
    </w:rPr>
  </w:style>
  <w:style w:type="character" w:customStyle="1" w:styleId="178">
    <w:name w:val="Знак Знак178"/>
    <w:rsid w:val="00A35D3F"/>
    <w:rPr>
      <w:rFonts w:ascii="Times New Roman" w:hAnsi="Times New Roman"/>
      <w:sz w:val="24"/>
    </w:rPr>
  </w:style>
  <w:style w:type="paragraph" w:customStyle="1" w:styleId="4f2">
    <w:name w:val="Основной текст4"/>
    <w:basedOn w:val="516"/>
    <w:rsid w:val="00A35D3F"/>
    <w:pPr>
      <w:spacing w:before="0" w:beforeAutospacing="0" w:after="0" w:afterAutospacing="0" w:line="360" w:lineRule="auto"/>
    </w:pPr>
    <w:rPr>
      <w:szCs w:val="20"/>
    </w:rPr>
  </w:style>
  <w:style w:type="character" w:customStyle="1" w:styleId="158">
    <w:name w:val="Знак Знак158"/>
    <w:rsid w:val="00A35D3F"/>
    <w:rPr>
      <w:b/>
      <w:sz w:val="28"/>
    </w:rPr>
  </w:style>
  <w:style w:type="paragraph" w:customStyle="1" w:styleId="3ff4">
    <w:name w:val="Цитата3"/>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35D3F"/>
    <w:rPr>
      <w:rFonts w:ascii="Courier New" w:hAnsi="Courier New"/>
      <w:sz w:val="20"/>
      <w:szCs w:val="20"/>
    </w:rPr>
  </w:style>
  <w:style w:type="paragraph" w:customStyle="1" w:styleId="333">
    <w:name w:val="Основной текст 33"/>
    <w:basedOn w:val="516"/>
    <w:rsid w:val="00A35D3F"/>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35D3F"/>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35D3F"/>
    <w:pPr>
      <w:spacing w:line="360" w:lineRule="auto"/>
      <w:ind w:firstLine="709"/>
      <w:jc w:val="both"/>
    </w:pPr>
    <w:rPr>
      <w:sz w:val="28"/>
      <w:szCs w:val="20"/>
    </w:rPr>
  </w:style>
  <w:style w:type="paragraph" w:customStyle="1" w:styleId="2ffff6">
    <w:name w:val="Верхний колонтитул2"/>
    <w:basedOn w:val="a3"/>
    <w:rsid w:val="00A35D3F"/>
    <w:pPr>
      <w:tabs>
        <w:tab w:val="center" w:pos="4153"/>
        <w:tab w:val="right" w:pos="8306"/>
      </w:tabs>
    </w:pPr>
    <w:rPr>
      <w:rFonts w:ascii="Arial" w:hAnsi="Arial"/>
      <w:szCs w:val="20"/>
    </w:rPr>
  </w:style>
  <w:style w:type="character" w:customStyle="1" w:styleId="418">
    <w:name w:val="Знак Знак418"/>
    <w:locked/>
    <w:rsid w:val="00A35D3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35D3F"/>
    <w:pPr>
      <w:spacing w:after="160" w:line="240" w:lineRule="exact"/>
    </w:pPr>
    <w:rPr>
      <w:rFonts w:ascii="Verdana" w:hAnsi="Verdana"/>
      <w:lang w:val="en-US" w:eastAsia="en-US"/>
    </w:rPr>
  </w:style>
  <w:style w:type="paragraph" w:customStyle="1" w:styleId="382">
    <w:name w:val="Знак38"/>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35D3F"/>
    <w:rPr>
      <w:b/>
      <w:caps/>
      <w:sz w:val="24"/>
      <w:lang w:val="ru-RU" w:eastAsia="ru-RU"/>
    </w:rPr>
  </w:style>
  <w:style w:type="character" w:customStyle="1" w:styleId="1182">
    <w:name w:val="Знак1 Знак Знак18"/>
    <w:locked/>
    <w:rsid w:val="00A35D3F"/>
    <w:rPr>
      <w:rFonts w:ascii="Times New Roman" w:hAnsi="Times New Roman"/>
      <w:sz w:val="24"/>
      <w:lang w:eastAsia="ru-RU"/>
    </w:rPr>
  </w:style>
  <w:style w:type="character" w:customStyle="1" w:styleId="468">
    <w:name w:val="Знак Знак468"/>
    <w:locked/>
    <w:rsid w:val="00A35D3F"/>
    <w:rPr>
      <w:b/>
      <w:sz w:val="27"/>
      <w:lang w:val="ru-RU" w:eastAsia="ru-RU"/>
    </w:rPr>
  </w:style>
  <w:style w:type="character" w:customStyle="1" w:styleId="488">
    <w:name w:val="Знак Знак488"/>
    <w:locked/>
    <w:rsid w:val="00A35D3F"/>
    <w:rPr>
      <w:b/>
      <w:sz w:val="27"/>
      <w:lang w:val="ru-RU" w:eastAsia="ru-RU"/>
    </w:rPr>
  </w:style>
  <w:style w:type="character" w:customStyle="1" w:styleId="448">
    <w:name w:val="Знак Знак448"/>
    <w:locked/>
    <w:rsid w:val="00A35D3F"/>
    <w:rPr>
      <w:sz w:val="24"/>
    </w:rPr>
  </w:style>
  <w:style w:type="character" w:customStyle="1" w:styleId="518">
    <w:name w:val="Знак Знак518"/>
    <w:locked/>
    <w:rsid w:val="00A35D3F"/>
    <w:rPr>
      <w:b/>
      <w:sz w:val="27"/>
      <w:lang w:val="ru-RU" w:eastAsia="ru-RU"/>
    </w:rPr>
  </w:style>
  <w:style w:type="character" w:customStyle="1" w:styleId="438">
    <w:name w:val="Знак Знак438"/>
    <w:locked/>
    <w:rsid w:val="00A35D3F"/>
    <w:rPr>
      <w:color w:val="000000"/>
      <w:sz w:val="24"/>
      <w:lang w:eastAsia="ru-RU"/>
    </w:rPr>
  </w:style>
  <w:style w:type="character" w:customStyle="1" w:styleId="428">
    <w:name w:val="Знак Знак428"/>
    <w:rsid w:val="00A35D3F"/>
    <w:rPr>
      <w:rFonts w:ascii="Times New Roman" w:hAnsi="Times New Roman"/>
      <w:sz w:val="16"/>
    </w:rPr>
  </w:style>
  <w:style w:type="character" w:customStyle="1" w:styleId="498">
    <w:name w:val="Знак Знак498"/>
    <w:rsid w:val="00A35D3F"/>
    <w:rPr>
      <w:rFonts w:ascii="Times New Roman" w:hAnsi="Times New Roman"/>
      <w:b/>
      <w:caps/>
      <w:sz w:val="24"/>
      <w:lang w:eastAsia="ru-RU"/>
    </w:rPr>
  </w:style>
  <w:style w:type="paragraph" w:customStyle="1" w:styleId="427">
    <w:name w:val="Заголовок 42"/>
    <w:basedOn w:val="516"/>
    <w:next w:val="516"/>
    <w:rsid w:val="00A35D3F"/>
    <w:pPr>
      <w:keepNext/>
      <w:spacing w:before="0" w:beforeAutospacing="0" w:after="0" w:afterAutospacing="0"/>
    </w:pPr>
    <w:rPr>
      <w:szCs w:val="20"/>
    </w:rPr>
  </w:style>
  <w:style w:type="character" w:customStyle="1" w:styleId="478">
    <w:name w:val="Знак Знак478"/>
    <w:rsid w:val="00A35D3F"/>
    <w:rPr>
      <w:rFonts w:ascii="Times New Roman" w:hAnsi="Times New Roman"/>
      <w:b/>
      <w:sz w:val="27"/>
      <w:lang w:eastAsia="ru-RU"/>
    </w:rPr>
  </w:style>
  <w:style w:type="character" w:customStyle="1" w:styleId="458">
    <w:name w:val="Знак Знак458"/>
    <w:rsid w:val="00A35D3F"/>
    <w:rPr>
      <w:rFonts w:ascii="Times New Roman" w:hAnsi="Times New Roman"/>
      <w:b/>
      <w:i/>
      <w:sz w:val="26"/>
      <w:lang w:eastAsia="ru-RU"/>
    </w:rPr>
  </w:style>
  <w:style w:type="character" w:customStyle="1" w:styleId="592">
    <w:name w:val="Знак5 Знак Знак9"/>
    <w:locked/>
    <w:rsid w:val="00A35D3F"/>
    <w:rPr>
      <w:sz w:val="16"/>
    </w:rPr>
  </w:style>
  <w:style w:type="character" w:customStyle="1" w:styleId="508">
    <w:name w:val="Знак Знак508"/>
    <w:locked/>
    <w:rsid w:val="00A35D3F"/>
    <w:rPr>
      <w:b/>
      <w:sz w:val="28"/>
      <w:lang w:val="ru-RU" w:eastAsia="ru-RU"/>
    </w:rPr>
  </w:style>
  <w:style w:type="character" w:customStyle="1" w:styleId="528">
    <w:name w:val="Знак Знак528"/>
    <w:rsid w:val="00A35D3F"/>
    <w:rPr>
      <w:rFonts w:ascii="Arial" w:hAnsi="Arial"/>
      <w:b/>
      <w:i/>
      <w:sz w:val="28"/>
    </w:rPr>
  </w:style>
  <w:style w:type="character" w:customStyle="1" w:styleId="5180">
    <w:name w:val="Знак5 Знак Знак18"/>
    <w:locked/>
    <w:rsid w:val="00A35D3F"/>
    <w:rPr>
      <w:sz w:val="16"/>
      <w:lang w:val="ru-RU" w:eastAsia="ru-RU"/>
    </w:rPr>
  </w:style>
  <w:style w:type="character" w:customStyle="1" w:styleId="682">
    <w:name w:val="Знак6 Знак Знак8"/>
    <w:rsid w:val="00A35D3F"/>
    <w:rPr>
      <w:sz w:val="24"/>
      <w:lang w:val="ru-RU" w:eastAsia="ru-RU"/>
    </w:rPr>
  </w:style>
  <w:style w:type="character" w:customStyle="1" w:styleId="5520">
    <w:name w:val="Знак Знак552"/>
    <w:locked/>
    <w:rsid w:val="00A35D3F"/>
    <w:rPr>
      <w:sz w:val="24"/>
      <w:lang w:val="ru-RU" w:eastAsia="ru-RU"/>
    </w:rPr>
  </w:style>
  <w:style w:type="character" w:customStyle="1" w:styleId="6520">
    <w:name w:val="Знак Знак652"/>
    <w:locked/>
    <w:rsid w:val="00A35D3F"/>
    <w:rPr>
      <w:b/>
      <w:sz w:val="27"/>
      <w:lang w:val="ru-RU" w:eastAsia="ru-RU"/>
    </w:rPr>
  </w:style>
  <w:style w:type="character" w:customStyle="1" w:styleId="6420">
    <w:name w:val="Знак Знак642"/>
    <w:locked/>
    <w:rsid w:val="00A35D3F"/>
    <w:rPr>
      <w:b/>
      <w:sz w:val="28"/>
      <w:lang w:val="ru-RU" w:eastAsia="ru-RU"/>
    </w:rPr>
  </w:style>
  <w:style w:type="character" w:customStyle="1" w:styleId="6320">
    <w:name w:val="Знак Знак632"/>
    <w:locked/>
    <w:rsid w:val="00A35D3F"/>
    <w:rPr>
      <w:b/>
      <w:i/>
      <w:sz w:val="26"/>
      <w:lang w:val="ru-RU" w:eastAsia="ru-RU"/>
    </w:rPr>
  </w:style>
  <w:style w:type="character" w:customStyle="1" w:styleId="6220">
    <w:name w:val="Знак Знак622"/>
    <w:locked/>
    <w:rsid w:val="00A35D3F"/>
    <w:rPr>
      <w:sz w:val="24"/>
      <w:lang w:val="ru-RU" w:eastAsia="ru-RU"/>
    </w:rPr>
  </w:style>
  <w:style w:type="character" w:customStyle="1" w:styleId="619">
    <w:name w:val="Знак Знак619"/>
    <w:locked/>
    <w:rsid w:val="00A35D3F"/>
    <w:rPr>
      <w:sz w:val="24"/>
      <w:lang w:val="ru-RU" w:eastAsia="ru-RU"/>
    </w:rPr>
  </w:style>
  <w:style w:type="character" w:customStyle="1" w:styleId="602">
    <w:name w:val="Знак Знак602"/>
    <w:locked/>
    <w:rsid w:val="00A35D3F"/>
    <w:rPr>
      <w:i/>
      <w:sz w:val="24"/>
      <w:lang w:val="ru-RU" w:eastAsia="ru-RU"/>
    </w:rPr>
  </w:style>
  <w:style w:type="character" w:customStyle="1" w:styleId="5920">
    <w:name w:val="Знак Знак592"/>
    <w:locked/>
    <w:rsid w:val="00A35D3F"/>
    <w:rPr>
      <w:rFonts w:ascii="Arial" w:hAnsi="Arial"/>
      <w:sz w:val="22"/>
      <w:lang w:val="ru-RU" w:eastAsia="ru-RU"/>
    </w:rPr>
  </w:style>
  <w:style w:type="character" w:customStyle="1" w:styleId="582">
    <w:name w:val="Знак Знак582"/>
    <w:locked/>
    <w:rsid w:val="00A35D3F"/>
    <w:rPr>
      <w:rFonts w:ascii="Courier New" w:hAnsi="Courier New"/>
      <w:lang w:val="ru-RU" w:eastAsia="ru-RU"/>
    </w:rPr>
  </w:style>
  <w:style w:type="character" w:customStyle="1" w:styleId="5720">
    <w:name w:val="Знак Знак572"/>
    <w:locked/>
    <w:rsid w:val="00A35D3F"/>
    <w:rPr>
      <w:lang w:val="ru-RU" w:eastAsia="ru-RU"/>
    </w:rPr>
  </w:style>
  <w:style w:type="character" w:customStyle="1" w:styleId="5620">
    <w:name w:val="Знак Знак562"/>
    <w:locked/>
    <w:rsid w:val="00A35D3F"/>
    <w:rPr>
      <w:sz w:val="24"/>
      <w:lang w:val="ru-RU" w:eastAsia="ru-RU"/>
    </w:rPr>
  </w:style>
  <w:style w:type="character" w:customStyle="1" w:styleId="542">
    <w:name w:val="Знак Знак542"/>
    <w:locked/>
    <w:rsid w:val="00A35D3F"/>
    <w:rPr>
      <w:sz w:val="24"/>
      <w:lang w:val="en-US" w:eastAsia="ru-RU"/>
    </w:rPr>
  </w:style>
  <w:style w:type="paragraph" w:customStyle="1" w:styleId="238">
    <w:name w:val="Заголовок 23"/>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35D3F"/>
    <w:pPr>
      <w:tabs>
        <w:tab w:val="left" w:pos="1440"/>
      </w:tabs>
      <w:suppressAutoHyphens/>
      <w:spacing w:before="240" w:after="60"/>
      <w:ind w:left="1440" w:hanging="1440"/>
      <w:outlineLvl w:val="7"/>
    </w:pPr>
    <w:rPr>
      <w:i/>
      <w:iCs/>
      <w:lang w:eastAsia="zh-CN"/>
    </w:rPr>
  </w:style>
  <w:style w:type="character" w:customStyle="1" w:styleId="672">
    <w:name w:val="Знак Знак672"/>
    <w:rsid w:val="00A35D3F"/>
    <w:rPr>
      <w:rFonts w:ascii="Arial" w:hAnsi="Arial"/>
      <w:b/>
      <w:sz w:val="26"/>
    </w:rPr>
  </w:style>
  <w:style w:type="character" w:customStyle="1" w:styleId="6620">
    <w:name w:val="Знак Знак662"/>
    <w:rsid w:val="00A35D3F"/>
    <w:rPr>
      <w:b/>
      <w:sz w:val="28"/>
    </w:rPr>
  </w:style>
  <w:style w:type="character" w:customStyle="1" w:styleId="702">
    <w:name w:val="Знак Знак702"/>
    <w:rsid w:val="00A35D3F"/>
    <w:rPr>
      <w:rFonts w:ascii="Arial" w:hAnsi="Arial"/>
      <w:b/>
      <w:sz w:val="26"/>
    </w:rPr>
  </w:style>
  <w:style w:type="character" w:customStyle="1" w:styleId="692">
    <w:name w:val="Знак Знак692"/>
    <w:rsid w:val="00A35D3F"/>
    <w:rPr>
      <w:b/>
      <w:sz w:val="28"/>
    </w:rPr>
  </w:style>
  <w:style w:type="character" w:customStyle="1" w:styleId="6820">
    <w:name w:val="Знак Знак682"/>
    <w:rsid w:val="00A35D3F"/>
    <w:rPr>
      <w:b/>
      <w:i/>
      <w:sz w:val="26"/>
    </w:rPr>
  </w:style>
  <w:style w:type="paragraph" w:customStyle="1" w:styleId="HTML21">
    <w:name w:val="Стандартный HTML2"/>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35D3F"/>
    <w:rPr>
      <w:rFonts w:ascii="Arial" w:hAnsi="Arial"/>
      <w:sz w:val="22"/>
    </w:rPr>
  </w:style>
  <w:style w:type="character" w:customStyle="1" w:styleId="618">
    <w:name w:val="Знак Знак618"/>
    <w:rsid w:val="00A35D3F"/>
    <w:rPr>
      <w:rFonts w:ascii="Arial" w:hAnsi="Arial"/>
      <w:b/>
      <w:i/>
      <w:sz w:val="28"/>
      <w:lang w:val="ru-RU" w:eastAsia="en-US"/>
    </w:rPr>
  </w:style>
  <w:style w:type="paragraph" w:customStyle="1" w:styleId="87">
    <w:name w:val="Знак Знак Знак Знак Знак Знак8"/>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35D3F"/>
    <w:rPr>
      <w:sz w:val="16"/>
      <w:lang w:val="ru-RU" w:eastAsia="ru-RU"/>
    </w:rPr>
  </w:style>
  <w:style w:type="paragraph" w:customStyle="1" w:styleId="7c">
    <w:name w:val="Обычный7"/>
    <w:rsid w:val="00A35D3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35D3F"/>
    <w:rPr>
      <w:b/>
      <w:sz w:val="27"/>
      <w:lang w:val="ru-RU" w:eastAsia="ru-RU"/>
    </w:rPr>
  </w:style>
  <w:style w:type="character" w:customStyle="1" w:styleId="1070">
    <w:name w:val="Знак Знак107"/>
    <w:locked/>
    <w:rsid w:val="00A35D3F"/>
    <w:rPr>
      <w:sz w:val="16"/>
      <w:lang w:val="ru-RU" w:eastAsia="ru-RU"/>
    </w:rPr>
  </w:style>
  <w:style w:type="paragraph" w:customStyle="1" w:styleId="4f3">
    <w:name w:val="Абзац списка4"/>
    <w:basedOn w:val="a3"/>
    <w:rsid w:val="00A35D3F"/>
    <w:pPr>
      <w:spacing w:after="200" w:line="276" w:lineRule="auto"/>
      <w:ind w:left="720"/>
    </w:pPr>
    <w:rPr>
      <w:rFonts w:ascii="Calibri" w:hAnsi="Calibri"/>
      <w:sz w:val="22"/>
      <w:szCs w:val="22"/>
      <w:lang w:eastAsia="en-US"/>
    </w:rPr>
  </w:style>
  <w:style w:type="character" w:customStyle="1" w:styleId="168">
    <w:name w:val="Знак Знак168"/>
    <w:locked/>
    <w:rsid w:val="00A35D3F"/>
    <w:rPr>
      <w:b/>
      <w:caps/>
      <w:sz w:val="24"/>
      <w:lang w:val="ru-RU" w:eastAsia="ru-RU"/>
    </w:rPr>
  </w:style>
  <w:style w:type="paragraph" w:customStyle="1" w:styleId="242">
    <w:name w:val="Основной текст 24"/>
    <w:basedOn w:val="a3"/>
    <w:rsid w:val="00A35D3F"/>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35D3F"/>
    <w:rPr>
      <w:rFonts w:ascii="Times New Roman" w:hAnsi="Times New Roman"/>
      <w:b/>
      <w:caps/>
      <w:sz w:val="28"/>
    </w:rPr>
  </w:style>
  <w:style w:type="character" w:customStyle="1" w:styleId="257">
    <w:name w:val="Знак Знак257"/>
    <w:rsid w:val="00A35D3F"/>
    <w:rPr>
      <w:rFonts w:ascii="Times New Roman" w:hAnsi="Times New Roman"/>
      <w:b/>
      <w:sz w:val="28"/>
    </w:rPr>
  </w:style>
  <w:style w:type="character" w:customStyle="1" w:styleId="2270">
    <w:name w:val="Знак Знак227"/>
    <w:rsid w:val="00A35D3F"/>
    <w:rPr>
      <w:rFonts w:ascii="Times New Roman" w:hAnsi="Times New Roman"/>
      <w:sz w:val="24"/>
    </w:rPr>
  </w:style>
  <w:style w:type="character" w:customStyle="1" w:styleId="197">
    <w:name w:val="Знак Знак197"/>
    <w:rsid w:val="00A35D3F"/>
    <w:rPr>
      <w:rFonts w:ascii="Times New Roman" w:hAnsi="Times New Roman"/>
      <w:sz w:val="16"/>
      <w:lang w:eastAsia="ru-RU"/>
    </w:rPr>
  </w:style>
  <w:style w:type="character" w:customStyle="1" w:styleId="187">
    <w:name w:val="Знак Знак187"/>
    <w:rsid w:val="00A35D3F"/>
    <w:rPr>
      <w:rFonts w:ascii="Courier New" w:hAnsi="Courier New"/>
    </w:rPr>
  </w:style>
  <w:style w:type="character" w:customStyle="1" w:styleId="177">
    <w:name w:val="Знак Знак177"/>
    <w:rsid w:val="00A35D3F"/>
    <w:rPr>
      <w:rFonts w:ascii="Times New Roman" w:hAnsi="Times New Roman"/>
      <w:sz w:val="24"/>
    </w:rPr>
  </w:style>
  <w:style w:type="paragraph" w:customStyle="1" w:styleId="346">
    <w:name w:val="Заголовок 34"/>
    <w:basedOn w:val="7c"/>
    <w:next w:val="7c"/>
    <w:rsid w:val="00A35D3F"/>
    <w:pPr>
      <w:keepNext/>
      <w:widowControl/>
      <w:ind w:left="0" w:firstLine="0"/>
      <w:outlineLvl w:val="2"/>
    </w:pPr>
    <w:rPr>
      <w:sz w:val="24"/>
    </w:rPr>
  </w:style>
  <w:style w:type="paragraph" w:customStyle="1" w:styleId="5f">
    <w:name w:val="Основной текст5"/>
    <w:basedOn w:val="7c"/>
    <w:rsid w:val="00A35D3F"/>
    <w:pPr>
      <w:widowControl/>
      <w:spacing w:line="360" w:lineRule="auto"/>
      <w:ind w:left="0" w:firstLine="0"/>
    </w:pPr>
    <w:rPr>
      <w:sz w:val="24"/>
    </w:rPr>
  </w:style>
  <w:style w:type="character" w:customStyle="1" w:styleId="157">
    <w:name w:val="Знак Знак157"/>
    <w:rsid w:val="00A35D3F"/>
    <w:rPr>
      <w:b/>
      <w:sz w:val="28"/>
    </w:rPr>
  </w:style>
  <w:style w:type="paragraph" w:customStyle="1" w:styleId="243">
    <w:name w:val="Заголовок 24"/>
    <w:basedOn w:val="a3"/>
    <w:next w:val="a3"/>
    <w:rsid w:val="00A35D3F"/>
    <w:pPr>
      <w:keepNext/>
      <w:widowControl w:val="0"/>
      <w:jc w:val="center"/>
    </w:pPr>
    <w:rPr>
      <w:b/>
      <w:sz w:val="26"/>
      <w:szCs w:val="20"/>
    </w:rPr>
  </w:style>
  <w:style w:type="paragraph" w:customStyle="1" w:styleId="88">
    <w:name w:val="Обычный8"/>
    <w:basedOn w:val="a3"/>
    <w:rsid w:val="00A35D3F"/>
    <w:pPr>
      <w:spacing w:before="100" w:beforeAutospacing="1" w:after="100" w:afterAutospacing="1"/>
    </w:pPr>
  </w:style>
  <w:style w:type="paragraph" w:customStyle="1" w:styleId="4f4">
    <w:name w:val="Цитата4"/>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35D3F"/>
    <w:rPr>
      <w:rFonts w:ascii="Courier New" w:hAnsi="Courier New"/>
      <w:sz w:val="20"/>
      <w:szCs w:val="20"/>
    </w:rPr>
  </w:style>
  <w:style w:type="paragraph" w:customStyle="1" w:styleId="348">
    <w:name w:val="Основной текст 34"/>
    <w:basedOn w:val="7c"/>
    <w:rsid w:val="00A35D3F"/>
    <w:pPr>
      <w:widowControl/>
      <w:tabs>
        <w:tab w:val="left" w:pos="360"/>
      </w:tabs>
      <w:ind w:left="0" w:firstLine="0"/>
      <w:jc w:val="both"/>
    </w:pPr>
    <w:rPr>
      <w:i/>
      <w:sz w:val="26"/>
    </w:rPr>
  </w:style>
  <w:style w:type="paragraph" w:customStyle="1" w:styleId="239">
    <w:name w:val="Основной текст с отступом 23"/>
    <w:basedOn w:val="a3"/>
    <w:rsid w:val="00A35D3F"/>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35D3F"/>
    <w:pPr>
      <w:spacing w:line="360" w:lineRule="auto"/>
      <w:ind w:firstLine="709"/>
      <w:jc w:val="both"/>
    </w:pPr>
    <w:rPr>
      <w:sz w:val="28"/>
      <w:szCs w:val="20"/>
    </w:rPr>
  </w:style>
  <w:style w:type="paragraph" w:customStyle="1" w:styleId="3ff6">
    <w:name w:val="Верхний колонтитул3"/>
    <w:basedOn w:val="a3"/>
    <w:rsid w:val="00A35D3F"/>
    <w:pPr>
      <w:tabs>
        <w:tab w:val="center" w:pos="4153"/>
        <w:tab w:val="right" w:pos="8306"/>
      </w:tabs>
    </w:pPr>
    <w:rPr>
      <w:rFonts w:ascii="Arial" w:hAnsi="Arial"/>
      <w:szCs w:val="20"/>
    </w:rPr>
  </w:style>
  <w:style w:type="character" w:customStyle="1" w:styleId="3ff7">
    <w:name w:val="Слабое выделение3"/>
    <w:rsid w:val="00A35D3F"/>
    <w:rPr>
      <w:i/>
      <w:color w:val="808080"/>
    </w:rPr>
  </w:style>
  <w:style w:type="character" w:customStyle="1" w:styleId="4170">
    <w:name w:val="Знак Знак417"/>
    <w:locked/>
    <w:rsid w:val="00A35D3F"/>
    <w:rPr>
      <w:rFonts w:ascii="Arial" w:hAnsi="Arial"/>
      <w:b/>
      <w:i/>
      <w:sz w:val="28"/>
      <w:lang w:val="ru-RU" w:eastAsia="en-US"/>
    </w:rPr>
  </w:style>
  <w:style w:type="character" w:customStyle="1" w:styleId="3ff8">
    <w:name w:val="Основной шрифт абзаца3"/>
    <w:rsid w:val="00A35D3F"/>
  </w:style>
  <w:style w:type="paragraph" w:customStyle="1" w:styleId="98">
    <w:name w:val="Знак Знак Знак Знак Знак Знак Знак Знак Знак Знак Знак Знак Знак9"/>
    <w:basedOn w:val="a3"/>
    <w:rsid w:val="00A35D3F"/>
    <w:pPr>
      <w:spacing w:after="160" w:line="240" w:lineRule="exact"/>
    </w:pPr>
    <w:rPr>
      <w:rFonts w:ascii="Verdana" w:hAnsi="Verdana"/>
      <w:lang w:val="en-US" w:eastAsia="en-US"/>
    </w:rPr>
  </w:style>
  <w:style w:type="paragraph" w:customStyle="1" w:styleId="372">
    <w:name w:val="Знак37"/>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35D3F"/>
    <w:rPr>
      <w:b/>
      <w:caps/>
      <w:sz w:val="24"/>
      <w:lang w:val="ru-RU" w:eastAsia="ru-RU"/>
    </w:rPr>
  </w:style>
  <w:style w:type="character" w:customStyle="1" w:styleId="1172">
    <w:name w:val="Знак1 Знак Знак17"/>
    <w:locked/>
    <w:rsid w:val="00A35D3F"/>
    <w:rPr>
      <w:rFonts w:ascii="Times New Roman" w:hAnsi="Times New Roman"/>
      <w:sz w:val="24"/>
      <w:lang w:eastAsia="ru-RU"/>
    </w:rPr>
  </w:style>
  <w:style w:type="character" w:customStyle="1" w:styleId="467">
    <w:name w:val="Знак Знак467"/>
    <w:locked/>
    <w:rsid w:val="00A35D3F"/>
    <w:rPr>
      <w:b/>
      <w:sz w:val="27"/>
      <w:lang w:val="ru-RU" w:eastAsia="ru-RU"/>
    </w:rPr>
  </w:style>
  <w:style w:type="character" w:customStyle="1" w:styleId="487">
    <w:name w:val="Знак Знак487"/>
    <w:locked/>
    <w:rsid w:val="00A35D3F"/>
    <w:rPr>
      <w:b/>
      <w:sz w:val="27"/>
      <w:lang w:val="ru-RU" w:eastAsia="ru-RU"/>
    </w:rPr>
  </w:style>
  <w:style w:type="character" w:customStyle="1" w:styleId="447">
    <w:name w:val="Знак Знак447"/>
    <w:locked/>
    <w:rsid w:val="00A35D3F"/>
    <w:rPr>
      <w:sz w:val="24"/>
    </w:rPr>
  </w:style>
  <w:style w:type="character" w:customStyle="1" w:styleId="517">
    <w:name w:val="Знак Знак517"/>
    <w:locked/>
    <w:rsid w:val="00A35D3F"/>
    <w:rPr>
      <w:b/>
      <w:sz w:val="27"/>
      <w:lang w:val="ru-RU" w:eastAsia="ru-RU"/>
    </w:rPr>
  </w:style>
  <w:style w:type="character" w:customStyle="1" w:styleId="4370">
    <w:name w:val="Знак Знак437"/>
    <w:locked/>
    <w:rsid w:val="00A35D3F"/>
    <w:rPr>
      <w:color w:val="000000"/>
      <w:sz w:val="24"/>
      <w:lang w:eastAsia="ru-RU"/>
    </w:rPr>
  </w:style>
  <w:style w:type="character" w:customStyle="1" w:styleId="4270">
    <w:name w:val="Знак Знак427"/>
    <w:rsid w:val="00A35D3F"/>
    <w:rPr>
      <w:rFonts w:ascii="Times New Roman" w:hAnsi="Times New Roman"/>
      <w:sz w:val="16"/>
    </w:rPr>
  </w:style>
  <w:style w:type="character" w:customStyle="1" w:styleId="497">
    <w:name w:val="Знак Знак497"/>
    <w:rsid w:val="00A35D3F"/>
    <w:rPr>
      <w:rFonts w:ascii="Times New Roman" w:hAnsi="Times New Roman"/>
      <w:b/>
      <w:caps/>
      <w:sz w:val="24"/>
      <w:lang w:eastAsia="ru-RU"/>
    </w:rPr>
  </w:style>
  <w:style w:type="paragraph" w:customStyle="1" w:styleId="449">
    <w:name w:val="Заголовок 44"/>
    <w:basedOn w:val="7c"/>
    <w:next w:val="7c"/>
    <w:rsid w:val="00A35D3F"/>
    <w:pPr>
      <w:keepNext/>
      <w:widowControl/>
      <w:ind w:left="0" w:firstLine="0"/>
    </w:pPr>
    <w:rPr>
      <w:sz w:val="24"/>
    </w:rPr>
  </w:style>
  <w:style w:type="character" w:customStyle="1" w:styleId="477">
    <w:name w:val="Знак Знак477"/>
    <w:rsid w:val="00A35D3F"/>
    <w:rPr>
      <w:rFonts w:ascii="Times New Roman" w:hAnsi="Times New Roman"/>
      <w:b/>
      <w:sz w:val="27"/>
      <w:lang w:eastAsia="ru-RU"/>
    </w:rPr>
  </w:style>
  <w:style w:type="character" w:customStyle="1" w:styleId="457">
    <w:name w:val="Знак Знак457"/>
    <w:rsid w:val="00A35D3F"/>
    <w:rPr>
      <w:rFonts w:ascii="Times New Roman" w:hAnsi="Times New Roman"/>
      <w:b/>
      <w:i/>
      <w:sz w:val="26"/>
      <w:lang w:eastAsia="ru-RU"/>
    </w:rPr>
  </w:style>
  <w:style w:type="paragraph" w:customStyle="1" w:styleId="633">
    <w:name w:val="Заголовок 63"/>
    <w:rsid w:val="00A35D3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35D3F"/>
    <w:rPr>
      <w:sz w:val="16"/>
    </w:rPr>
  </w:style>
  <w:style w:type="character" w:customStyle="1" w:styleId="507">
    <w:name w:val="Знак Знак507"/>
    <w:locked/>
    <w:rsid w:val="00A35D3F"/>
    <w:rPr>
      <w:b/>
      <w:sz w:val="28"/>
      <w:lang w:val="ru-RU" w:eastAsia="ru-RU"/>
    </w:rPr>
  </w:style>
  <w:style w:type="character" w:customStyle="1" w:styleId="527">
    <w:name w:val="Знак Знак527"/>
    <w:rsid w:val="00A35D3F"/>
    <w:rPr>
      <w:rFonts w:ascii="Arial" w:hAnsi="Arial"/>
      <w:b/>
      <w:i/>
      <w:sz w:val="28"/>
    </w:rPr>
  </w:style>
  <w:style w:type="paragraph" w:customStyle="1" w:styleId="2211">
    <w:name w:val="Цитата 221"/>
    <w:basedOn w:val="a3"/>
    <w:next w:val="a3"/>
    <w:rsid w:val="00A35D3F"/>
    <w:rPr>
      <w:rFonts w:ascii="Calibri" w:hAnsi="Calibri"/>
      <w:i/>
      <w:iCs/>
      <w:color w:val="000000"/>
    </w:rPr>
  </w:style>
  <w:style w:type="paragraph" w:customStyle="1" w:styleId="21fa">
    <w:name w:val="Выделенная цитата21"/>
    <w:basedOn w:val="a3"/>
    <w:next w:val="a3"/>
    <w:rsid w:val="00A35D3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35D3F"/>
    <w:rPr>
      <w:sz w:val="16"/>
      <w:lang w:val="ru-RU" w:eastAsia="ru-RU"/>
    </w:rPr>
  </w:style>
  <w:style w:type="character" w:customStyle="1" w:styleId="673">
    <w:name w:val="Знак6 Знак Знак7"/>
    <w:rsid w:val="00A35D3F"/>
    <w:rPr>
      <w:sz w:val="24"/>
      <w:lang w:val="ru-RU" w:eastAsia="ru-RU"/>
    </w:rPr>
  </w:style>
  <w:style w:type="character" w:customStyle="1" w:styleId="21fb">
    <w:name w:val="Замещающий текст21"/>
    <w:rsid w:val="00A35D3F"/>
    <w:rPr>
      <w:color w:val="808080"/>
    </w:rPr>
  </w:style>
  <w:style w:type="paragraph" w:customStyle="1" w:styleId="12f0">
    <w:name w:val="Заголовок 12"/>
    <w:basedOn w:val="a3"/>
    <w:next w:val="a3"/>
    <w:rsid w:val="00A35D3F"/>
    <w:pPr>
      <w:suppressAutoHyphens/>
      <w:ind w:firstLine="454"/>
    </w:pPr>
    <w:rPr>
      <w:b/>
      <w:caps/>
      <w:lang w:eastAsia="zh-CN"/>
    </w:rPr>
  </w:style>
  <w:style w:type="character" w:customStyle="1" w:styleId="617">
    <w:name w:val="Знак Знак617"/>
    <w:locked/>
    <w:rsid w:val="00A35D3F"/>
    <w:rPr>
      <w:sz w:val="24"/>
      <w:lang w:val="ru-RU" w:eastAsia="ru-RU"/>
    </w:rPr>
  </w:style>
  <w:style w:type="paragraph" w:customStyle="1" w:styleId="259">
    <w:name w:val="Заголовок 25"/>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35D3F"/>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35D3F"/>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35D3F"/>
    <w:rPr>
      <w:b/>
    </w:rPr>
  </w:style>
  <w:style w:type="paragraph" w:customStyle="1" w:styleId="HTML31">
    <w:name w:val="Стандартный HTML3"/>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35D3F"/>
    <w:rPr>
      <w:sz w:val="24"/>
      <w:lang w:val="ru-RU" w:eastAsia="ru-RU"/>
    </w:rPr>
  </w:style>
  <w:style w:type="paragraph" w:customStyle="1" w:styleId="921">
    <w:name w:val="Знак92"/>
    <w:basedOn w:val="a3"/>
    <w:rsid w:val="00A35D3F"/>
    <w:pPr>
      <w:spacing w:after="160" w:line="240" w:lineRule="exact"/>
    </w:pPr>
    <w:rPr>
      <w:rFonts w:ascii="Verdana" w:hAnsi="Verdana"/>
      <w:lang w:val="en-US" w:eastAsia="en-US"/>
    </w:rPr>
  </w:style>
  <w:style w:type="character" w:customStyle="1" w:styleId="4141">
    <w:name w:val="Знак4 Знак Знак14"/>
    <w:locked/>
    <w:rsid w:val="00A35D3F"/>
    <w:rPr>
      <w:rFonts w:ascii="Arial" w:hAnsi="Arial"/>
      <w:b/>
      <w:kern w:val="32"/>
      <w:sz w:val="32"/>
      <w:lang w:val="ru-RU" w:eastAsia="ru-RU"/>
    </w:rPr>
  </w:style>
  <w:style w:type="character" w:customStyle="1" w:styleId="2124">
    <w:name w:val="Знак2 Знак Знак12"/>
    <w:locked/>
    <w:rsid w:val="00A35D3F"/>
    <w:rPr>
      <w:b/>
      <w:sz w:val="27"/>
      <w:lang w:val="ru-RU" w:eastAsia="ru-RU"/>
    </w:rPr>
  </w:style>
  <w:style w:type="character" w:customStyle="1" w:styleId="23a">
    <w:name w:val="Знак2 Знак Знак3"/>
    <w:locked/>
    <w:rsid w:val="00A35D3F"/>
    <w:rPr>
      <w:rFonts w:ascii="Arial" w:hAnsi="Arial"/>
      <w:b/>
      <w:sz w:val="26"/>
      <w:lang w:val="ru-RU" w:eastAsia="ru-RU"/>
    </w:rPr>
  </w:style>
  <w:style w:type="paragraph" w:customStyle="1" w:styleId="5f0">
    <w:name w:val="Абзац списка5"/>
    <w:basedOn w:val="a3"/>
    <w:rsid w:val="00A35D3F"/>
    <w:pPr>
      <w:ind w:left="708"/>
    </w:pPr>
    <w:rPr>
      <w:rFonts w:ascii="Calibri" w:hAnsi="Calibri"/>
      <w:szCs w:val="20"/>
    </w:rPr>
  </w:style>
  <w:style w:type="character" w:customStyle="1" w:styleId="4f6">
    <w:name w:val="Слабое выделение4"/>
    <w:rsid w:val="00A35D3F"/>
    <w:rPr>
      <w:i/>
      <w:color w:val="808080"/>
    </w:rPr>
  </w:style>
  <w:style w:type="paragraph" w:customStyle="1" w:styleId="23b">
    <w:name w:val="Цитата 23"/>
    <w:basedOn w:val="a3"/>
    <w:next w:val="a3"/>
    <w:rsid w:val="00A35D3F"/>
    <w:rPr>
      <w:rFonts w:ascii="Calibri" w:hAnsi="Calibri"/>
      <w:i/>
      <w:iCs/>
      <w:color w:val="000000"/>
    </w:rPr>
  </w:style>
  <w:style w:type="paragraph" w:customStyle="1" w:styleId="3ffa">
    <w:name w:val="Выделенная цитата3"/>
    <w:basedOn w:val="a3"/>
    <w:next w:val="a3"/>
    <w:rsid w:val="00A35D3F"/>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35D3F"/>
    <w:rPr>
      <w:b/>
    </w:rPr>
  </w:style>
  <w:style w:type="character" w:customStyle="1" w:styleId="3ffb">
    <w:name w:val="Замещающий текст3"/>
    <w:rsid w:val="00A35D3F"/>
    <w:rPr>
      <w:color w:val="808080"/>
    </w:rPr>
  </w:style>
  <w:style w:type="character" w:customStyle="1" w:styleId="1260">
    <w:name w:val="Знак1 Знак Знак26"/>
    <w:locked/>
    <w:rsid w:val="00A35D3F"/>
    <w:rPr>
      <w:sz w:val="24"/>
    </w:rPr>
  </w:style>
  <w:style w:type="character" w:customStyle="1" w:styleId="1271">
    <w:name w:val="Знак1 Знак Знак27"/>
    <w:locked/>
    <w:rsid w:val="00A35D3F"/>
    <w:rPr>
      <w:sz w:val="24"/>
    </w:rPr>
  </w:style>
  <w:style w:type="character" w:customStyle="1" w:styleId="7d">
    <w:name w:val="Без интервала Знак7"/>
    <w:locked/>
    <w:rsid w:val="00A35D3F"/>
    <w:rPr>
      <w:sz w:val="24"/>
      <w:lang w:eastAsia="en-US"/>
    </w:rPr>
  </w:style>
  <w:style w:type="character" w:customStyle="1" w:styleId="393">
    <w:name w:val="Знак Знак393"/>
    <w:rsid w:val="00A35D3F"/>
    <w:rPr>
      <w:rFonts w:ascii="Arial" w:hAnsi="Arial"/>
      <w:b/>
      <w:sz w:val="26"/>
    </w:rPr>
  </w:style>
  <w:style w:type="character" w:customStyle="1" w:styleId="383">
    <w:name w:val="Знак Знак383"/>
    <w:rsid w:val="00A35D3F"/>
    <w:rPr>
      <w:b/>
      <w:sz w:val="28"/>
    </w:rPr>
  </w:style>
  <w:style w:type="character" w:customStyle="1" w:styleId="373">
    <w:name w:val="Знак Знак373"/>
    <w:rsid w:val="00A35D3F"/>
    <w:rPr>
      <w:b/>
      <w:i/>
      <w:sz w:val="26"/>
    </w:rPr>
  </w:style>
  <w:style w:type="character" w:customStyle="1" w:styleId="363">
    <w:name w:val="Знак Знак363"/>
    <w:rsid w:val="00A35D3F"/>
    <w:rPr>
      <w:b/>
      <w:sz w:val="22"/>
      <w:lang w:val="ru-RU" w:eastAsia="ru-RU"/>
    </w:rPr>
  </w:style>
  <w:style w:type="character" w:customStyle="1" w:styleId="3530">
    <w:name w:val="Знак Знак353"/>
    <w:rsid w:val="00A35D3F"/>
    <w:rPr>
      <w:sz w:val="24"/>
      <w:lang w:val="ru-RU" w:eastAsia="ru-RU"/>
    </w:rPr>
  </w:style>
  <w:style w:type="character" w:customStyle="1" w:styleId="3430">
    <w:name w:val="Знак Знак343"/>
    <w:rsid w:val="00A35D3F"/>
    <w:rPr>
      <w:rFonts w:ascii="Calibri" w:hAnsi="Calibri"/>
      <w:i/>
      <w:sz w:val="24"/>
      <w:lang w:eastAsia="en-US"/>
    </w:rPr>
  </w:style>
  <w:style w:type="character" w:customStyle="1" w:styleId="3230">
    <w:name w:val="Знак Знак323"/>
    <w:rsid w:val="00A35D3F"/>
    <w:rPr>
      <w:sz w:val="16"/>
    </w:rPr>
  </w:style>
  <w:style w:type="character" w:customStyle="1" w:styleId="3141">
    <w:name w:val="Знак Знак314"/>
    <w:rsid w:val="00A35D3F"/>
    <w:rPr>
      <w:sz w:val="24"/>
    </w:rPr>
  </w:style>
  <w:style w:type="paragraph" w:customStyle="1" w:styleId="10a">
    <w:name w:val="Знак Знак Знак Знак Знак Знак10"/>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35D3F"/>
    <w:rPr>
      <w:sz w:val="24"/>
    </w:rPr>
  </w:style>
  <w:style w:type="character" w:customStyle="1" w:styleId="293">
    <w:name w:val="Знак Знак293"/>
    <w:rsid w:val="00A35D3F"/>
    <w:rPr>
      <w:sz w:val="24"/>
    </w:rPr>
  </w:style>
  <w:style w:type="character" w:customStyle="1" w:styleId="7130">
    <w:name w:val="Знак Знак713"/>
    <w:rsid w:val="00A35D3F"/>
    <w:rPr>
      <w:sz w:val="16"/>
      <w:lang w:val="ru-RU" w:eastAsia="ru-RU"/>
    </w:rPr>
  </w:style>
  <w:style w:type="paragraph" w:customStyle="1" w:styleId="99">
    <w:name w:val="Обычный9"/>
    <w:rsid w:val="00A35D3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35D3F"/>
    <w:rPr>
      <w:b/>
      <w:sz w:val="27"/>
      <w:lang w:val="ru-RU" w:eastAsia="ru-RU"/>
    </w:rPr>
  </w:style>
  <w:style w:type="character" w:customStyle="1" w:styleId="283">
    <w:name w:val="Знак Знак283"/>
    <w:rsid w:val="00A35D3F"/>
    <w:rPr>
      <w:rFonts w:ascii="Tahoma" w:hAnsi="Tahoma"/>
    </w:rPr>
  </w:style>
  <w:style w:type="character" w:customStyle="1" w:styleId="273">
    <w:name w:val="Знак Знак273"/>
    <w:rsid w:val="00A35D3F"/>
    <w:rPr>
      <w:sz w:val="24"/>
    </w:rPr>
  </w:style>
  <w:style w:type="character" w:customStyle="1" w:styleId="1090">
    <w:name w:val="Знак Знак109"/>
    <w:locked/>
    <w:rsid w:val="00A35D3F"/>
    <w:rPr>
      <w:sz w:val="16"/>
      <w:lang w:val="ru-RU" w:eastAsia="ru-RU"/>
    </w:rPr>
  </w:style>
  <w:style w:type="character" w:customStyle="1" w:styleId="626">
    <w:name w:val="Знак Знак626"/>
    <w:rsid w:val="00A35D3F"/>
    <w:rPr>
      <w:rFonts w:ascii="Arial" w:hAnsi="Arial"/>
      <w:b/>
      <w:i/>
      <w:sz w:val="28"/>
      <w:lang w:val="ru-RU" w:eastAsia="en-US"/>
    </w:rPr>
  </w:style>
  <w:style w:type="character" w:customStyle="1" w:styleId="2130">
    <w:name w:val="Знак Знак213"/>
    <w:locked/>
    <w:rsid w:val="00A35D3F"/>
    <w:rPr>
      <w:sz w:val="24"/>
      <w:lang w:val="en-US"/>
    </w:rPr>
  </w:style>
  <w:style w:type="character" w:customStyle="1" w:styleId="1231">
    <w:name w:val="Знак Знак123"/>
    <w:rsid w:val="00A35D3F"/>
    <w:rPr>
      <w:sz w:val="16"/>
    </w:rPr>
  </w:style>
  <w:style w:type="character" w:customStyle="1" w:styleId="1350">
    <w:name w:val="Знак Знак135"/>
    <w:rsid w:val="00A35D3F"/>
    <w:rPr>
      <w:lang w:val="ru-RU" w:eastAsia="ru-RU"/>
    </w:rPr>
  </w:style>
  <w:style w:type="character" w:customStyle="1" w:styleId="1610">
    <w:name w:val="Знак Знак1610"/>
    <w:locked/>
    <w:rsid w:val="00A35D3F"/>
    <w:rPr>
      <w:b/>
      <w:caps/>
      <w:sz w:val="24"/>
      <w:lang w:val="ru-RU" w:eastAsia="ru-RU"/>
    </w:rPr>
  </w:style>
  <w:style w:type="character" w:customStyle="1" w:styleId="1153">
    <w:name w:val="Знак Знак115"/>
    <w:rsid w:val="00A35D3F"/>
    <w:rPr>
      <w:sz w:val="24"/>
    </w:rPr>
  </w:style>
  <w:style w:type="paragraph" w:customStyle="1" w:styleId="25a">
    <w:name w:val="Основной текст 25"/>
    <w:basedOn w:val="a3"/>
    <w:rsid w:val="00A35D3F"/>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35D3F"/>
    <w:rPr>
      <w:rFonts w:ascii="Times New Roman" w:hAnsi="Times New Roman"/>
      <w:b/>
      <w:caps/>
      <w:sz w:val="28"/>
    </w:rPr>
  </w:style>
  <w:style w:type="character" w:customStyle="1" w:styleId="2590">
    <w:name w:val="Знак Знак259"/>
    <w:rsid w:val="00A35D3F"/>
    <w:rPr>
      <w:rFonts w:ascii="Times New Roman" w:hAnsi="Times New Roman"/>
      <w:b/>
      <w:sz w:val="28"/>
    </w:rPr>
  </w:style>
  <w:style w:type="character" w:customStyle="1" w:styleId="2290">
    <w:name w:val="Знак Знак229"/>
    <w:rsid w:val="00A35D3F"/>
    <w:rPr>
      <w:rFonts w:ascii="Times New Roman" w:hAnsi="Times New Roman"/>
      <w:sz w:val="24"/>
    </w:rPr>
  </w:style>
  <w:style w:type="character" w:customStyle="1" w:styleId="2016">
    <w:name w:val="Знак Знак2016"/>
    <w:rsid w:val="00A35D3F"/>
    <w:rPr>
      <w:rFonts w:ascii="Arial" w:hAnsi="Arial"/>
      <w:sz w:val="22"/>
    </w:rPr>
  </w:style>
  <w:style w:type="character" w:customStyle="1" w:styleId="199">
    <w:name w:val="Знак Знак199"/>
    <w:rsid w:val="00A35D3F"/>
    <w:rPr>
      <w:rFonts w:ascii="Times New Roman" w:hAnsi="Times New Roman"/>
      <w:sz w:val="16"/>
      <w:lang w:eastAsia="ru-RU"/>
    </w:rPr>
  </w:style>
  <w:style w:type="character" w:customStyle="1" w:styleId="1811">
    <w:name w:val="Знак Знак1811"/>
    <w:rsid w:val="00A35D3F"/>
    <w:rPr>
      <w:rFonts w:ascii="Courier New" w:hAnsi="Courier New"/>
    </w:rPr>
  </w:style>
  <w:style w:type="character" w:customStyle="1" w:styleId="179">
    <w:name w:val="Знак Знак179"/>
    <w:rsid w:val="00A35D3F"/>
    <w:rPr>
      <w:rFonts w:ascii="Times New Roman" w:hAnsi="Times New Roman"/>
      <w:sz w:val="24"/>
    </w:rPr>
  </w:style>
  <w:style w:type="character" w:customStyle="1" w:styleId="950">
    <w:name w:val="Знак Знак95"/>
    <w:rsid w:val="00A35D3F"/>
    <w:rPr>
      <w:rFonts w:ascii="PragmaticaCTT" w:hAnsi="PragmaticaCTT"/>
      <w:b/>
      <w:sz w:val="24"/>
      <w:lang w:val="ru-RU" w:eastAsia="ru-RU"/>
    </w:rPr>
  </w:style>
  <w:style w:type="character" w:customStyle="1" w:styleId="840">
    <w:name w:val="Знак Знак84"/>
    <w:rsid w:val="00A35D3F"/>
    <w:rPr>
      <w:sz w:val="24"/>
    </w:rPr>
  </w:style>
  <w:style w:type="character" w:customStyle="1" w:styleId="5200">
    <w:name w:val="Знак Знак520"/>
    <w:aliases w:val="Знак Знак5101"/>
    <w:rsid w:val="00A35D3F"/>
    <w:rPr>
      <w:rFonts w:ascii="Tahoma" w:hAnsi="Tahoma"/>
      <w:sz w:val="16"/>
      <w:lang w:val="ru-RU" w:eastAsia="ru-RU"/>
    </w:rPr>
  </w:style>
  <w:style w:type="paragraph" w:customStyle="1" w:styleId="364">
    <w:name w:val="Заголовок 36"/>
    <w:basedOn w:val="99"/>
    <w:next w:val="99"/>
    <w:rsid w:val="00A35D3F"/>
    <w:pPr>
      <w:keepNext/>
      <w:widowControl/>
      <w:ind w:left="0" w:firstLine="0"/>
      <w:outlineLvl w:val="2"/>
    </w:pPr>
    <w:rPr>
      <w:sz w:val="24"/>
    </w:rPr>
  </w:style>
  <w:style w:type="paragraph" w:customStyle="1" w:styleId="6f1">
    <w:name w:val="Основной текст6"/>
    <w:basedOn w:val="99"/>
    <w:rsid w:val="00A35D3F"/>
    <w:pPr>
      <w:widowControl/>
      <w:spacing w:line="360" w:lineRule="auto"/>
      <w:ind w:left="0" w:firstLine="0"/>
    </w:pPr>
    <w:rPr>
      <w:sz w:val="24"/>
    </w:rPr>
  </w:style>
  <w:style w:type="character" w:customStyle="1" w:styleId="159">
    <w:name w:val="Знак Знак159"/>
    <w:rsid w:val="00A35D3F"/>
    <w:rPr>
      <w:b/>
      <w:sz w:val="28"/>
    </w:rPr>
  </w:style>
  <w:style w:type="character" w:customStyle="1" w:styleId="800">
    <w:name w:val="Знак Знак80"/>
    <w:rsid w:val="00A35D3F"/>
    <w:rPr>
      <w:rFonts w:ascii="Times New Roman" w:hAnsi="Times New Roman"/>
      <w:lang w:eastAsia="en-US"/>
    </w:rPr>
  </w:style>
  <w:style w:type="paragraph" w:customStyle="1" w:styleId="264">
    <w:name w:val="Заголовок 26"/>
    <w:basedOn w:val="a3"/>
    <w:next w:val="a3"/>
    <w:rsid w:val="00A35D3F"/>
    <w:pPr>
      <w:keepNext/>
      <w:widowControl w:val="0"/>
      <w:jc w:val="center"/>
    </w:pPr>
    <w:rPr>
      <w:b/>
      <w:sz w:val="26"/>
      <w:szCs w:val="20"/>
    </w:rPr>
  </w:style>
  <w:style w:type="paragraph" w:customStyle="1" w:styleId="5f1">
    <w:name w:val="Цитата5"/>
    <w:basedOn w:val="a3"/>
    <w:rsid w:val="00A35D3F"/>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35D3F"/>
    <w:rPr>
      <w:i/>
      <w:color w:val="000000"/>
      <w:sz w:val="24"/>
    </w:rPr>
  </w:style>
  <w:style w:type="character" w:customStyle="1" w:styleId="2ffff7">
    <w:name w:val="Выделенная цитата Знак2"/>
    <w:rsid w:val="00A35D3F"/>
    <w:rPr>
      <w:b/>
      <w:i/>
      <w:color w:val="4F81BD"/>
      <w:sz w:val="24"/>
    </w:rPr>
  </w:style>
  <w:style w:type="paragraph" w:customStyle="1" w:styleId="5f2">
    <w:name w:val="Текст5"/>
    <w:basedOn w:val="a3"/>
    <w:rsid w:val="00A35D3F"/>
    <w:rPr>
      <w:rFonts w:ascii="Courier New" w:hAnsi="Courier New"/>
      <w:sz w:val="20"/>
      <w:szCs w:val="20"/>
    </w:rPr>
  </w:style>
  <w:style w:type="paragraph" w:customStyle="1" w:styleId="356">
    <w:name w:val="Основной текст 35"/>
    <w:basedOn w:val="99"/>
    <w:rsid w:val="00A35D3F"/>
    <w:pPr>
      <w:widowControl/>
      <w:tabs>
        <w:tab w:val="left" w:pos="360"/>
      </w:tabs>
      <w:ind w:left="0" w:firstLine="0"/>
      <w:jc w:val="both"/>
    </w:pPr>
    <w:rPr>
      <w:i/>
      <w:sz w:val="26"/>
    </w:rPr>
  </w:style>
  <w:style w:type="paragraph" w:customStyle="1" w:styleId="244">
    <w:name w:val="Основной текст с отступом 24"/>
    <w:basedOn w:val="a3"/>
    <w:rsid w:val="00A35D3F"/>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35D3F"/>
    <w:pPr>
      <w:spacing w:line="360" w:lineRule="auto"/>
      <w:ind w:firstLine="709"/>
      <w:jc w:val="both"/>
    </w:pPr>
    <w:rPr>
      <w:sz w:val="28"/>
      <w:szCs w:val="20"/>
    </w:rPr>
  </w:style>
  <w:style w:type="paragraph" w:customStyle="1" w:styleId="4f8">
    <w:name w:val="Верхний колонтитул4"/>
    <w:basedOn w:val="a3"/>
    <w:rsid w:val="00A35D3F"/>
    <w:pPr>
      <w:tabs>
        <w:tab w:val="center" w:pos="4153"/>
        <w:tab w:val="right" w:pos="8306"/>
      </w:tabs>
    </w:pPr>
    <w:rPr>
      <w:rFonts w:ascii="Arial" w:hAnsi="Arial"/>
      <w:szCs w:val="20"/>
    </w:rPr>
  </w:style>
  <w:style w:type="character" w:customStyle="1" w:styleId="419">
    <w:name w:val="Знак Знак419"/>
    <w:locked/>
    <w:rsid w:val="00A35D3F"/>
    <w:rPr>
      <w:rFonts w:ascii="Arial" w:hAnsi="Arial"/>
      <w:b/>
      <w:i/>
      <w:sz w:val="28"/>
      <w:lang w:val="ru-RU" w:eastAsia="en-US"/>
    </w:rPr>
  </w:style>
  <w:style w:type="character" w:customStyle="1" w:styleId="429">
    <w:name w:val="Знак4 Знак2"/>
    <w:locked/>
    <w:rsid w:val="00A35D3F"/>
    <w:rPr>
      <w:sz w:val="24"/>
      <w:lang w:val="ru-RU" w:eastAsia="ru-RU"/>
    </w:rPr>
  </w:style>
  <w:style w:type="character" w:customStyle="1" w:styleId="4f9">
    <w:name w:val="Основной шрифт абзаца4"/>
    <w:rsid w:val="00A35D3F"/>
  </w:style>
  <w:style w:type="character" w:customStyle="1" w:styleId="2380">
    <w:name w:val="Знак Знак23 Знак8"/>
    <w:aliases w:val="Знак Знак3 Знак8"/>
    <w:locked/>
    <w:rsid w:val="00A35D3F"/>
    <w:rPr>
      <w:rFonts w:ascii="Tahoma" w:hAnsi="Tahoma"/>
      <w:sz w:val="16"/>
    </w:rPr>
  </w:style>
  <w:style w:type="paragraph" w:customStyle="1" w:styleId="13a">
    <w:name w:val="Знак Знак Знак Знак Знак Знак Знак Знак Знак Знак Знак Знак Знак13"/>
    <w:basedOn w:val="a3"/>
    <w:rsid w:val="00A35D3F"/>
    <w:pPr>
      <w:spacing w:after="160" w:line="240" w:lineRule="exact"/>
    </w:pPr>
    <w:rPr>
      <w:rFonts w:ascii="Verdana" w:hAnsi="Verdana"/>
      <w:lang w:val="en-US" w:eastAsia="en-US"/>
    </w:rPr>
  </w:style>
  <w:style w:type="paragraph" w:customStyle="1" w:styleId="392">
    <w:name w:val="Знак39"/>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35D3F"/>
    <w:rPr>
      <w:b/>
      <w:caps/>
      <w:sz w:val="24"/>
      <w:lang w:val="ru-RU" w:eastAsia="ru-RU"/>
    </w:rPr>
  </w:style>
  <w:style w:type="character" w:customStyle="1" w:styleId="11100">
    <w:name w:val="Знак1 Знак Знак110"/>
    <w:locked/>
    <w:rsid w:val="00A35D3F"/>
    <w:rPr>
      <w:rFonts w:ascii="Times New Roman" w:hAnsi="Times New Roman"/>
      <w:sz w:val="24"/>
      <w:lang w:eastAsia="ru-RU"/>
    </w:rPr>
  </w:style>
  <w:style w:type="character" w:customStyle="1" w:styleId="469">
    <w:name w:val="Знак Знак469"/>
    <w:locked/>
    <w:rsid w:val="00A35D3F"/>
    <w:rPr>
      <w:b/>
      <w:sz w:val="27"/>
      <w:lang w:val="ru-RU" w:eastAsia="ru-RU"/>
    </w:rPr>
  </w:style>
  <w:style w:type="character" w:customStyle="1" w:styleId="489">
    <w:name w:val="Знак Знак489"/>
    <w:locked/>
    <w:rsid w:val="00A35D3F"/>
    <w:rPr>
      <w:b/>
      <w:sz w:val="27"/>
      <w:lang w:val="ru-RU" w:eastAsia="ru-RU"/>
    </w:rPr>
  </w:style>
  <w:style w:type="character" w:customStyle="1" w:styleId="4490">
    <w:name w:val="Знак Знак449"/>
    <w:locked/>
    <w:rsid w:val="00A35D3F"/>
    <w:rPr>
      <w:sz w:val="24"/>
    </w:rPr>
  </w:style>
  <w:style w:type="character" w:customStyle="1" w:styleId="51100">
    <w:name w:val="Знак Знак5110"/>
    <w:locked/>
    <w:rsid w:val="00A35D3F"/>
    <w:rPr>
      <w:b/>
      <w:sz w:val="27"/>
      <w:lang w:val="ru-RU" w:eastAsia="ru-RU"/>
    </w:rPr>
  </w:style>
  <w:style w:type="character" w:customStyle="1" w:styleId="439">
    <w:name w:val="Знак Знак439"/>
    <w:locked/>
    <w:rsid w:val="00A35D3F"/>
    <w:rPr>
      <w:color w:val="000000"/>
      <w:sz w:val="24"/>
      <w:lang w:eastAsia="ru-RU"/>
    </w:rPr>
  </w:style>
  <w:style w:type="character" w:customStyle="1" w:styleId="4290">
    <w:name w:val="Знак Знак429"/>
    <w:rsid w:val="00A35D3F"/>
    <w:rPr>
      <w:rFonts w:ascii="Times New Roman" w:hAnsi="Times New Roman"/>
      <w:sz w:val="16"/>
    </w:rPr>
  </w:style>
  <w:style w:type="character" w:customStyle="1" w:styleId="499">
    <w:name w:val="Знак Знак499"/>
    <w:rsid w:val="00A35D3F"/>
    <w:rPr>
      <w:rFonts w:ascii="Times New Roman" w:hAnsi="Times New Roman"/>
      <w:b/>
      <w:caps/>
      <w:sz w:val="24"/>
      <w:lang w:eastAsia="ru-RU"/>
    </w:rPr>
  </w:style>
  <w:style w:type="paragraph" w:customStyle="1" w:styleId="46a">
    <w:name w:val="Заголовок 46"/>
    <w:basedOn w:val="99"/>
    <w:next w:val="99"/>
    <w:rsid w:val="00A35D3F"/>
    <w:pPr>
      <w:keepNext/>
      <w:widowControl/>
      <w:ind w:left="0" w:firstLine="0"/>
    </w:pPr>
    <w:rPr>
      <w:sz w:val="24"/>
    </w:rPr>
  </w:style>
  <w:style w:type="character" w:customStyle="1" w:styleId="479">
    <w:name w:val="Знак Знак479"/>
    <w:rsid w:val="00A35D3F"/>
    <w:rPr>
      <w:rFonts w:ascii="Times New Roman" w:hAnsi="Times New Roman"/>
      <w:b/>
      <w:sz w:val="27"/>
      <w:lang w:eastAsia="ru-RU"/>
    </w:rPr>
  </w:style>
  <w:style w:type="character" w:customStyle="1" w:styleId="4590">
    <w:name w:val="Знак Знак459"/>
    <w:rsid w:val="00A35D3F"/>
    <w:rPr>
      <w:rFonts w:ascii="Times New Roman" w:hAnsi="Times New Roman"/>
      <w:b/>
      <w:i/>
      <w:sz w:val="26"/>
      <w:lang w:eastAsia="ru-RU"/>
    </w:rPr>
  </w:style>
  <w:style w:type="paragraph" w:customStyle="1" w:styleId="653">
    <w:name w:val="Заголовок 65"/>
    <w:rsid w:val="00A35D3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35D3F"/>
    <w:rPr>
      <w:sz w:val="16"/>
    </w:rPr>
  </w:style>
  <w:style w:type="character" w:customStyle="1" w:styleId="509">
    <w:name w:val="Знак Знак509"/>
    <w:locked/>
    <w:rsid w:val="00A35D3F"/>
    <w:rPr>
      <w:b/>
      <w:sz w:val="28"/>
      <w:lang w:val="ru-RU" w:eastAsia="ru-RU"/>
    </w:rPr>
  </w:style>
  <w:style w:type="character" w:customStyle="1" w:styleId="5290">
    <w:name w:val="Знак Знак529"/>
    <w:rsid w:val="00A35D3F"/>
    <w:rPr>
      <w:rFonts w:ascii="Arial" w:hAnsi="Arial"/>
      <w:b/>
      <w:i/>
      <w:sz w:val="28"/>
    </w:rPr>
  </w:style>
  <w:style w:type="character" w:customStyle="1" w:styleId="519">
    <w:name w:val="Знак5 Знак Знак19"/>
    <w:locked/>
    <w:rsid w:val="00A35D3F"/>
    <w:rPr>
      <w:sz w:val="16"/>
      <w:lang w:val="ru-RU" w:eastAsia="ru-RU"/>
    </w:rPr>
  </w:style>
  <w:style w:type="character" w:customStyle="1" w:styleId="6101">
    <w:name w:val="Знак6 Знак Знак10"/>
    <w:rsid w:val="00A35D3F"/>
    <w:rPr>
      <w:sz w:val="24"/>
      <w:lang w:val="ru-RU" w:eastAsia="ru-RU"/>
    </w:rPr>
  </w:style>
  <w:style w:type="character" w:customStyle="1" w:styleId="553">
    <w:name w:val="Знак Знак553"/>
    <w:locked/>
    <w:rsid w:val="00A35D3F"/>
    <w:rPr>
      <w:sz w:val="24"/>
      <w:lang w:val="ru-RU" w:eastAsia="ru-RU"/>
    </w:rPr>
  </w:style>
  <w:style w:type="paragraph" w:customStyle="1" w:styleId="Heading13">
    <w:name w:val="Heading 13"/>
    <w:basedOn w:val="a3"/>
    <w:next w:val="a3"/>
    <w:rsid w:val="00A35D3F"/>
    <w:pPr>
      <w:suppressAutoHyphens/>
      <w:ind w:firstLine="454"/>
    </w:pPr>
    <w:rPr>
      <w:b/>
      <w:caps/>
      <w:lang w:eastAsia="zh-CN"/>
    </w:rPr>
  </w:style>
  <w:style w:type="character" w:customStyle="1" w:styleId="6530">
    <w:name w:val="Знак Знак653"/>
    <w:locked/>
    <w:rsid w:val="00A35D3F"/>
    <w:rPr>
      <w:b/>
      <w:sz w:val="27"/>
      <w:lang w:val="ru-RU" w:eastAsia="ru-RU"/>
    </w:rPr>
  </w:style>
  <w:style w:type="character" w:customStyle="1" w:styleId="6430">
    <w:name w:val="Знак Знак643"/>
    <w:locked/>
    <w:rsid w:val="00A35D3F"/>
    <w:rPr>
      <w:b/>
      <w:sz w:val="28"/>
      <w:lang w:val="ru-RU" w:eastAsia="ru-RU"/>
    </w:rPr>
  </w:style>
  <w:style w:type="character" w:customStyle="1" w:styleId="6330">
    <w:name w:val="Знак Знак633"/>
    <w:locked/>
    <w:rsid w:val="00A35D3F"/>
    <w:rPr>
      <w:b/>
      <w:i/>
      <w:sz w:val="26"/>
      <w:lang w:val="ru-RU" w:eastAsia="ru-RU"/>
    </w:rPr>
  </w:style>
  <w:style w:type="character" w:customStyle="1" w:styleId="625">
    <w:name w:val="Знак Знак625"/>
    <w:locked/>
    <w:rsid w:val="00A35D3F"/>
    <w:rPr>
      <w:sz w:val="24"/>
      <w:lang w:val="ru-RU" w:eastAsia="ru-RU"/>
    </w:rPr>
  </w:style>
  <w:style w:type="character" w:customStyle="1" w:styleId="61100">
    <w:name w:val="Знак Знак6110"/>
    <w:locked/>
    <w:rsid w:val="00A35D3F"/>
    <w:rPr>
      <w:sz w:val="24"/>
      <w:lang w:val="ru-RU" w:eastAsia="ru-RU"/>
    </w:rPr>
  </w:style>
  <w:style w:type="character" w:customStyle="1" w:styleId="603">
    <w:name w:val="Знак Знак603"/>
    <w:locked/>
    <w:rsid w:val="00A35D3F"/>
    <w:rPr>
      <w:i/>
      <w:sz w:val="24"/>
      <w:lang w:val="ru-RU" w:eastAsia="ru-RU"/>
    </w:rPr>
  </w:style>
  <w:style w:type="character" w:customStyle="1" w:styleId="593">
    <w:name w:val="Знак Знак593"/>
    <w:locked/>
    <w:rsid w:val="00A35D3F"/>
    <w:rPr>
      <w:rFonts w:ascii="Arial" w:hAnsi="Arial"/>
      <w:sz w:val="22"/>
      <w:lang w:val="ru-RU" w:eastAsia="ru-RU"/>
    </w:rPr>
  </w:style>
  <w:style w:type="character" w:customStyle="1" w:styleId="5830">
    <w:name w:val="Знак Знак583"/>
    <w:locked/>
    <w:rsid w:val="00A35D3F"/>
    <w:rPr>
      <w:rFonts w:ascii="Courier New" w:hAnsi="Courier New"/>
      <w:lang w:val="ru-RU" w:eastAsia="ru-RU"/>
    </w:rPr>
  </w:style>
  <w:style w:type="character" w:customStyle="1" w:styleId="573">
    <w:name w:val="Знак Знак573"/>
    <w:locked/>
    <w:rsid w:val="00A35D3F"/>
    <w:rPr>
      <w:lang w:val="ru-RU" w:eastAsia="ru-RU"/>
    </w:rPr>
  </w:style>
  <w:style w:type="character" w:customStyle="1" w:styleId="563">
    <w:name w:val="Знак Знак563"/>
    <w:locked/>
    <w:rsid w:val="00A35D3F"/>
    <w:rPr>
      <w:sz w:val="24"/>
      <w:lang w:val="ru-RU" w:eastAsia="ru-RU"/>
    </w:rPr>
  </w:style>
  <w:style w:type="character" w:customStyle="1" w:styleId="543">
    <w:name w:val="Знак Знак543"/>
    <w:locked/>
    <w:rsid w:val="00A35D3F"/>
    <w:rPr>
      <w:sz w:val="24"/>
      <w:lang w:val="en-US" w:eastAsia="ru-RU"/>
    </w:rPr>
  </w:style>
  <w:style w:type="paragraph" w:customStyle="1" w:styleId="Heading52">
    <w:name w:val="Heading 5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35D3F"/>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35D3F"/>
    <w:rPr>
      <w:rFonts w:ascii="Arial" w:hAnsi="Arial"/>
      <w:b/>
      <w:sz w:val="26"/>
    </w:rPr>
  </w:style>
  <w:style w:type="character" w:customStyle="1" w:styleId="663">
    <w:name w:val="Знак Знак663"/>
    <w:rsid w:val="00A35D3F"/>
    <w:rPr>
      <w:b/>
      <w:sz w:val="28"/>
    </w:rPr>
  </w:style>
  <w:style w:type="character" w:customStyle="1" w:styleId="703">
    <w:name w:val="Знак Знак703"/>
    <w:rsid w:val="00A35D3F"/>
    <w:rPr>
      <w:rFonts w:ascii="Arial" w:hAnsi="Arial"/>
      <w:b/>
      <w:sz w:val="26"/>
    </w:rPr>
  </w:style>
  <w:style w:type="character" w:customStyle="1" w:styleId="693">
    <w:name w:val="Знак Знак693"/>
    <w:rsid w:val="00A35D3F"/>
    <w:rPr>
      <w:b/>
      <w:sz w:val="28"/>
    </w:rPr>
  </w:style>
  <w:style w:type="character" w:customStyle="1" w:styleId="683">
    <w:name w:val="Знак Знак683"/>
    <w:rsid w:val="00A35D3F"/>
    <w:rPr>
      <w:b/>
      <w:i/>
      <w:sz w:val="26"/>
    </w:rPr>
  </w:style>
  <w:style w:type="paragraph" w:customStyle="1" w:styleId="HTML40">
    <w:name w:val="Стандартный HTML4"/>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35D3F"/>
    <w:pPr>
      <w:keepNext/>
      <w:widowControl/>
    </w:pPr>
    <w:rPr>
      <w:sz w:val="24"/>
    </w:rPr>
  </w:style>
  <w:style w:type="paragraph" w:customStyle="1" w:styleId="Heading221">
    <w:name w:val="Heading 221"/>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35D3F"/>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35D3F"/>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35D3F"/>
    <w:rPr>
      <w:smallCaps/>
      <w:color w:val="C0504D"/>
      <w:u w:val="single"/>
    </w:rPr>
  </w:style>
  <w:style w:type="character" w:customStyle="1" w:styleId="11f7">
    <w:name w:val="Сильная ссылка11"/>
    <w:rsid w:val="00A35D3F"/>
    <w:rPr>
      <w:b/>
      <w:smallCaps/>
      <w:color w:val="C0504D"/>
      <w:spacing w:val="5"/>
      <w:u w:val="single"/>
    </w:rPr>
  </w:style>
  <w:style w:type="character" w:customStyle="1" w:styleId="11f8">
    <w:name w:val="Название книги11"/>
    <w:rsid w:val="00A35D3F"/>
    <w:rPr>
      <w:b/>
      <w:smallCaps/>
      <w:spacing w:val="5"/>
    </w:rPr>
  </w:style>
  <w:style w:type="paragraph" w:customStyle="1" w:styleId="930">
    <w:name w:val="Знак93"/>
    <w:basedOn w:val="a3"/>
    <w:rsid w:val="00A35D3F"/>
    <w:pPr>
      <w:spacing w:after="160" w:line="240" w:lineRule="exact"/>
    </w:pPr>
    <w:rPr>
      <w:rFonts w:ascii="Verdana" w:hAnsi="Verdana"/>
      <w:lang w:val="en-US" w:eastAsia="en-US"/>
    </w:rPr>
  </w:style>
  <w:style w:type="character" w:customStyle="1" w:styleId="4151">
    <w:name w:val="Знак4 Знак Знак15"/>
    <w:locked/>
    <w:rsid w:val="00A35D3F"/>
    <w:rPr>
      <w:rFonts w:ascii="Arial" w:hAnsi="Arial"/>
      <w:b/>
      <w:kern w:val="32"/>
      <w:sz w:val="32"/>
      <w:lang w:val="ru-RU" w:eastAsia="ru-RU"/>
    </w:rPr>
  </w:style>
  <w:style w:type="character" w:customStyle="1" w:styleId="2131">
    <w:name w:val="Знак2 Знак Знак13"/>
    <w:locked/>
    <w:rsid w:val="00A35D3F"/>
    <w:rPr>
      <w:b/>
      <w:sz w:val="27"/>
      <w:lang w:val="ru-RU" w:eastAsia="ru-RU"/>
    </w:rPr>
  </w:style>
  <w:style w:type="character" w:customStyle="1" w:styleId="43a">
    <w:name w:val="Знак4 Знак Знак3"/>
    <w:locked/>
    <w:rsid w:val="00A35D3F"/>
    <w:rPr>
      <w:rFonts w:ascii="Arial" w:hAnsi="Arial"/>
      <w:b/>
      <w:kern w:val="32"/>
      <w:sz w:val="32"/>
      <w:lang w:val="ru-RU" w:eastAsia="ru-RU"/>
    </w:rPr>
  </w:style>
  <w:style w:type="character" w:customStyle="1" w:styleId="245">
    <w:name w:val="Знак2 Знак Знак4"/>
    <w:semiHidden/>
    <w:locked/>
    <w:rsid w:val="00A35D3F"/>
    <w:rPr>
      <w:rFonts w:ascii="Arial" w:hAnsi="Arial"/>
      <w:b/>
      <w:sz w:val="26"/>
      <w:lang w:val="ru-RU" w:eastAsia="ru-RU"/>
    </w:rPr>
  </w:style>
  <w:style w:type="character" w:customStyle="1" w:styleId="FontStyle270">
    <w:name w:val="Font Style27"/>
    <w:rsid w:val="00A35D3F"/>
    <w:rPr>
      <w:rFonts w:ascii="Times New Roman" w:hAnsi="Times New Roman"/>
      <w:sz w:val="26"/>
    </w:rPr>
  </w:style>
  <w:style w:type="character" w:customStyle="1" w:styleId="2100">
    <w:name w:val="Знак Знак210"/>
    <w:locked/>
    <w:rsid w:val="00A35D3F"/>
    <w:rPr>
      <w:rFonts w:ascii="Arial" w:hAnsi="Arial"/>
      <w:vanish/>
      <w:sz w:val="16"/>
      <w:lang w:eastAsia="ru-RU"/>
    </w:rPr>
  </w:style>
  <w:style w:type="paragraph" w:customStyle="1" w:styleId="11f9">
    <w:name w:val="Стиль11"/>
    <w:basedOn w:val="a3"/>
    <w:next w:val="114"/>
    <w:rsid w:val="00A35D3F"/>
    <w:pPr>
      <w:jc w:val="center"/>
    </w:pPr>
    <w:rPr>
      <w:lang w:val="en-US"/>
    </w:rPr>
  </w:style>
  <w:style w:type="paragraph" w:customStyle="1" w:styleId="6f2">
    <w:name w:val="Абзац списка6"/>
    <w:basedOn w:val="a3"/>
    <w:rsid w:val="00A35D3F"/>
    <w:pPr>
      <w:ind w:left="708"/>
    </w:pPr>
    <w:rPr>
      <w:rFonts w:ascii="Calibri" w:hAnsi="Calibri"/>
      <w:sz w:val="22"/>
      <w:szCs w:val="22"/>
      <w:lang w:eastAsia="en-US"/>
    </w:rPr>
  </w:style>
  <w:style w:type="character" w:customStyle="1" w:styleId="5f3">
    <w:name w:val="Слабое выделение5"/>
    <w:rsid w:val="00A35D3F"/>
    <w:rPr>
      <w:i/>
      <w:color w:val="808080"/>
    </w:rPr>
  </w:style>
  <w:style w:type="paragraph" w:customStyle="1" w:styleId="5f4">
    <w:name w:val="Без интервала5"/>
    <w:rsid w:val="00A35D3F"/>
    <w:pPr>
      <w:spacing w:after="0" w:line="240" w:lineRule="auto"/>
    </w:pPr>
    <w:rPr>
      <w:rFonts w:ascii="Calibri" w:eastAsia="Times New Roman" w:hAnsi="Calibri" w:cs="Times New Roman"/>
      <w:lang w:val="en-US"/>
    </w:rPr>
  </w:style>
  <w:style w:type="paragraph" w:customStyle="1" w:styleId="246">
    <w:name w:val="Цитата 24"/>
    <w:basedOn w:val="a3"/>
    <w:next w:val="a3"/>
    <w:rsid w:val="00A35D3F"/>
    <w:rPr>
      <w:rFonts w:ascii="Calibri" w:hAnsi="Calibri"/>
      <w:i/>
      <w:color w:val="000000"/>
      <w:szCs w:val="22"/>
      <w:lang w:eastAsia="en-US"/>
    </w:rPr>
  </w:style>
  <w:style w:type="paragraph" w:customStyle="1" w:styleId="4fa">
    <w:name w:val="Выделенная цитата4"/>
    <w:basedOn w:val="a3"/>
    <w:next w:val="a3"/>
    <w:rsid w:val="00A35D3F"/>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35D3F"/>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35D3F"/>
    <w:rPr>
      <w:b/>
      <w:i/>
      <w:color w:val="4F81BD"/>
    </w:rPr>
  </w:style>
  <w:style w:type="character" w:customStyle="1" w:styleId="21fd">
    <w:name w:val="Слабая ссылка21"/>
    <w:rsid w:val="00A35D3F"/>
    <w:rPr>
      <w:smallCaps/>
      <w:color w:val="C0504D"/>
      <w:u w:val="single"/>
    </w:rPr>
  </w:style>
  <w:style w:type="character" w:customStyle="1" w:styleId="21fe">
    <w:name w:val="Сильная ссылка21"/>
    <w:rsid w:val="00A35D3F"/>
    <w:rPr>
      <w:b/>
      <w:smallCaps/>
      <w:color w:val="C0504D"/>
      <w:spacing w:val="5"/>
      <w:u w:val="single"/>
    </w:rPr>
  </w:style>
  <w:style w:type="character" w:customStyle="1" w:styleId="21ff">
    <w:name w:val="Название книги21"/>
    <w:rsid w:val="00A35D3F"/>
    <w:rPr>
      <w:b/>
      <w:smallCaps/>
      <w:spacing w:val="5"/>
    </w:rPr>
  </w:style>
  <w:style w:type="character" w:customStyle="1" w:styleId="4fb">
    <w:name w:val="Замещающий текст4"/>
    <w:rsid w:val="00A35D3F"/>
    <w:rPr>
      <w:color w:val="808080"/>
    </w:rPr>
  </w:style>
  <w:style w:type="character" w:customStyle="1" w:styleId="FontStyle89">
    <w:name w:val="Font Style89"/>
    <w:rsid w:val="00A35D3F"/>
    <w:rPr>
      <w:rFonts w:ascii="Times New Roman" w:hAnsi="Times New Roman"/>
      <w:i/>
      <w:sz w:val="14"/>
    </w:rPr>
  </w:style>
  <w:style w:type="paragraph" w:customStyle="1" w:styleId="10b">
    <w:name w:val="Стиль10"/>
    <w:basedOn w:val="a3"/>
    <w:next w:val="aff2"/>
    <w:rsid w:val="00A35D3F"/>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35D3F"/>
    <w:rPr>
      <w:spacing w:val="-20"/>
      <w:sz w:val="28"/>
      <w:u w:val="single"/>
      <w:lang w:val="ru-RU" w:eastAsia="ru-RU"/>
    </w:rPr>
  </w:style>
  <w:style w:type="paragraph" w:customStyle="1" w:styleId="10c">
    <w:name w:val="Обычный10"/>
    <w:rsid w:val="00A35D3F"/>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35D3F"/>
    <w:pPr>
      <w:widowControl w:val="0"/>
    </w:pPr>
    <w:rPr>
      <w:rFonts w:ascii="Courier New" w:hAnsi="Courier New"/>
      <w:sz w:val="20"/>
      <w:szCs w:val="20"/>
    </w:rPr>
  </w:style>
  <w:style w:type="paragraph" w:customStyle="1" w:styleId="7e">
    <w:name w:val="Абзац списка7"/>
    <w:basedOn w:val="a3"/>
    <w:rsid w:val="00A35D3F"/>
    <w:pPr>
      <w:ind w:left="720"/>
      <w:contextualSpacing/>
    </w:pPr>
  </w:style>
  <w:style w:type="character" w:customStyle="1" w:styleId="7120">
    <w:name w:val="Знак Знак712"/>
    <w:rsid w:val="00A35D3F"/>
    <w:rPr>
      <w:sz w:val="16"/>
      <w:lang w:val="ru-RU" w:eastAsia="ru-RU"/>
    </w:rPr>
  </w:style>
  <w:style w:type="paragraph" w:customStyle="1" w:styleId="12f1">
    <w:name w:val="Знак Знак Знак Знак Знак Знак Знак Знак Знак Знак Знак Знак Знак12"/>
    <w:basedOn w:val="a3"/>
    <w:rsid w:val="00A35D3F"/>
    <w:pPr>
      <w:spacing w:after="160" w:line="240" w:lineRule="exact"/>
    </w:pPr>
    <w:rPr>
      <w:rFonts w:ascii="Verdana" w:hAnsi="Verdana"/>
      <w:lang w:val="en-US" w:eastAsia="en-US"/>
    </w:rPr>
  </w:style>
  <w:style w:type="paragraph" w:customStyle="1" w:styleId="7f">
    <w:name w:val="Основной текст7"/>
    <w:basedOn w:val="a3"/>
    <w:rsid w:val="00A35D3F"/>
    <w:pPr>
      <w:widowControl w:val="0"/>
      <w:snapToGrid w:val="0"/>
      <w:jc w:val="both"/>
    </w:pPr>
    <w:rPr>
      <w:szCs w:val="20"/>
    </w:rPr>
  </w:style>
  <w:style w:type="paragraph" w:customStyle="1" w:styleId="25b">
    <w:name w:val="Основной текст с отступом 25"/>
    <w:basedOn w:val="a3"/>
    <w:rsid w:val="00A35D3F"/>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35D3F"/>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35D3F"/>
    <w:rPr>
      <w:sz w:val="24"/>
    </w:rPr>
  </w:style>
  <w:style w:type="character" w:customStyle="1" w:styleId="6240">
    <w:name w:val="Знак Знак624"/>
    <w:locked/>
    <w:rsid w:val="00A35D3F"/>
    <w:rPr>
      <w:b/>
      <w:caps/>
      <w:sz w:val="24"/>
      <w:lang w:val="ru-RU" w:eastAsia="ru-RU"/>
    </w:rPr>
  </w:style>
  <w:style w:type="character" w:customStyle="1" w:styleId="5190">
    <w:name w:val="Знак Знак519"/>
    <w:locked/>
    <w:rsid w:val="00A35D3F"/>
    <w:rPr>
      <w:b/>
      <w:sz w:val="27"/>
      <w:lang w:val="ru-RU" w:eastAsia="ru-RU"/>
    </w:rPr>
  </w:style>
  <w:style w:type="paragraph" w:customStyle="1" w:styleId="265">
    <w:name w:val="Основной текст 26"/>
    <w:basedOn w:val="a3"/>
    <w:rsid w:val="00A35D3F"/>
    <w:pPr>
      <w:shd w:val="clear" w:color="auto" w:fill="FFFFFF"/>
      <w:spacing w:before="233" w:line="360" w:lineRule="auto"/>
      <w:ind w:left="1701" w:hanging="567"/>
    </w:pPr>
    <w:rPr>
      <w:b/>
      <w:color w:val="000000"/>
      <w:spacing w:val="-5"/>
      <w:sz w:val="28"/>
      <w:szCs w:val="20"/>
    </w:rPr>
  </w:style>
  <w:style w:type="character" w:customStyle="1" w:styleId="bold1">
    <w:name w:val="bold1"/>
    <w:rsid w:val="00A35D3F"/>
    <w:rPr>
      <w:rFonts w:ascii="Arial" w:hAnsi="Arial"/>
      <w:b/>
    </w:rPr>
  </w:style>
  <w:style w:type="character" w:customStyle="1" w:styleId="b-serp-itemtextpassage1">
    <w:name w:val="b-serp-item__text_passage1"/>
    <w:rsid w:val="00A35D3F"/>
    <w:rPr>
      <w:b/>
    </w:rPr>
  </w:style>
  <w:style w:type="character" w:customStyle="1" w:styleId="afffffffffff6">
    <w:name w:val="текст Знак Знак"/>
    <w:rsid w:val="00A35D3F"/>
    <w:rPr>
      <w:sz w:val="24"/>
      <w:lang w:val="ru-RU" w:eastAsia="ru-RU"/>
    </w:rPr>
  </w:style>
  <w:style w:type="paragraph" w:customStyle="1" w:styleId="1ffffffe">
    <w:name w:val="Стиль Заголовок 1 (тем обзор)"/>
    <w:basedOn w:val="11"/>
    <w:link w:val="1fffffff"/>
    <w:rsid w:val="00A35D3F"/>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35D3F"/>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35D3F"/>
    <w:pPr>
      <w:spacing w:line="360" w:lineRule="auto"/>
      <w:ind w:firstLine="709"/>
      <w:jc w:val="both"/>
    </w:pPr>
    <w:rPr>
      <w:sz w:val="28"/>
      <w:szCs w:val="20"/>
    </w:rPr>
  </w:style>
  <w:style w:type="paragraph" w:customStyle="1" w:styleId="47a">
    <w:name w:val="Заголовок 47"/>
    <w:basedOn w:val="10c"/>
    <w:next w:val="10c"/>
    <w:rsid w:val="00A35D3F"/>
    <w:pPr>
      <w:keepNext/>
      <w:spacing w:line="240" w:lineRule="auto"/>
      <w:ind w:right="0" w:firstLine="0"/>
    </w:pPr>
  </w:style>
  <w:style w:type="paragraph" w:customStyle="1" w:styleId="res-desc1">
    <w:name w:val="res-desc1"/>
    <w:basedOn w:val="a3"/>
    <w:rsid w:val="00A35D3F"/>
    <w:pPr>
      <w:spacing w:before="72"/>
    </w:pPr>
    <w:rPr>
      <w:rFonts w:ascii="a_Timer" w:hAnsi="a_Timer" w:cs="a_Timer"/>
      <w:color w:val="000000"/>
    </w:rPr>
  </w:style>
  <w:style w:type="paragraph" w:customStyle="1" w:styleId="-3">
    <w:name w:val="А - об"/>
    <w:basedOn w:val="a3"/>
    <w:rsid w:val="00A35D3F"/>
    <w:pPr>
      <w:spacing w:line="360" w:lineRule="auto"/>
      <w:ind w:firstLine="397"/>
    </w:pPr>
    <w:rPr>
      <w:b/>
      <w:sz w:val="20"/>
      <w:szCs w:val="20"/>
    </w:rPr>
  </w:style>
  <w:style w:type="paragraph" w:customStyle="1" w:styleId="366">
    <w:name w:val="Основной текст 36"/>
    <w:basedOn w:val="10c"/>
    <w:rsid w:val="00A35D3F"/>
    <w:pPr>
      <w:spacing w:line="240" w:lineRule="auto"/>
      <w:ind w:right="0" w:firstLine="0"/>
      <w:jc w:val="both"/>
    </w:pPr>
    <w:rPr>
      <w:i/>
      <w:sz w:val="26"/>
    </w:rPr>
  </w:style>
  <w:style w:type="character" w:customStyle="1" w:styleId="description1">
    <w:name w:val="description1"/>
    <w:rsid w:val="00A35D3F"/>
    <w:rPr>
      <w:color w:val="000000"/>
      <w:sz w:val="17"/>
    </w:rPr>
  </w:style>
  <w:style w:type="paragraph" w:customStyle="1" w:styleId="1fffffff0">
    <w:name w:val="1_темы"/>
    <w:basedOn w:val="a3"/>
    <w:rsid w:val="00A35D3F"/>
    <w:pPr>
      <w:ind w:left="567"/>
      <w:jc w:val="both"/>
    </w:pPr>
    <w:rPr>
      <w:b/>
      <w:lang w:eastAsia="fr-FR"/>
    </w:rPr>
  </w:style>
  <w:style w:type="paragraph" w:customStyle="1" w:styleId="374">
    <w:name w:val="Заголовок 37"/>
    <w:basedOn w:val="a3"/>
    <w:next w:val="a3"/>
    <w:rsid w:val="00A35D3F"/>
    <w:pPr>
      <w:keepNext/>
      <w:snapToGrid w:val="0"/>
      <w:spacing w:before="240" w:after="60"/>
    </w:pPr>
    <w:rPr>
      <w:rFonts w:ascii="Arial" w:hAnsi="Arial"/>
      <w:szCs w:val="20"/>
    </w:rPr>
  </w:style>
  <w:style w:type="character" w:customStyle="1" w:styleId="940">
    <w:name w:val="Знак Знак94"/>
    <w:rsid w:val="00A35D3F"/>
    <w:rPr>
      <w:rFonts w:ascii="Times New Roman" w:hAnsi="Times New Roman"/>
      <w:sz w:val="24"/>
    </w:rPr>
  </w:style>
  <w:style w:type="character" w:customStyle="1" w:styleId="1340">
    <w:name w:val="Знак Знак134"/>
    <w:locked/>
    <w:rsid w:val="00A35D3F"/>
    <w:rPr>
      <w:rFonts w:ascii="Arial" w:hAnsi="Arial"/>
      <w:b/>
      <w:kern w:val="32"/>
      <w:sz w:val="32"/>
      <w:lang w:val="ru-RU" w:eastAsia="ru-RU"/>
    </w:rPr>
  </w:style>
  <w:style w:type="character" w:customStyle="1" w:styleId="bibliocaption1">
    <w:name w:val="bibliocaption1"/>
    <w:rsid w:val="00A35D3F"/>
    <w:rPr>
      <w:rFonts w:ascii="Verdana" w:hAnsi="Verdana"/>
      <w:b/>
      <w:color w:val="080000"/>
      <w:sz w:val="22"/>
      <w:u w:val="none"/>
    </w:rPr>
  </w:style>
  <w:style w:type="paragraph" w:customStyle="1" w:styleId="afffffffffff7">
    <w:name w:val="ͮ𬠫"/>
    <w:rsid w:val="00A35D3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35D3F"/>
  </w:style>
  <w:style w:type="character" w:customStyle="1" w:styleId="ft1067">
    <w:name w:val="ft1067"/>
    <w:rsid w:val="00A35D3F"/>
  </w:style>
  <w:style w:type="character" w:customStyle="1" w:styleId="ft1144">
    <w:name w:val="ft1144"/>
    <w:rsid w:val="00A35D3F"/>
  </w:style>
  <w:style w:type="character" w:customStyle="1" w:styleId="ft1207">
    <w:name w:val="ft1207"/>
    <w:rsid w:val="00A35D3F"/>
  </w:style>
  <w:style w:type="character" w:customStyle="1" w:styleId="ft1213">
    <w:name w:val="ft1213"/>
    <w:rsid w:val="00A35D3F"/>
  </w:style>
  <w:style w:type="character" w:customStyle="1" w:styleId="ft1214">
    <w:name w:val="ft1214"/>
    <w:rsid w:val="00A35D3F"/>
  </w:style>
  <w:style w:type="character" w:customStyle="1" w:styleId="ft1289">
    <w:name w:val="ft1289"/>
    <w:rsid w:val="00A35D3F"/>
  </w:style>
  <w:style w:type="character" w:customStyle="1" w:styleId="ft1311">
    <w:name w:val="ft1311"/>
    <w:rsid w:val="00A35D3F"/>
  </w:style>
  <w:style w:type="character" w:customStyle="1" w:styleId="ft3008">
    <w:name w:val="ft3008"/>
    <w:rsid w:val="00A35D3F"/>
  </w:style>
  <w:style w:type="character" w:customStyle="1" w:styleId="ft3181">
    <w:name w:val="ft3181"/>
    <w:rsid w:val="00A35D3F"/>
  </w:style>
  <w:style w:type="character" w:customStyle="1" w:styleId="ft722">
    <w:name w:val="ft722"/>
    <w:rsid w:val="00A35D3F"/>
  </w:style>
  <w:style w:type="character" w:customStyle="1" w:styleId="ft728">
    <w:name w:val="ft728"/>
    <w:rsid w:val="00A35D3F"/>
  </w:style>
  <w:style w:type="character" w:customStyle="1" w:styleId="ft730">
    <w:name w:val="ft730"/>
    <w:rsid w:val="00A35D3F"/>
  </w:style>
  <w:style w:type="character" w:customStyle="1" w:styleId="ft72">
    <w:name w:val="ft72"/>
    <w:rsid w:val="00A35D3F"/>
  </w:style>
  <w:style w:type="character" w:customStyle="1" w:styleId="ft731">
    <w:name w:val="ft731"/>
    <w:rsid w:val="00A35D3F"/>
  </w:style>
  <w:style w:type="character" w:customStyle="1" w:styleId="ft732">
    <w:name w:val="ft732"/>
    <w:rsid w:val="00A35D3F"/>
  </w:style>
  <w:style w:type="character" w:customStyle="1" w:styleId="ft735">
    <w:name w:val="ft735"/>
    <w:rsid w:val="00A35D3F"/>
  </w:style>
  <w:style w:type="character" w:customStyle="1" w:styleId="ft738">
    <w:name w:val="ft738"/>
    <w:rsid w:val="00A35D3F"/>
  </w:style>
  <w:style w:type="character" w:customStyle="1" w:styleId="ft747">
    <w:name w:val="ft747"/>
    <w:rsid w:val="00A35D3F"/>
  </w:style>
  <w:style w:type="character" w:customStyle="1" w:styleId="ft758">
    <w:name w:val="ft758"/>
    <w:rsid w:val="00A35D3F"/>
  </w:style>
  <w:style w:type="paragraph" w:customStyle="1" w:styleId="Picture">
    <w:name w:val="Picture"/>
    <w:basedOn w:val="a3"/>
    <w:next w:val="a3"/>
    <w:rsid w:val="00A35D3F"/>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35D3F"/>
    <w:rPr>
      <w:color w:val="auto"/>
      <w:lang w:val="en-US" w:eastAsia="en-US"/>
    </w:rPr>
  </w:style>
  <w:style w:type="paragraph" w:customStyle="1" w:styleId="1fffffff1">
    <w:name w:val="Çàãîëîâîê 1"/>
    <w:basedOn w:val="Default"/>
    <w:next w:val="Default"/>
    <w:rsid w:val="00A35D3F"/>
    <w:rPr>
      <w:color w:val="auto"/>
      <w:lang w:val="en-US" w:eastAsia="en-US"/>
    </w:rPr>
  </w:style>
  <w:style w:type="character" w:customStyle="1" w:styleId="ft2100">
    <w:name w:val="ft2100"/>
    <w:rsid w:val="00A35D3F"/>
  </w:style>
  <w:style w:type="character" w:customStyle="1" w:styleId="ft2109">
    <w:name w:val="ft2109"/>
    <w:rsid w:val="00A35D3F"/>
  </w:style>
  <w:style w:type="character" w:customStyle="1" w:styleId="ft2121">
    <w:name w:val="ft2121"/>
    <w:rsid w:val="00A35D3F"/>
  </w:style>
  <w:style w:type="character" w:customStyle="1" w:styleId="ft2130">
    <w:name w:val="ft2130"/>
    <w:rsid w:val="00A35D3F"/>
  </w:style>
  <w:style w:type="character" w:customStyle="1" w:styleId="ft24421">
    <w:name w:val="ft24421"/>
    <w:rsid w:val="00A35D3F"/>
    <w:rPr>
      <w:rFonts w:ascii="Times" w:hAnsi="Times"/>
      <w:b/>
      <w:color w:val="000000"/>
      <w:spacing w:val="15"/>
      <w:sz w:val="27"/>
    </w:rPr>
  </w:style>
  <w:style w:type="paragraph" w:customStyle="1" w:styleId="afffffffffff8">
    <w:name w:val="Стиль для методичек"/>
    <w:basedOn w:val="a3"/>
    <w:rsid w:val="00A35D3F"/>
    <w:pPr>
      <w:ind w:left="284" w:firstLine="340"/>
      <w:jc w:val="both"/>
    </w:pPr>
    <w:rPr>
      <w:rFonts w:ascii="Calibri" w:hAnsi="Calibri" w:cs="Calibri"/>
      <w:sz w:val="28"/>
      <w:szCs w:val="28"/>
    </w:rPr>
  </w:style>
  <w:style w:type="paragraph" w:customStyle="1" w:styleId="Preformatted">
    <w:name w:val="Preformatted"/>
    <w:basedOn w:val="a3"/>
    <w:rsid w:val="00A35D3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35D3F"/>
    <w:rPr>
      <w:rFonts w:ascii="Times New Roman" w:hAnsi="Times New Roman"/>
      <w:i/>
      <w:sz w:val="26"/>
    </w:rPr>
  </w:style>
  <w:style w:type="character" w:customStyle="1" w:styleId="rvts9">
    <w:name w:val="rvts9"/>
    <w:rsid w:val="00A35D3F"/>
  </w:style>
  <w:style w:type="character" w:customStyle="1" w:styleId="rvts15">
    <w:name w:val="rvts15"/>
    <w:rsid w:val="00A35D3F"/>
  </w:style>
  <w:style w:type="paragraph" w:customStyle="1" w:styleId="2TimesNewW1">
    <w:name w:val="Стиль Заголовок 2 + Times New (W1)"/>
    <w:basedOn w:val="21"/>
    <w:rsid w:val="00A35D3F"/>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35D3F"/>
    <w:pPr>
      <w:spacing w:before="100" w:beforeAutospacing="1" w:after="100" w:afterAutospacing="1"/>
    </w:pPr>
  </w:style>
  <w:style w:type="paragraph" w:customStyle="1" w:styleId="1125">
    <w:name w:val="Стиль Заголовок 1 + по ширине Первая строка:  125 см"/>
    <w:basedOn w:val="11"/>
    <w:rsid w:val="00A35D3F"/>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35D3F"/>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35D3F"/>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35D3F"/>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35D3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35D3F"/>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35D3F"/>
  </w:style>
  <w:style w:type="character" w:customStyle="1" w:styleId="ft404">
    <w:name w:val="ft404"/>
    <w:rsid w:val="00A35D3F"/>
  </w:style>
  <w:style w:type="character" w:customStyle="1" w:styleId="ft2">
    <w:name w:val="ft2"/>
    <w:rsid w:val="00A35D3F"/>
  </w:style>
  <w:style w:type="character" w:customStyle="1" w:styleId="ft405">
    <w:name w:val="ft405"/>
    <w:rsid w:val="00A35D3F"/>
  </w:style>
  <w:style w:type="character" w:customStyle="1" w:styleId="ft407">
    <w:name w:val="ft407"/>
    <w:rsid w:val="00A35D3F"/>
  </w:style>
  <w:style w:type="character" w:customStyle="1" w:styleId="ft411">
    <w:name w:val="ft411"/>
    <w:rsid w:val="00A35D3F"/>
  </w:style>
  <w:style w:type="character" w:customStyle="1" w:styleId="ft416">
    <w:name w:val="ft416"/>
    <w:rsid w:val="00A35D3F"/>
  </w:style>
  <w:style w:type="character" w:customStyle="1" w:styleId="ft438">
    <w:name w:val="ft438"/>
    <w:rsid w:val="00A35D3F"/>
  </w:style>
  <w:style w:type="character" w:customStyle="1" w:styleId="ft461">
    <w:name w:val="ft461"/>
    <w:rsid w:val="00A35D3F"/>
  </w:style>
  <w:style w:type="character" w:customStyle="1" w:styleId="ft485">
    <w:name w:val="ft485"/>
    <w:rsid w:val="00A35D3F"/>
  </w:style>
  <w:style w:type="character" w:customStyle="1" w:styleId="ft507">
    <w:name w:val="ft507"/>
    <w:rsid w:val="00A35D3F"/>
  </w:style>
  <w:style w:type="character" w:customStyle="1" w:styleId="ft464">
    <w:name w:val="ft464"/>
    <w:rsid w:val="00A35D3F"/>
  </w:style>
  <w:style w:type="character" w:customStyle="1" w:styleId="ft515">
    <w:name w:val="ft515"/>
    <w:rsid w:val="00A35D3F"/>
  </w:style>
  <w:style w:type="character" w:customStyle="1" w:styleId="ft518">
    <w:name w:val="ft518"/>
    <w:rsid w:val="00A35D3F"/>
  </w:style>
  <w:style w:type="character" w:customStyle="1" w:styleId="ft521">
    <w:name w:val="ft521"/>
    <w:rsid w:val="00A35D3F"/>
  </w:style>
  <w:style w:type="character" w:customStyle="1" w:styleId="ft525">
    <w:name w:val="ft525"/>
    <w:rsid w:val="00A35D3F"/>
  </w:style>
  <w:style w:type="character" w:customStyle="1" w:styleId="ft549">
    <w:name w:val="ft549"/>
    <w:rsid w:val="00A35D3F"/>
  </w:style>
  <w:style w:type="character" w:customStyle="1" w:styleId="ft554">
    <w:name w:val="ft554"/>
    <w:rsid w:val="00A35D3F"/>
  </w:style>
  <w:style w:type="character" w:customStyle="1" w:styleId="ft557">
    <w:name w:val="ft557"/>
    <w:rsid w:val="00A35D3F"/>
  </w:style>
  <w:style w:type="character" w:customStyle="1" w:styleId="ft561">
    <w:name w:val="ft561"/>
    <w:rsid w:val="00A35D3F"/>
  </w:style>
  <w:style w:type="character" w:customStyle="1" w:styleId="ft565">
    <w:name w:val="ft565"/>
    <w:rsid w:val="00A35D3F"/>
  </w:style>
  <w:style w:type="character" w:customStyle="1" w:styleId="ft570">
    <w:name w:val="ft570"/>
    <w:rsid w:val="00A35D3F"/>
  </w:style>
  <w:style w:type="character" w:customStyle="1" w:styleId="ft594">
    <w:name w:val="ft594"/>
    <w:rsid w:val="00A35D3F"/>
  </w:style>
  <w:style w:type="character" w:customStyle="1" w:styleId="ft600">
    <w:name w:val="ft600"/>
    <w:rsid w:val="00A35D3F"/>
  </w:style>
  <w:style w:type="character" w:customStyle="1" w:styleId="ft625">
    <w:name w:val="ft625"/>
    <w:rsid w:val="00A35D3F"/>
  </w:style>
  <w:style w:type="character" w:customStyle="1" w:styleId="ft646">
    <w:name w:val="ft646"/>
    <w:rsid w:val="00A35D3F"/>
  </w:style>
  <w:style w:type="character" w:customStyle="1" w:styleId="ft648">
    <w:name w:val="ft648"/>
    <w:rsid w:val="00A35D3F"/>
  </w:style>
  <w:style w:type="character" w:customStyle="1" w:styleId="ft650">
    <w:name w:val="ft650"/>
    <w:rsid w:val="00A35D3F"/>
  </w:style>
  <w:style w:type="character" w:customStyle="1" w:styleId="ft651">
    <w:name w:val="ft651"/>
    <w:rsid w:val="00A35D3F"/>
  </w:style>
  <w:style w:type="character" w:customStyle="1" w:styleId="ft654">
    <w:name w:val="ft654"/>
    <w:rsid w:val="00A35D3F"/>
  </w:style>
  <w:style w:type="character" w:customStyle="1" w:styleId="ft655">
    <w:name w:val="ft655"/>
    <w:rsid w:val="00A35D3F"/>
  </w:style>
  <w:style w:type="character" w:customStyle="1" w:styleId="ft674">
    <w:name w:val="ft674"/>
    <w:rsid w:val="00A35D3F"/>
  </w:style>
  <w:style w:type="character" w:customStyle="1" w:styleId="ft698">
    <w:name w:val="ft698"/>
    <w:rsid w:val="00A35D3F"/>
  </w:style>
  <w:style w:type="character" w:customStyle="1" w:styleId="ft709">
    <w:name w:val="ft709"/>
    <w:rsid w:val="00A35D3F"/>
  </w:style>
  <w:style w:type="character" w:customStyle="1" w:styleId="ft723">
    <w:name w:val="ft723"/>
    <w:rsid w:val="00A35D3F"/>
  </w:style>
  <w:style w:type="character" w:customStyle="1" w:styleId="ft746">
    <w:name w:val="ft746"/>
    <w:rsid w:val="00A35D3F"/>
  </w:style>
  <w:style w:type="character" w:customStyle="1" w:styleId="ft770">
    <w:name w:val="ft770"/>
    <w:rsid w:val="00A35D3F"/>
  </w:style>
  <w:style w:type="character" w:customStyle="1" w:styleId="ft772">
    <w:name w:val="ft772"/>
    <w:rsid w:val="00A35D3F"/>
  </w:style>
  <w:style w:type="character" w:customStyle="1" w:styleId="ft774">
    <w:name w:val="ft774"/>
    <w:rsid w:val="00A35D3F"/>
  </w:style>
  <w:style w:type="character" w:customStyle="1" w:styleId="ft777">
    <w:name w:val="ft777"/>
    <w:rsid w:val="00A35D3F"/>
  </w:style>
  <w:style w:type="character" w:customStyle="1" w:styleId="ft778">
    <w:name w:val="ft778"/>
    <w:rsid w:val="00A35D3F"/>
  </w:style>
  <w:style w:type="character" w:customStyle="1" w:styleId="ft780">
    <w:name w:val="ft780"/>
    <w:rsid w:val="00A35D3F"/>
  </w:style>
  <w:style w:type="character" w:customStyle="1" w:styleId="ft794">
    <w:name w:val="ft794"/>
    <w:rsid w:val="00A35D3F"/>
  </w:style>
  <w:style w:type="character" w:customStyle="1" w:styleId="ft813">
    <w:name w:val="ft813"/>
    <w:rsid w:val="00A35D3F"/>
  </w:style>
  <w:style w:type="character" w:customStyle="1" w:styleId="ft845">
    <w:name w:val="ft845"/>
    <w:rsid w:val="00A35D3F"/>
  </w:style>
  <w:style w:type="character" w:customStyle="1" w:styleId="ft846">
    <w:name w:val="ft846"/>
    <w:rsid w:val="00A35D3F"/>
  </w:style>
  <w:style w:type="character" w:customStyle="1" w:styleId="ft869">
    <w:name w:val="ft869"/>
    <w:rsid w:val="00A35D3F"/>
  </w:style>
  <w:style w:type="character" w:customStyle="1" w:styleId="ft345">
    <w:name w:val="ft345"/>
    <w:rsid w:val="00A35D3F"/>
  </w:style>
  <w:style w:type="character" w:customStyle="1" w:styleId="ft348">
    <w:name w:val="ft348"/>
    <w:rsid w:val="00A35D3F"/>
  </w:style>
  <w:style w:type="character" w:customStyle="1" w:styleId="ft350">
    <w:name w:val="ft350"/>
    <w:rsid w:val="00A35D3F"/>
  </w:style>
  <w:style w:type="character" w:customStyle="1" w:styleId="ft351">
    <w:name w:val="ft351"/>
    <w:rsid w:val="00A35D3F"/>
  </w:style>
  <w:style w:type="character" w:customStyle="1" w:styleId="ft353">
    <w:name w:val="ft353"/>
    <w:rsid w:val="00A35D3F"/>
  </w:style>
  <w:style w:type="character" w:customStyle="1" w:styleId="ft355">
    <w:name w:val="ft355"/>
    <w:rsid w:val="00A35D3F"/>
  </w:style>
  <w:style w:type="character" w:customStyle="1" w:styleId="ft372">
    <w:name w:val="ft372"/>
    <w:rsid w:val="00A35D3F"/>
  </w:style>
  <w:style w:type="character" w:customStyle="1" w:styleId="ft219">
    <w:name w:val="ft219"/>
    <w:rsid w:val="00A35D3F"/>
  </w:style>
  <w:style w:type="character" w:customStyle="1" w:styleId="ft255">
    <w:name w:val="ft255"/>
    <w:rsid w:val="00A35D3F"/>
  </w:style>
  <w:style w:type="character" w:customStyle="1" w:styleId="ft264">
    <w:name w:val="ft264"/>
    <w:rsid w:val="00A35D3F"/>
  </w:style>
  <w:style w:type="character" w:customStyle="1" w:styleId="ft269">
    <w:name w:val="ft269"/>
    <w:rsid w:val="00A35D3F"/>
  </w:style>
  <w:style w:type="character" w:customStyle="1" w:styleId="ft292">
    <w:name w:val="ft292"/>
    <w:rsid w:val="00A35D3F"/>
  </w:style>
  <w:style w:type="character" w:customStyle="1" w:styleId="ft300">
    <w:name w:val="ft300"/>
    <w:rsid w:val="00A35D3F"/>
  </w:style>
  <w:style w:type="character" w:customStyle="1" w:styleId="ft308">
    <w:name w:val="ft308"/>
    <w:rsid w:val="00A35D3F"/>
  </w:style>
  <w:style w:type="character" w:customStyle="1" w:styleId="ft334">
    <w:name w:val="ft334"/>
    <w:rsid w:val="00A35D3F"/>
  </w:style>
  <w:style w:type="character" w:customStyle="1" w:styleId="ft346">
    <w:name w:val="ft346"/>
    <w:rsid w:val="00A35D3F"/>
  </w:style>
  <w:style w:type="character" w:customStyle="1" w:styleId="ft3">
    <w:name w:val="ft3"/>
    <w:rsid w:val="00A35D3F"/>
  </w:style>
  <w:style w:type="character" w:customStyle="1" w:styleId="ft381">
    <w:name w:val="ft381"/>
    <w:rsid w:val="00A35D3F"/>
  </w:style>
  <w:style w:type="character" w:customStyle="1" w:styleId="ft391">
    <w:name w:val="ft391"/>
    <w:rsid w:val="00A35D3F"/>
  </w:style>
  <w:style w:type="character" w:customStyle="1" w:styleId="ft397">
    <w:name w:val="ft397"/>
    <w:rsid w:val="00A35D3F"/>
  </w:style>
  <w:style w:type="character" w:customStyle="1" w:styleId="ft176">
    <w:name w:val="ft176"/>
    <w:rsid w:val="00A35D3F"/>
  </w:style>
  <w:style w:type="character" w:customStyle="1" w:styleId="ft410">
    <w:name w:val="ft410"/>
    <w:rsid w:val="00A35D3F"/>
  </w:style>
  <w:style w:type="character" w:customStyle="1" w:styleId="ft421">
    <w:name w:val="ft421"/>
    <w:rsid w:val="00A35D3F"/>
  </w:style>
  <w:style w:type="character" w:customStyle="1" w:styleId="ft467">
    <w:name w:val="ft467"/>
    <w:rsid w:val="00A35D3F"/>
  </w:style>
  <w:style w:type="character" w:customStyle="1" w:styleId="ft479">
    <w:name w:val="ft479"/>
    <w:rsid w:val="00A35D3F"/>
  </w:style>
  <w:style w:type="character" w:customStyle="1" w:styleId="ft578">
    <w:name w:val="ft578"/>
    <w:rsid w:val="00A35D3F"/>
  </w:style>
  <w:style w:type="character" w:customStyle="1" w:styleId="ft624">
    <w:name w:val="ft624"/>
    <w:rsid w:val="00A35D3F"/>
  </w:style>
  <w:style w:type="character" w:customStyle="1" w:styleId="ft631">
    <w:name w:val="ft631"/>
    <w:rsid w:val="00A35D3F"/>
  </w:style>
  <w:style w:type="character" w:customStyle="1" w:styleId="ft679">
    <w:name w:val="ft679"/>
    <w:rsid w:val="00A35D3F"/>
  </w:style>
  <w:style w:type="character" w:customStyle="1" w:styleId="ft725">
    <w:name w:val="ft725"/>
    <w:rsid w:val="00A35D3F"/>
  </w:style>
  <w:style w:type="character" w:customStyle="1" w:styleId="ft769">
    <w:name w:val="ft769"/>
    <w:rsid w:val="00A35D3F"/>
  </w:style>
  <w:style w:type="character" w:customStyle="1" w:styleId="ft819">
    <w:name w:val="ft819"/>
    <w:rsid w:val="00A35D3F"/>
  </w:style>
  <w:style w:type="character" w:customStyle="1" w:styleId="ft877">
    <w:name w:val="ft877"/>
    <w:rsid w:val="00A35D3F"/>
  </w:style>
  <w:style w:type="character" w:customStyle="1" w:styleId="ft275">
    <w:name w:val="ft275"/>
    <w:rsid w:val="00A35D3F"/>
  </w:style>
  <w:style w:type="character" w:customStyle="1" w:styleId="ft935">
    <w:name w:val="ft935"/>
    <w:rsid w:val="00A35D3F"/>
  </w:style>
  <w:style w:type="character" w:customStyle="1" w:styleId="ft969">
    <w:name w:val="ft969"/>
    <w:rsid w:val="00A35D3F"/>
  </w:style>
  <w:style w:type="character" w:customStyle="1" w:styleId="ft1010">
    <w:name w:val="ft1010"/>
    <w:rsid w:val="00A35D3F"/>
  </w:style>
  <w:style w:type="character" w:customStyle="1" w:styleId="ft1058">
    <w:name w:val="ft1058"/>
    <w:rsid w:val="00A35D3F"/>
  </w:style>
  <w:style w:type="character" w:customStyle="1" w:styleId="ft1101">
    <w:name w:val="ft1101"/>
    <w:rsid w:val="00A35D3F"/>
  </w:style>
  <w:style w:type="character" w:customStyle="1" w:styleId="ft1162">
    <w:name w:val="ft1162"/>
    <w:rsid w:val="00A35D3F"/>
  </w:style>
  <w:style w:type="character" w:customStyle="1" w:styleId="ft1197">
    <w:name w:val="ft1197"/>
    <w:rsid w:val="00A35D3F"/>
  </w:style>
  <w:style w:type="character" w:customStyle="1" w:styleId="ft1248">
    <w:name w:val="ft1248"/>
    <w:rsid w:val="00A35D3F"/>
  </w:style>
  <w:style w:type="character" w:customStyle="1" w:styleId="ft1293">
    <w:name w:val="ft1293"/>
    <w:rsid w:val="00A35D3F"/>
  </w:style>
  <w:style w:type="character" w:customStyle="1" w:styleId="ft1308">
    <w:name w:val="ft1308"/>
    <w:rsid w:val="00A35D3F"/>
  </w:style>
  <w:style w:type="character" w:customStyle="1" w:styleId="ft1366">
    <w:name w:val="ft1366"/>
    <w:rsid w:val="00A35D3F"/>
  </w:style>
  <w:style w:type="character" w:customStyle="1" w:styleId="ft1377">
    <w:name w:val="ft1377"/>
    <w:rsid w:val="00A35D3F"/>
  </w:style>
  <w:style w:type="character" w:customStyle="1" w:styleId="ft1380">
    <w:name w:val="ft1380"/>
    <w:rsid w:val="00A35D3F"/>
  </w:style>
  <w:style w:type="character" w:customStyle="1" w:styleId="ft1389">
    <w:name w:val="ft1389"/>
    <w:rsid w:val="00A35D3F"/>
  </w:style>
  <w:style w:type="character" w:customStyle="1" w:styleId="ft1393">
    <w:name w:val="ft1393"/>
    <w:rsid w:val="00A35D3F"/>
  </w:style>
  <w:style w:type="character" w:customStyle="1" w:styleId="ft1400">
    <w:name w:val="ft1400"/>
    <w:rsid w:val="00A35D3F"/>
  </w:style>
  <w:style w:type="character" w:customStyle="1" w:styleId="ft1407">
    <w:name w:val="ft1407"/>
    <w:rsid w:val="00A35D3F"/>
  </w:style>
  <w:style w:type="character" w:customStyle="1" w:styleId="ft1410">
    <w:name w:val="ft1410"/>
    <w:rsid w:val="00A35D3F"/>
  </w:style>
  <w:style w:type="character" w:customStyle="1" w:styleId="ft1427">
    <w:name w:val="ft1427"/>
    <w:rsid w:val="00A35D3F"/>
  </w:style>
  <w:style w:type="character" w:customStyle="1" w:styleId="ft1478">
    <w:name w:val="ft1478"/>
    <w:rsid w:val="00A35D3F"/>
  </w:style>
  <w:style w:type="character" w:customStyle="1" w:styleId="ft1533">
    <w:name w:val="ft1533"/>
    <w:rsid w:val="00A35D3F"/>
  </w:style>
  <w:style w:type="character" w:customStyle="1" w:styleId="ft1586">
    <w:name w:val="ft1586"/>
    <w:rsid w:val="00A35D3F"/>
  </w:style>
  <w:style w:type="character" w:customStyle="1" w:styleId="ft1627">
    <w:name w:val="ft1627"/>
    <w:rsid w:val="00A35D3F"/>
  </w:style>
  <w:style w:type="character" w:customStyle="1" w:styleId="ft1634">
    <w:name w:val="ft1634"/>
    <w:rsid w:val="00A35D3F"/>
  </w:style>
  <w:style w:type="character" w:customStyle="1" w:styleId="ft1638">
    <w:name w:val="ft1638"/>
    <w:rsid w:val="00A35D3F"/>
  </w:style>
  <w:style w:type="character" w:customStyle="1" w:styleId="ft1643">
    <w:name w:val="ft1643"/>
    <w:rsid w:val="00A35D3F"/>
  </w:style>
  <w:style w:type="character" w:customStyle="1" w:styleId="ft1659">
    <w:name w:val="ft1659"/>
    <w:rsid w:val="00A35D3F"/>
  </w:style>
  <w:style w:type="character" w:customStyle="1" w:styleId="ft1665">
    <w:name w:val="ft1665"/>
    <w:rsid w:val="00A35D3F"/>
  </w:style>
  <w:style w:type="character" w:customStyle="1" w:styleId="ft1711">
    <w:name w:val="ft1711"/>
    <w:rsid w:val="00A35D3F"/>
  </w:style>
  <w:style w:type="character" w:customStyle="1" w:styleId="ft1757">
    <w:name w:val="ft1757"/>
    <w:rsid w:val="00A35D3F"/>
  </w:style>
  <w:style w:type="character" w:customStyle="1" w:styleId="ft1804">
    <w:name w:val="ft1804"/>
    <w:rsid w:val="00A35D3F"/>
  </w:style>
  <w:style w:type="character" w:customStyle="1" w:styleId="ft1855">
    <w:name w:val="ft1855"/>
    <w:rsid w:val="00A35D3F"/>
  </w:style>
  <w:style w:type="character" w:customStyle="1" w:styleId="ft1883">
    <w:name w:val="ft1883"/>
    <w:rsid w:val="00A35D3F"/>
  </w:style>
  <w:style w:type="character" w:customStyle="1" w:styleId="ft1937">
    <w:name w:val="ft1937"/>
    <w:rsid w:val="00A35D3F"/>
  </w:style>
  <w:style w:type="character" w:customStyle="1" w:styleId="ft1983">
    <w:name w:val="ft1983"/>
    <w:rsid w:val="00A35D3F"/>
  </w:style>
  <w:style w:type="character" w:customStyle="1" w:styleId="ft2028">
    <w:name w:val="ft2028"/>
    <w:rsid w:val="00A35D3F"/>
  </w:style>
  <w:style w:type="character" w:customStyle="1" w:styleId="ft2049">
    <w:name w:val="ft2049"/>
    <w:rsid w:val="00A35D3F"/>
  </w:style>
  <w:style w:type="character" w:customStyle="1" w:styleId="ft2096">
    <w:name w:val="ft2096"/>
    <w:rsid w:val="00A35D3F"/>
  </w:style>
  <w:style w:type="character" w:customStyle="1" w:styleId="ft2144">
    <w:name w:val="ft2144"/>
    <w:rsid w:val="00A35D3F"/>
  </w:style>
  <w:style w:type="character" w:customStyle="1" w:styleId="ft2234">
    <w:name w:val="ft2234"/>
    <w:rsid w:val="00A35D3F"/>
  </w:style>
  <w:style w:type="character" w:customStyle="1" w:styleId="ft2289">
    <w:name w:val="ft2289"/>
    <w:rsid w:val="00A35D3F"/>
  </w:style>
  <w:style w:type="character" w:customStyle="1" w:styleId="ft1884">
    <w:name w:val="ft1884"/>
    <w:rsid w:val="00A35D3F"/>
  </w:style>
  <w:style w:type="character" w:customStyle="1" w:styleId="ft2343">
    <w:name w:val="ft2343"/>
    <w:rsid w:val="00A35D3F"/>
  </w:style>
  <w:style w:type="character" w:customStyle="1" w:styleId="ft2392">
    <w:name w:val="ft2392"/>
    <w:rsid w:val="00A35D3F"/>
  </w:style>
  <w:style w:type="character" w:customStyle="1" w:styleId="ft2439">
    <w:name w:val="ft2439"/>
    <w:rsid w:val="00A35D3F"/>
  </w:style>
  <w:style w:type="character" w:customStyle="1" w:styleId="ft2489">
    <w:name w:val="ft2489"/>
    <w:rsid w:val="00A35D3F"/>
  </w:style>
  <w:style w:type="character" w:customStyle="1" w:styleId="ft2500">
    <w:name w:val="ft2500"/>
    <w:rsid w:val="00A35D3F"/>
  </w:style>
  <w:style w:type="character" w:customStyle="1" w:styleId="ft2555">
    <w:name w:val="ft2555"/>
    <w:rsid w:val="00A35D3F"/>
  </w:style>
  <w:style w:type="character" w:customStyle="1" w:styleId="ft2562">
    <w:name w:val="ft2562"/>
    <w:rsid w:val="00A35D3F"/>
  </w:style>
  <w:style w:type="character" w:customStyle="1" w:styleId="ft2569">
    <w:name w:val="ft2569"/>
    <w:rsid w:val="00A35D3F"/>
  </w:style>
  <w:style w:type="character" w:customStyle="1" w:styleId="ft2572">
    <w:name w:val="ft2572"/>
    <w:rsid w:val="00A35D3F"/>
  </w:style>
  <w:style w:type="character" w:customStyle="1" w:styleId="ft2581">
    <w:name w:val="ft2581"/>
    <w:rsid w:val="00A35D3F"/>
  </w:style>
  <w:style w:type="character" w:customStyle="1" w:styleId="ft2590">
    <w:name w:val="ft2590"/>
    <w:rsid w:val="00A35D3F"/>
  </w:style>
  <w:style w:type="character" w:customStyle="1" w:styleId="ft2624">
    <w:name w:val="ft2624"/>
    <w:rsid w:val="00A35D3F"/>
  </w:style>
  <w:style w:type="character" w:customStyle="1" w:styleId="ft2669">
    <w:name w:val="ft2669"/>
    <w:rsid w:val="00A35D3F"/>
  </w:style>
  <w:style w:type="character" w:customStyle="1" w:styleId="ft2679">
    <w:name w:val="ft2679"/>
    <w:rsid w:val="00A35D3F"/>
  </w:style>
  <w:style w:type="character" w:customStyle="1" w:styleId="ft2716">
    <w:name w:val="ft2716"/>
    <w:rsid w:val="00A35D3F"/>
  </w:style>
  <w:style w:type="character" w:customStyle="1" w:styleId="ft2726">
    <w:name w:val="ft2726"/>
    <w:rsid w:val="00A35D3F"/>
  </w:style>
  <w:style w:type="character" w:customStyle="1" w:styleId="ft2773">
    <w:name w:val="ft2773"/>
    <w:rsid w:val="00A35D3F"/>
  </w:style>
  <w:style w:type="character" w:customStyle="1" w:styleId="ft2782">
    <w:name w:val="ft2782"/>
    <w:rsid w:val="00A35D3F"/>
  </w:style>
  <w:style w:type="character" w:customStyle="1" w:styleId="ft2828">
    <w:name w:val="ft2828"/>
    <w:rsid w:val="00A35D3F"/>
  </w:style>
  <w:style w:type="character" w:customStyle="1" w:styleId="ft2877">
    <w:name w:val="ft2877"/>
    <w:rsid w:val="00A35D3F"/>
  </w:style>
  <w:style w:type="character" w:customStyle="1" w:styleId="ft2921">
    <w:name w:val="ft2921"/>
    <w:rsid w:val="00A35D3F"/>
  </w:style>
  <w:style w:type="character" w:customStyle="1" w:styleId="ft2927">
    <w:name w:val="ft2927"/>
    <w:rsid w:val="00A35D3F"/>
  </w:style>
  <w:style w:type="character" w:customStyle="1" w:styleId="ft2935">
    <w:name w:val="ft2935"/>
    <w:rsid w:val="00A35D3F"/>
  </w:style>
  <w:style w:type="character" w:customStyle="1" w:styleId="ft2943">
    <w:name w:val="ft2943"/>
    <w:rsid w:val="00A35D3F"/>
  </w:style>
  <w:style w:type="character" w:customStyle="1" w:styleId="ft2952">
    <w:name w:val="ft2952"/>
    <w:rsid w:val="00A35D3F"/>
  </w:style>
  <w:style w:type="character" w:customStyle="1" w:styleId="ft2954">
    <w:name w:val="ft2954"/>
    <w:rsid w:val="00A35D3F"/>
  </w:style>
  <w:style w:type="character" w:customStyle="1" w:styleId="ft2955">
    <w:name w:val="ft2955"/>
    <w:rsid w:val="00A35D3F"/>
  </w:style>
  <w:style w:type="character" w:customStyle="1" w:styleId="ft2962">
    <w:name w:val="ft2962"/>
    <w:rsid w:val="00A35D3F"/>
  </w:style>
  <w:style w:type="character" w:customStyle="1" w:styleId="ft2968">
    <w:name w:val="ft2968"/>
    <w:rsid w:val="00A35D3F"/>
  </w:style>
  <w:style w:type="character" w:customStyle="1" w:styleId="ft2973">
    <w:name w:val="ft2973"/>
    <w:rsid w:val="00A35D3F"/>
  </w:style>
  <w:style w:type="character" w:customStyle="1" w:styleId="ft2974">
    <w:name w:val="ft2974"/>
    <w:rsid w:val="00A35D3F"/>
  </w:style>
  <w:style w:type="character" w:customStyle="1" w:styleId="ft2976">
    <w:name w:val="ft2976"/>
    <w:rsid w:val="00A35D3F"/>
  </w:style>
  <w:style w:type="character" w:customStyle="1" w:styleId="ft2985">
    <w:name w:val="ft2985"/>
    <w:rsid w:val="00A35D3F"/>
  </w:style>
  <w:style w:type="character" w:customStyle="1" w:styleId="ft3002">
    <w:name w:val="ft3002"/>
    <w:rsid w:val="00A35D3F"/>
  </w:style>
  <w:style w:type="character" w:customStyle="1" w:styleId="ft3037">
    <w:name w:val="ft3037"/>
    <w:rsid w:val="00A35D3F"/>
  </w:style>
  <w:style w:type="character" w:customStyle="1" w:styleId="ft3084">
    <w:name w:val="ft3084"/>
    <w:rsid w:val="00A35D3F"/>
  </w:style>
  <w:style w:type="character" w:customStyle="1" w:styleId="ft3127">
    <w:name w:val="ft3127"/>
    <w:rsid w:val="00A35D3F"/>
  </w:style>
  <w:style w:type="character" w:customStyle="1" w:styleId="ft3156">
    <w:name w:val="ft3156"/>
    <w:rsid w:val="00A35D3F"/>
  </w:style>
  <w:style w:type="character" w:customStyle="1" w:styleId="ft3206">
    <w:name w:val="ft3206"/>
    <w:rsid w:val="00A35D3F"/>
  </w:style>
  <w:style w:type="character" w:customStyle="1" w:styleId="ft3264">
    <w:name w:val="ft3264"/>
    <w:rsid w:val="00A35D3F"/>
  </w:style>
  <w:style w:type="character" w:customStyle="1" w:styleId="ft3315">
    <w:name w:val="ft3315"/>
    <w:rsid w:val="00A35D3F"/>
  </w:style>
  <w:style w:type="character" w:customStyle="1" w:styleId="ft3373">
    <w:name w:val="ft3373"/>
    <w:rsid w:val="00A35D3F"/>
  </w:style>
  <w:style w:type="character" w:customStyle="1" w:styleId="ft3432">
    <w:name w:val="ft3432"/>
    <w:rsid w:val="00A35D3F"/>
  </w:style>
  <w:style w:type="character" w:customStyle="1" w:styleId="ft3489">
    <w:name w:val="ft3489"/>
    <w:rsid w:val="00A35D3F"/>
  </w:style>
  <w:style w:type="character" w:customStyle="1" w:styleId="ft3546">
    <w:name w:val="ft3546"/>
    <w:rsid w:val="00A35D3F"/>
  </w:style>
  <w:style w:type="character" w:customStyle="1" w:styleId="ft3608">
    <w:name w:val="ft3608"/>
    <w:rsid w:val="00A35D3F"/>
  </w:style>
  <w:style w:type="character" w:customStyle="1" w:styleId="ft3651">
    <w:name w:val="ft3651"/>
    <w:rsid w:val="00A35D3F"/>
  </w:style>
  <w:style w:type="paragraph" w:customStyle="1" w:styleId="c4c8c7c24">
    <w:name w:val="c4 c8 c7 c24"/>
    <w:basedOn w:val="a3"/>
    <w:rsid w:val="00A35D3F"/>
    <w:pPr>
      <w:spacing w:before="90" w:after="90"/>
    </w:pPr>
  </w:style>
  <w:style w:type="character" w:customStyle="1" w:styleId="c5">
    <w:name w:val="c5"/>
    <w:rsid w:val="00A35D3F"/>
  </w:style>
  <w:style w:type="character" w:customStyle="1" w:styleId="1143">
    <w:name w:val="Знак Знак114"/>
    <w:locked/>
    <w:rsid w:val="00A35D3F"/>
    <w:rPr>
      <w:rFonts w:ascii="Arial" w:hAnsi="Arial"/>
      <w:b/>
      <w:color w:val="000000"/>
      <w:sz w:val="26"/>
      <w:lang w:val="ru-RU" w:eastAsia="ru-RU"/>
    </w:rPr>
  </w:style>
  <w:style w:type="paragraph" w:customStyle="1" w:styleId="1123">
    <w:name w:val="Стиль Заголовок 1 + 12 пт"/>
    <w:basedOn w:val="11"/>
    <w:rsid w:val="00A35D3F"/>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35D3F"/>
  </w:style>
  <w:style w:type="character" w:customStyle="1" w:styleId="ft9274">
    <w:name w:val="ft9274"/>
    <w:rsid w:val="00A35D3F"/>
  </w:style>
  <w:style w:type="character" w:customStyle="1" w:styleId="ft9282">
    <w:name w:val="ft9282"/>
    <w:rsid w:val="00A35D3F"/>
  </w:style>
  <w:style w:type="character" w:customStyle="1" w:styleId="ft9284">
    <w:name w:val="ft9284"/>
    <w:rsid w:val="00A35D3F"/>
  </w:style>
  <w:style w:type="character" w:customStyle="1" w:styleId="ft9287">
    <w:name w:val="ft9287"/>
    <w:rsid w:val="00A35D3F"/>
  </w:style>
  <w:style w:type="character" w:customStyle="1" w:styleId="ft9293">
    <w:name w:val="ft9293"/>
    <w:rsid w:val="00A35D3F"/>
  </w:style>
  <w:style w:type="character" w:customStyle="1" w:styleId="ft9299">
    <w:name w:val="ft9299"/>
    <w:rsid w:val="00A35D3F"/>
  </w:style>
  <w:style w:type="character" w:customStyle="1" w:styleId="ft9306">
    <w:name w:val="ft9306"/>
    <w:rsid w:val="00A35D3F"/>
  </w:style>
  <w:style w:type="character" w:customStyle="1" w:styleId="ft8849">
    <w:name w:val="ft8849"/>
    <w:rsid w:val="00A35D3F"/>
  </w:style>
  <w:style w:type="character" w:customStyle="1" w:styleId="ft9312">
    <w:name w:val="ft9312"/>
    <w:rsid w:val="00A35D3F"/>
  </w:style>
  <w:style w:type="character" w:customStyle="1" w:styleId="ft9316">
    <w:name w:val="ft9316"/>
    <w:rsid w:val="00A35D3F"/>
  </w:style>
  <w:style w:type="character" w:customStyle="1" w:styleId="ft9324">
    <w:name w:val="ft9324"/>
    <w:rsid w:val="00A35D3F"/>
  </w:style>
  <w:style w:type="character" w:customStyle="1" w:styleId="ft9330">
    <w:name w:val="ft9330"/>
    <w:rsid w:val="00A35D3F"/>
  </w:style>
  <w:style w:type="character" w:customStyle="1" w:styleId="1810">
    <w:name w:val="Знак Знак1810"/>
    <w:rsid w:val="00A35D3F"/>
    <w:rPr>
      <w:rFonts w:eastAsia="SimSun"/>
      <w:b/>
      <w:caps/>
      <w:sz w:val="24"/>
      <w:lang w:val="ru-RU" w:eastAsia="ru-RU"/>
    </w:rPr>
  </w:style>
  <w:style w:type="character" w:customStyle="1" w:styleId="WW8Num36z0">
    <w:name w:val="WW8Num36z0"/>
    <w:rsid w:val="00A35D3F"/>
    <w:rPr>
      <w:rFonts w:ascii="Wingdings" w:hAnsi="Wingdings"/>
    </w:rPr>
  </w:style>
  <w:style w:type="character" w:customStyle="1" w:styleId="WW8Num39z0">
    <w:name w:val="WW8Num39z0"/>
    <w:rsid w:val="00A35D3F"/>
    <w:rPr>
      <w:rFonts w:ascii="Wingdings" w:hAnsi="Wingdings"/>
    </w:rPr>
  </w:style>
  <w:style w:type="character" w:customStyle="1" w:styleId="WW8Num42z0">
    <w:name w:val="WW8Num42z0"/>
    <w:rsid w:val="00A35D3F"/>
    <w:rPr>
      <w:rFonts w:ascii="Wingdings" w:hAnsi="Wingdings"/>
    </w:rPr>
  </w:style>
  <w:style w:type="character" w:customStyle="1" w:styleId="WW8Num44z0">
    <w:name w:val="WW8Num44z0"/>
    <w:rsid w:val="00A35D3F"/>
    <w:rPr>
      <w:rFonts w:ascii="Wingdings" w:hAnsi="Wingdings"/>
    </w:rPr>
  </w:style>
  <w:style w:type="character" w:customStyle="1" w:styleId="WW8Num44z1">
    <w:name w:val="WW8Num44z1"/>
    <w:rsid w:val="00A35D3F"/>
    <w:rPr>
      <w:rFonts w:ascii="Courier New" w:hAnsi="Courier New"/>
    </w:rPr>
  </w:style>
  <w:style w:type="character" w:customStyle="1" w:styleId="WW8Num44z3">
    <w:name w:val="WW8Num44z3"/>
    <w:rsid w:val="00A35D3F"/>
    <w:rPr>
      <w:rFonts w:ascii="Symbol" w:hAnsi="Symbol"/>
    </w:rPr>
  </w:style>
  <w:style w:type="character" w:customStyle="1" w:styleId="WW8Num47z0">
    <w:name w:val="WW8Num47z0"/>
    <w:rsid w:val="00A35D3F"/>
    <w:rPr>
      <w:rFonts w:ascii="Wingdings" w:hAnsi="Wingdings"/>
    </w:rPr>
  </w:style>
  <w:style w:type="character" w:customStyle="1" w:styleId="WW8Num47z1">
    <w:name w:val="WW8Num47z1"/>
    <w:rsid w:val="00A35D3F"/>
    <w:rPr>
      <w:rFonts w:ascii="Courier New" w:hAnsi="Courier New"/>
    </w:rPr>
  </w:style>
  <w:style w:type="character" w:customStyle="1" w:styleId="WW8Num47z3">
    <w:name w:val="WW8Num47z3"/>
    <w:rsid w:val="00A35D3F"/>
    <w:rPr>
      <w:rFonts w:ascii="Symbol" w:hAnsi="Symbol"/>
    </w:rPr>
  </w:style>
  <w:style w:type="character" w:customStyle="1" w:styleId="WW8Num50z0">
    <w:name w:val="WW8Num50z0"/>
    <w:rsid w:val="00A35D3F"/>
    <w:rPr>
      <w:rFonts w:ascii="Wingdings" w:hAnsi="Wingdings"/>
    </w:rPr>
  </w:style>
  <w:style w:type="character" w:customStyle="1" w:styleId="WW8Num51z0">
    <w:name w:val="WW8Num51z0"/>
    <w:rsid w:val="00A35D3F"/>
    <w:rPr>
      <w:rFonts w:ascii="Wingdings" w:hAnsi="Wingdings"/>
    </w:rPr>
  </w:style>
  <w:style w:type="character" w:customStyle="1" w:styleId="WW8Num52z0">
    <w:name w:val="WW8Num52z0"/>
    <w:rsid w:val="00A35D3F"/>
    <w:rPr>
      <w:rFonts w:ascii="Symbol" w:hAnsi="Symbol"/>
    </w:rPr>
  </w:style>
  <w:style w:type="character" w:customStyle="1" w:styleId="WW8Num53z0">
    <w:name w:val="WW8Num53z0"/>
    <w:rsid w:val="00A35D3F"/>
    <w:rPr>
      <w:rFonts w:ascii="Wingdings" w:hAnsi="Wingdings"/>
    </w:rPr>
  </w:style>
  <w:style w:type="character" w:customStyle="1" w:styleId="WW8Num53z1">
    <w:name w:val="WW8Num53z1"/>
    <w:rsid w:val="00A35D3F"/>
    <w:rPr>
      <w:rFonts w:ascii="Courier New" w:hAnsi="Courier New"/>
    </w:rPr>
  </w:style>
  <w:style w:type="character" w:customStyle="1" w:styleId="WW8Num53z3">
    <w:name w:val="WW8Num53z3"/>
    <w:rsid w:val="00A35D3F"/>
    <w:rPr>
      <w:rFonts w:ascii="Symbol" w:hAnsi="Symbol"/>
    </w:rPr>
  </w:style>
  <w:style w:type="character" w:customStyle="1" w:styleId="WW8Num55z0">
    <w:name w:val="WW8Num55z0"/>
    <w:rsid w:val="00A35D3F"/>
    <w:rPr>
      <w:rFonts w:ascii="Symbol" w:hAnsi="Symbol"/>
    </w:rPr>
  </w:style>
  <w:style w:type="character" w:customStyle="1" w:styleId="WW8Num56z0">
    <w:name w:val="WW8Num56z0"/>
    <w:rsid w:val="00A35D3F"/>
    <w:rPr>
      <w:rFonts w:ascii="Symbol" w:hAnsi="Symbol"/>
    </w:rPr>
  </w:style>
  <w:style w:type="character" w:customStyle="1" w:styleId="WW8Num59z0">
    <w:name w:val="WW8Num59z0"/>
    <w:rsid w:val="00A35D3F"/>
    <w:rPr>
      <w:rFonts w:ascii="Symbol" w:hAnsi="Symbol"/>
    </w:rPr>
  </w:style>
  <w:style w:type="character" w:customStyle="1" w:styleId="WW8Num63z0">
    <w:name w:val="WW8Num63z0"/>
    <w:rsid w:val="00A35D3F"/>
    <w:rPr>
      <w:rFonts w:ascii="Symbol" w:hAnsi="Symbol"/>
    </w:rPr>
  </w:style>
  <w:style w:type="character" w:customStyle="1" w:styleId="WW8Num66z0">
    <w:name w:val="WW8Num66z0"/>
    <w:rsid w:val="00A35D3F"/>
    <w:rPr>
      <w:rFonts w:ascii="Symbol" w:hAnsi="Symbol"/>
    </w:rPr>
  </w:style>
  <w:style w:type="character" w:customStyle="1" w:styleId="WW8Num69z1">
    <w:name w:val="WW8Num69z1"/>
    <w:rsid w:val="00A35D3F"/>
    <w:rPr>
      <w:rFonts w:ascii="Wingdings" w:hAnsi="Wingdings"/>
    </w:rPr>
  </w:style>
  <w:style w:type="character" w:customStyle="1" w:styleId="WW8Num72z0">
    <w:name w:val="WW8Num72z0"/>
    <w:rsid w:val="00A35D3F"/>
    <w:rPr>
      <w:rFonts w:ascii="Symbol" w:hAnsi="Symbol"/>
    </w:rPr>
  </w:style>
  <w:style w:type="character" w:customStyle="1" w:styleId="WW8Num72z1">
    <w:name w:val="WW8Num72z1"/>
    <w:rsid w:val="00A35D3F"/>
    <w:rPr>
      <w:rFonts w:ascii="Courier New" w:hAnsi="Courier New"/>
    </w:rPr>
  </w:style>
  <w:style w:type="character" w:customStyle="1" w:styleId="WW8Num72z2">
    <w:name w:val="WW8Num72z2"/>
    <w:rsid w:val="00A35D3F"/>
    <w:rPr>
      <w:rFonts w:ascii="Wingdings" w:hAnsi="Wingdings"/>
    </w:rPr>
  </w:style>
  <w:style w:type="character" w:customStyle="1" w:styleId="WW8Num74z0">
    <w:name w:val="WW8Num74z0"/>
    <w:rsid w:val="00A35D3F"/>
    <w:rPr>
      <w:rFonts w:ascii="Symbol" w:hAnsi="Symbol"/>
    </w:rPr>
  </w:style>
  <w:style w:type="character" w:customStyle="1" w:styleId="WW8Num75z0">
    <w:name w:val="WW8Num75z0"/>
    <w:rsid w:val="00A35D3F"/>
    <w:rPr>
      <w:rFonts w:ascii="Wingdings" w:hAnsi="Wingdings"/>
    </w:rPr>
  </w:style>
  <w:style w:type="character" w:customStyle="1" w:styleId="WW8Num75z1">
    <w:name w:val="WW8Num75z1"/>
    <w:rsid w:val="00A35D3F"/>
    <w:rPr>
      <w:rFonts w:ascii="Courier New" w:hAnsi="Courier New"/>
    </w:rPr>
  </w:style>
  <w:style w:type="character" w:customStyle="1" w:styleId="WW8Num75z3">
    <w:name w:val="WW8Num75z3"/>
    <w:rsid w:val="00A35D3F"/>
    <w:rPr>
      <w:rFonts w:ascii="Symbol" w:hAnsi="Symbol"/>
    </w:rPr>
  </w:style>
  <w:style w:type="character" w:customStyle="1" w:styleId="WW8Num77z0">
    <w:name w:val="WW8Num77z0"/>
    <w:rsid w:val="00A35D3F"/>
    <w:rPr>
      <w:rFonts w:ascii="Symbol" w:hAnsi="Symbol"/>
    </w:rPr>
  </w:style>
  <w:style w:type="character" w:customStyle="1" w:styleId="WW8Num78z0">
    <w:name w:val="WW8Num78z0"/>
    <w:rsid w:val="00A35D3F"/>
    <w:rPr>
      <w:rFonts w:ascii="Wingdings" w:hAnsi="Wingdings"/>
    </w:rPr>
  </w:style>
  <w:style w:type="character" w:customStyle="1" w:styleId="WW8Num78z1">
    <w:name w:val="WW8Num78z1"/>
    <w:rsid w:val="00A35D3F"/>
    <w:rPr>
      <w:rFonts w:ascii="Courier New" w:hAnsi="Courier New"/>
    </w:rPr>
  </w:style>
  <w:style w:type="character" w:customStyle="1" w:styleId="WW8Num78z3">
    <w:name w:val="WW8Num78z3"/>
    <w:rsid w:val="00A35D3F"/>
    <w:rPr>
      <w:rFonts w:ascii="Symbol" w:hAnsi="Symbol"/>
    </w:rPr>
  </w:style>
  <w:style w:type="character" w:customStyle="1" w:styleId="WW8Num79z0">
    <w:name w:val="WW8Num79z0"/>
    <w:rsid w:val="00A35D3F"/>
    <w:rPr>
      <w:rFonts w:ascii="Symbol" w:hAnsi="Symbol"/>
    </w:rPr>
  </w:style>
  <w:style w:type="character" w:customStyle="1" w:styleId="WW8Num86z0">
    <w:name w:val="WW8Num86z0"/>
    <w:rsid w:val="00A35D3F"/>
    <w:rPr>
      <w:rFonts w:ascii="Wingdings" w:hAnsi="Wingdings"/>
    </w:rPr>
  </w:style>
  <w:style w:type="character" w:customStyle="1" w:styleId="WW8Num86z1">
    <w:name w:val="WW8Num86z1"/>
    <w:rsid w:val="00A35D3F"/>
    <w:rPr>
      <w:rFonts w:ascii="Courier New" w:hAnsi="Courier New"/>
    </w:rPr>
  </w:style>
  <w:style w:type="character" w:customStyle="1" w:styleId="WW8Num86z3">
    <w:name w:val="WW8Num86z3"/>
    <w:rsid w:val="00A35D3F"/>
    <w:rPr>
      <w:rFonts w:ascii="Symbol" w:hAnsi="Symbol"/>
    </w:rPr>
  </w:style>
  <w:style w:type="character" w:customStyle="1" w:styleId="WW8Num87z0">
    <w:name w:val="WW8Num87z0"/>
    <w:rsid w:val="00A35D3F"/>
    <w:rPr>
      <w:rFonts w:ascii="Symbol" w:hAnsi="Symbol"/>
    </w:rPr>
  </w:style>
  <w:style w:type="character" w:customStyle="1" w:styleId="WW8Num89z0">
    <w:name w:val="WW8Num89z0"/>
    <w:rsid w:val="00A35D3F"/>
    <w:rPr>
      <w:rFonts w:ascii="Symbol" w:hAnsi="Symbol"/>
    </w:rPr>
  </w:style>
  <w:style w:type="character" w:customStyle="1" w:styleId="WW8Num90z0">
    <w:name w:val="WW8Num90z0"/>
    <w:rsid w:val="00A35D3F"/>
    <w:rPr>
      <w:rFonts w:ascii="Symbol" w:hAnsi="Symbol"/>
    </w:rPr>
  </w:style>
  <w:style w:type="character" w:customStyle="1" w:styleId="WW8Num92z0">
    <w:name w:val="WW8Num92z0"/>
    <w:rsid w:val="00A35D3F"/>
    <w:rPr>
      <w:rFonts w:ascii="Symbol" w:hAnsi="Symbol"/>
    </w:rPr>
  </w:style>
  <w:style w:type="character" w:customStyle="1" w:styleId="WW8Num93z0">
    <w:name w:val="WW8Num93z0"/>
    <w:rsid w:val="00A35D3F"/>
    <w:rPr>
      <w:rFonts w:ascii="Wingdings" w:hAnsi="Wingdings"/>
    </w:rPr>
  </w:style>
  <w:style w:type="character" w:customStyle="1" w:styleId="WW8Num93z1">
    <w:name w:val="WW8Num93z1"/>
    <w:rsid w:val="00A35D3F"/>
    <w:rPr>
      <w:rFonts w:ascii="Courier New" w:hAnsi="Courier New"/>
    </w:rPr>
  </w:style>
  <w:style w:type="character" w:customStyle="1" w:styleId="WW8Num93z3">
    <w:name w:val="WW8Num93z3"/>
    <w:rsid w:val="00A35D3F"/>
    <w:rPr>
      <w:rFonts w:ascii="Symbol" w:hAnsi="Symbol"/>
    </w:rPr>
  </w:style>
  <w:style w:type="character" w:customStyle="1" w:styleId="WW8Num94z0">
    <w:name w:val="WW8Num94z0"/>
    <w:rsid w:val="00A35D3F"/>
    <w:rPr>
      <w:rFonts w:ascii="Symbol" w:hAnsi="Symbol"/>
    </w:rPr>
  </w:style>
  <w:style w:type="character" w:customStyle="1" w:styleId="WW8Num97z0">
    <w:name w:val="WW8Num97z0"/>
    <w:rsid w:val="00A35D3F"/>
    <w:rPr>
      <w:rFonts w:ascii="Symbol" w:hAnsi="Symbol"/>
    </w:rPr>
  </w:style>
  <w:style w:type="character" w:customStyle="1" w:styleId="WW8Num99z0">
    <w:name w:val="WW8Num99z0"/>
    <w:rsid w:val="00A35D3F"/>
    <w:rPr>
      <w:rFonts w:ascii="Symbol" w:hAnsi="Symbol"/>
    </w:rPr>
  </w:style>
  <w:style w:type="character" w:customStyle="1" w:styleId="WW8Num101z0">
    <w:name w:val="WW8Num101z0"/>
    <w:rsid w:val="00A35D3F"/>
    <w:rPr>
      <w:rFonts w:ascii="Symbol" w:hAnsi="Symbol"/>
    </w:rPr>
  </w:style>
  <w:style w:type="character" w:customStyle="1" w:styleId="WW8Num104z0">
    <w:name w:val="WW8Num104z0"/>
    <w:rsid w:val="00A35D3F"/>
    <w:rPr>
      <w:rFonts w:ascii="Symbol" w:hAnsi="Symbol"/>
    </w:rPr>
  </w:style>
  <w:style w:type="character" w:customStyle="1" w:styleId="WW8Num107z0">
    <w:name w:val="WW8Num107z0"/>
    <w:rsid w:val="00A35D3F"/>
    <w:rPr>
      <w:rFonts w:ascii="Symbol" w:hAnsi="Symbol"/>
    </w:rPr>
  </w:style>
  <w:style w:type="character" w:customStyle="1" w:styleId="WW8Num109z0">
    <w:name w:val="WW8Num109z0"/>
    <w:rsid w:val="00A35D3F"/>
    <w:rPr>
      <w:rFonts w:ascii="Symbol" w:hAnsi="Symbol"/>
    </w:rPr>
  </w:style>
  <w:style w:type="character" w:customStyle="1" w:styleId="WW8Num112z1">
    <w:name w:val="WW8Num112z1"/>
    <w:rsid w:val="00A35D3F"/>
    <w:rPr>
      <w:color w:val="000000"/>
    </w:rPr>
  </w:style>
  <w:style w:type="character" w:customStyle="1" w:styleId="WW8Num114z0">
    <w:name w:val="WW8Num114z0"/>
    <w:rsid w:val="00A35D3F"/>
    <w:rPr>
      <w:rFonts w:ascii="Symbol" w:hAnsi="Symbol"/>
    </w:rPr>
  </w:style>
  <w:style w:type="character" w:customStyle="1" w:styleId="WW8Num117z0">
    <w:name w:val="WW8Num117z0"/>
    <w:rsid w:val="00A35D3F"/>
    <w:rPr>
      <w:rFonts w:ascii="Symbol" w:hAnsi="Symbol"/>
    </w:rPr>
  </w:style>
  <w:style w:type="character" w:customStyle="1" w:styleId="WW8Num118z0">
    <w:name w:val="WW8Num118z0"/>
    <w:rsid w:val="00A35D3F"/>
    <w:rPr>
      <w:rFonts w:ascii="Wingdings" w:hAnsi="Wingdings"/>
    </w:rPr>
  </w:style>
  <w:style w:type="character" w:customStyle="1" w:styleId="WW8Num118z1">
    <w:name w:val="WW8Num118z1"/>
    <w:rsid w:val="00A35D3F"/>
    <w:rPr>
      <w:rFonts w:ascii="Courier New" w:hAnsi="Courier New"/>
    </w:rPr>
  </w:style>
  <w:style w:type="character" w:customStyle="1" w:styleId="WW8Num118z3">
    <w:name w:val="WW8Num118z3"/>
    <w:rsid w:val="00A35D3F"/>
    <w:rPr>
      <w:rFonts w:ascii="Symbol" w:hAnsi="Symbol"/>
    </w:rPr>
  </w:style>
  <w:style w:type="character" w:customStyle="1" w:styleId="WW8Num120z0">
    <w:name w:val="WW8Num120z0"/>
    <w:rsid w:val="00A35D3F"/>
    <w:rPr>
      <w:rFonts w:ascii="Symbol" w:hAnsi="Symbol"/>
    </w:rPr>
  </w:style>
  <w:style w:type="character" w:customStyle="1" w:styleId="WW8Num121z0">
    <w:name w:val="WW8Num121z0"/>
    <w:rsid w:val="00A35D3F"/>
    <w:rPr>
      <w:rFonts w:ascii="Symbol" w:hAnsi="Symbol"/>
    </w:rPr>
  </w:style>
  <w:style w:type="character" w:customStyle="1" w:styleId="WW8Num124z0">
    <w:name w:val="WW8Num124z0"/>
    <w:rsid w:val="00A35D3F"/>
    <w:rPr>
      <w:rFonts w:ascii="Symbol" w:hAnsi="Symbol"/>
    </w:rPr>
  </w:style>
  <w:style w:type="character" w:customStyle="1" w:styleId="WW8Num125z0">
    <w:name w:val="WW8Num125z0"/>
    <w:rsid w:val="00A35D3F"/>
    <w:rPr>
      <w:rFonts w:ascii="Wingdings" w:hAnsi="Wingdings"/>
    </w:rPr>
  </w:style>
  <w:style w:type="character" w:customStyle="1" w:styleId="WW8Num125z1">
    <w:name w:val="WW8Num125z1"/>
    <w:rsid w:val="00A35D3F"/>
    <w:rPr>
      <w:rFonts w:ascii="Courier New" w:hAnsi="Courier New"/>
    </w:rPr>
  </w:style>
  <w:style w:type="character" w:customStyle="1" w:styleId="WW8Num125z3">
    <w:name w:val="WW8Num125z3"/>
    <w:rsid w:val="00A35D3F"/>
    <w:rPr>
      <w:rFonts w:ascii="Symbol" w:hAnsi="Symbol"/>
    </w:rPr>
  </w:style>
  <w:style w:type="character" w:customStyle="1" w:styleId="WW8Num126z0">
    <w:name w:val="WW8Num126z0"/>
    <w:rsid w:val="00A35D3F"/>
    <w:rPr>
      <w:rFonts w:ascii="Symbol" w:hAnsi="Symbol"/>
    </w:rPr>
  </w:style>
  <w:style w:type="character" w:customStyle="1" w:styleId="WW8Num127z0">
    <w:name w:val="WW8Num127z0"/>
    <w:rsid w:val="00A35D3F"/>
    <w:rPr>
      <w:rFonts w:ascii="Symbol" w:hAnsi="Symbol"/>
    </w:rPr>
  </w:style>
  <w:style w:type="character" w:customStyle="1" w:styleId="WW8Num130z0">
    <w:name w:val="WW8Num130z0"/>
    <w:rsid w:val="00A35D3F"/>
    <w:rPr>
      <w:rFonts w:ascii="Symbol" w:hAnsi="Symbol"/>
    </w:rPr>
  </w:style>
  <w:style w:type="character" w:customStyle="1" w:styleId="WW8Num131z0">
    <w:name w:val="WW8Num131z0"/>
    <w:rsid w:val="00A35D3F"/>
    <w:rPr>
      <w:rFonts w:ascii="Symbol" w:hAnsi="Symbol"/>
    </w:rPr>
  </w:style>
  <w:style w:type="character" w:customStyle="1" w:styleId="WW8Num132z0">
    <w:name w:val="WW8Num132z0"/>
    <w:rsid w:val="00A35D3F"/>
    <w:rPr>
      <w:rFonts w:ascii="Symbol" w:hAnsi="Symbol"/>
    </w:rPr>
  </w:style>
  <w:style w:type="character" w:customStyle="1" w:styleId="WW8Num134z0">
    <w:name w:val="WW8Num134z0"/>
    <w:rsid w:val="00A35D3F"/>
    <w:rPr>
      <w:rFonts w:ascii="Wingdings" w:hAnsi="Wingdings"/>
    </w:rPr>
  </w:style>
  <w:style w:type="character" w:customStyle="1" w:styleId="WW8Num136z0">
    <w:name w:val="WW8Num136z0"/>
    <w:rsid w:val="00A35D3F"/>
    <w:rPr>
      <w:rFonts w:ascii="Symbol" w:hAnsi="Symbol"/>
    </w:rPr>
  </w:style>
  <w:style w:type="character" w:customStyle="1" w:styleId="WW8Num139z0">
    <w:name w:val="WW8Num139z0"/>
    <w:rsid w:val="00A35D3F"/>
    <w:rPr>
      <w:rFonts w:ascii="Symbol" w:hAnsi="Symbol"/>
    </w:rPr>
  </w:style>
  <w:style w:type="character" w:customStyle="1" w:styleId="WW8Num143z0">
    <w:name w:val="WW8Num143z0"/>
    <w:rsid w:val="00A35D3F"/>
    <w:rPr>
      <w:rFonts w:ascii="Symbol" w:hAnsi="Symbol"/>
    </w:rPr>
  </w:style>
  <w:style w:type="character" w:customStyle="1" w:styleId="WW8Num144z0">
    <w:name w:val="WW8Num144z0"/>
    <w:rsid w:val="00A35D3F"/>
    <w:rPr>
      <w:rFonts w:ascii="Symbol" w:hAnsi="Symbol"/>
    </w:rPr>
  </w:style>
  <w:style w:type="character" w:customStyle="1" w:styleId="WW8Num145z0">
    <w:name w:val="WW8Num145z0"/>
    <w:rsid w:val="00A35D3F"/>
    <w:rPr>
      <w:rFonts w:ascii="Symbol" w:hAnsi="Symbol"/>
    </w:rPr>
  </w:style>
  <w:style w:type="character" w:customStyle="1" w:styleId="WW8Num146z0">
    <w:name w:val="WW8Num146z0"/>
    <w:rsid w:val="00A35D3F"/>
    <w:rPr>
      <w:rFonts w:ascii="Symbol" w:hAnsi="Symbol"/>
    </w:rPr>
  </w:style>
  <w:style w:type="character" w:customStyle="1" w:styleId="WW8Num147z0">
    <w:name w:val="WW8Num147z0"/>
    <w:rsid w:val="00A35D3F"/>
    <w:rPr>
      <w:rFonts w:ascii="Wingdings" w:hAnsi="Wingdings"/>
    </w:rPr>
  </w:style>
  <w:style w:type="character" w:customStyle="1" w:styleId="WW8Num147z1">
    <w:name w:val="WW8Num147z1"/>
    <w:rsid w:val="00A35D3F"/>
    <w:rPr>
      <w:rFonts w:ascii="Courier New" w:hAnsi="Courier New"/>
    </w:rPr>
  </w:style>
  <w:style w:type="character" w:customStyle="1" w:styleId="WW8Num147z3">
    <w:name w:val="WW8Num147z3"/>
    <w:rsid w:val="00A35D3F"/>
    <w:rPr>
      <w:rFonts w:ascii="Symbol" w:hAnsi="Symbol"/>
    </w:rPr>
  </w:style>
  <w:style w:type="character" w:customStyle="1" w:styleId="WW8Num150z0">
    <w:name w:val="WW8Num150z0"/>
    <w:rsid w:val="00A35D3F"/>
    <w:rPr>
      <w:rFonts w:ascii="Symbol" w:hAnsi="Symbol"/>
    </w:rPr>
  </w:style>
  <w:style w:type="character" w:customStyle="1" w:styleId="WW8Num157z0">
    <w:name w:val="WW8Num157z0"/>
    <w:rsid w:val="00A35D3F"/>
    <w:rPr>
      <w:rFonts w:ascii="Symbol" w:hAnsi="Symbol"/>
    </w:rPr>
  </w:style>
  <w:style w:type="character" w:customStyle="1" w:styleId="WW8Num159z0">
    <w:name w:val="WW8Num159z0"/>
    <w:rsid w:val="00A35D3F"/>
    <w:rPr>
      <w:rFonts w:ascii="Symbol" w:hAnsi="Symbol"/>
    </w:rPr>
  </w:style>
  <w:style w:type="character" w:customStyle="1" w:styleId="WW8Num160z0">
    <w:name w:val="WW8Num160z0"/>
    <w:rsid w:val="00A35D3F"/>
    <w:rPr>
      <w:rFonts w:ascii="Symbol" w:hAnsi="Symbol"/>
    </w:rPr>
  </w:style>
  <w:style w:type="character" w:customStyle="1" w:styleId="WW8Num162z0">
    <w:name w:val="WW8Num162z0"/>
    <w:rsid w:val="00A35D3F"/>
    <w:rPr>
      <w:rFonts w:ascii="Symbol" w:hAnsi="Symbol"/>
    </w:rPr>
  </w:style>
  <w:style w:type="character" w:customStyle="1" w:styleId="WW8Num163z0">
    <w:name w:val="WW8Num163z0"/>
    <w:rsid w:val="00A35D3F"/>
    <w:rPr>
      <w:rFonts w:ascii="Symbol" w:hAnsi="Symbol"/>
    </w:rPr>
  </w:style>
  <w:style w:type="character" w:customStyle="1" w:styleId="WW8Num164z0">
    <w:name w:val="WW8Num164z0"/>
    <w:rsid w:val="00A35D3F"/>
    <w:rPr>
      <w:rFonts w:ascii="Wingdings" w:hAnsi="Wingdings"/>
    </w:rPr>
  </w:style>
  <w:style w:type="character" w:customStyle="1" w:styleId="WW8Num164z1">
    <w:name w:val="WW8Num164z1"/>
    <w:rsid w:val="00A35D3F"/>
    <w:rPr>
      <w:rFonts w:ascii="Courier New" w:hAnsi="Courier New"/>
    </w:rPr>
  </w:style>
  <w:style w:type="character" w:customStyle="1" w:styleId="WW8Num164z3">
    <w:name w:val="WW8Num164z3"/>
    <w:rsid w:val="00A35D3F"/>
    <w:rPr>
      <w:rFonts w:ascii="Symbol" w:hAnsi="Symbol"/>
    </w:rPr>
  </w:style>
  <w:style w:type="character" w:customStyle="1" w:styleId="WW8Num168z0">
    <w:name w:val="WW8Num168z0"/>
    <w:rsid w:val="00A35D3F"/>
    <w:rPr>
      <w:rFonts w:ascii="Symbol" w:hAnsi="Symbol"/>
    </w:rPr>
  </w:style>
  <w:style w:type="character" w:customStyle="1" w:styleId="WW8Num169z0">
    <w:name w:val="WW8Num169z0"/>
    <w:rsid w:val="00A35D3F"/>
    <w:rPr>
      <w:rFonts w:ascii="Symbol" w:hAnsi="Symbol"/>
    </w:rPr>
  </w:style>
  <w:style w:type="character" w:customStyle="1" w:styleId="WW8Num170z0">
    <w:name w:val="WW8Num170z0"/>
    <w:rsid w:val="00A35D3F"/>
    <w:rPr>
      <w:rFonts w:ascii="Symbol" w:hAnsi="Symbol"/>
    </w:rPr>
  </w:style>
  <w:style w:type="character" w:customStyle="1" w:styleId="WW8Num174z0">
    <w:name w:val="WW8Num174z0"/>
    <w:rsid w:val="00A35D3F"/>
    <w:rPr>
      <w:rFonts w:ascii="Symbol" w:hAnsi="Symbol"/>
    </w:rPr>
  </w:style>
  <w:style w:type="character" w:customStyle="1" w:styleId="WW8Num177z0">
    <w:name w:val="WW8Num177z0"/>
    <w:rsid w:val="00A35D3F"/>
    <w:rPr>
      <w:rFonts w:ascii="Symbol" w:hAnsi="Symbol"/>
    </w:rPr>
  </w:style>
  <w:style w:type="character" w:customStyle="1" w:styleId="WW8Num178z0">
    <w:name w:val="WW8Num178z0"/>
    <w:rsid w:val="00A35D3F"/>
    <w:rPr>
      <w:rFonts w:ascii="Symbol" w:hAnsi="Symbol"/>
    </w:rPr>
  </w:style>
  <w:style w:type="character" w:customStyle="1" w:styleId="WW8Num182z0">
    <w:name w:val="WW8Num182z0"/>
    <w:rsid w:val="00A35D3F"/>
    <w:rPr>
      <w:rFonts w:ascii="Symbol" w:hAnsi="Symbol"/>
    </w:rPr>
  </w:style>
  <w:style w:type="character" w:customStyle="1" w:styleId="WW8Num37z0">
    <w:name w:val="WW8Num37z0"/>
    <w:rsid w:val="00A35D3F"/>
    <w:rPr>
      <w:rFonts w:ascii="Wingdings" w:hAnsi="Wingdings"/>
    </w:rPr>
  </w:style>
  <w:style w:type="character" w:customStyle="1" w:styleId="WW8Num38z0">
    <w:name w:val="WW8Num38z0"/>
    <w:rsid w:val="00A35D3F"/>
    <w:rPr>
      <w:rFonts w:ascii="Wingdings" w:hAnsi="Wingdings"/>
    </w:rPr>
  </w:style>
  <w:style w:type="character" w:customStyle="1" w:styleId="WW8Num40z0">
    <w:name w:val="WW8Num40z0"/>
    <w:rsid w:val="00A35D3F"/>
    <w:rPr>
      <w:rFonts w:ascii="Wingdings" w:hAnsi="Wingdings"/>
    </w:rPr>
  </w:style>
  <w:style w:type="character" w:customStyle="1" w:styleId="WW8Num41z0">
    <w:name w:val="WW8Num41z0"/>
    <w:rsid w:val="00A35D3F"/>
    <w:rPr>
      <w:rFonts w:ascii="Wingdings" w:hAnsi="Wingdings"/>
    </w:rPr>
  </w:style>
  <w:style w:type="character" w:customStyle="1" w:styleId="WW8Num43z0">
    <w:name w:val="WW8Num43z0"/>
    <w:rsid w:val="00A35D3F"/>
    <w:rPr>
      <w:rFonts w:ascii="Wingdings" w:hAnsi="Wingdings"/>
    </w:rPr>
  </w:style>
  <w:style w:type="character" w:customStyle="1" w:styleId="WW8Num20z1">
    <w:name w:val="WW8Num20z1"/>
    <w:rsid w:val="00A35D3F"/>
    <w:rPr>
      <w:rFonts w:ascii="Courier New" w:hAnsi="Courier New"/>
    </w:rPr>
  </w:style>
  <w:style w:type="character" w:customStyle="1" w:styleId="WW8Num20z3">
    <w:name w:val="WW8Num20z3"/>
    <w:rsid w:val="00A35D3F"/>
    <w:rPr>
      <w:rFonts w:ascii="Symbol" w:hAnsi="Symbol"/>
    </w:rPr>
  </w:style>
  <w:style w:type="character" w:customStyle="1" w:styleId="WW8Num26z3">
    <w:name w:val="WW8Num26z3"/>
    <w:rsid w:val="00A35D3F"/>
    <w:rPr>
      <w:rFonts w:ascii="Symbol" w:hAnsi="Symbol"/>
    </w:rPr>
  </w:style>
  <w:style w:type="character" w:customStyle="1" w:styleId="WW8Num33z0">
    <w:name w:val="WW8Num33z0"/>
    <w:rsid w:val="00A35D3F"/>
    <w:rPr>
      <w:rFonts w:ascii="Wingdings" w:hAnsi="Wingdings"/>
    </w:rPr>
  </w:style>
  <w:style w:type="character" w:customStyle="1" w:styleId="WW8Num33z3">
    <w:name w:val="WW8Num33z3"/>
    <w:rsid w:val="00A35D3F"/>
    <w:rPr>
      <w:rFonts w:ascii="Symbol" w:hAnsi="Symbol"/>
    </w:rPr>
  </w:style>
  <w:style w:type="character" w:customStyle="1" w:styleId="WW8Num33z4">
    <w:name w:val="WW8Num33z4"/>
    <w:rsid w:val="00A35D3F"/>
    <w:rPr>
      <w:rFonts w:ascii="Courier New" w:hAnsi="Courier New"/>
    </w:rPr>
  </w:style>
  <w:style w:type="character" w:customStyle="1" w:styleId="WW8Num34z0">
    <w:name w:val="WW8Num34z0"/>
    <w:rsid w:val="00A35D3F"/>
    <w:rPr>
      <w:rFonts w:ascii="Wingdings" w:hAnsi="Wingdings"/>
    </w:rPr>
  </w:style>
  <w:style w:type="character" w:customStyle="1" w:styleId="WW8Num34z1">
    <w:name w:val="WW8Num34z1"/>
    <w:rsid w:val="00A35D3F"/>
    <w:rPr>
      <w:rFonts w:ascii="Courier New" w:hAnsi="Courier New"/>
    </w:rPr>
  </w:style>
  <w:style w:type="character" w:customStyle="1" w:styleId="WW8Num34z3">
    <w:name w:val="WW8Num34z3"/>
    <w:rsid w:val="00A35D3F"/>
    <w:rPr>
      <w:rFonts w:ascii="Symbol" w:hAnsi="Symbol"/>
    </w:rPr>
  </w:style>
  <w:style w:type="character" w:customStyle="1" w:styleId="WW8Num35z0">
    <w:name w:val="WW8Num35z0"/>
    <w:rsid w:val="00A35D3F"/>
    <w:rPr>
      <w:rFonts w:ascii="Wingdings" w:hAnsi="Wingdings"/>
    </w:rPr>
  </w:style>
  <w:style w:type="character" w:customStyle="1" w:styleId="WW8Num35z1">
    <w:name w:val="WW8Num35z1"/>
    <w:rsid w:val="00A35D3F"/>
    <w:rPr>
      <w:rFonts w:ascii="Courier New" w:hAnsi="Courier New"/>
    </w:rPr>
  </w:style>
  <w:style w:type="character" w:customStyle="1" w:styleId="WW8Num35z3">
    <w:name w:val="WW8Num35z3"/>
    <w:rsid w:val="00A35D3F"/>
    <w:rPr>
      <w:rFonts w:ascii="Symbol" w:hAnsi="Symbol"/>
    </w:rPr>
  </w:style>
  <w:style w:type="character" w:customStyle="1" w:styleId="WW8Num36z1">
    <w:name w:val="WW8Num36z1"/>
    <w:rsid w:val="00A35D3F"/>
    <w:rPr>
      <w:rFonts w:ascii="Courier New" w:hAnsi="Courier New"/>
    </w:rPr>
  </w:style>
  <w:style w:type="character" w:customStyle="1" w:styleId="WW8Num36z3">
    <w:name w:val="WW8Num36z3"/>
    <w:rsid w:val="00A35D3F"/>
    <w:rPr>
      <w:rFonts w:ascii="Symbol" w:hAnsi="Symbol"/>
    </w:rPr>
  </w:style>
  <w:style w:type="character" w:customStyle="1" w:styleId="WW8Num37z1">
    <w:name w:val="WW8Num37z1"/>
    <w:rsid w:val="00A35D3F"/>
    <w:rPr>
      <w:rFonts w:ascii="Courier New" w:hAnsi="Courier New"/>
    </w:rPr>
  </w:style>
  <w:style w:type="character" w:customStyle="1" w:styleId="WW8Num37z3">
    <w:name w:val="WW8Num37z3"/>
    <w:rsid w:val="00A35D3F"/>
    <w:rPr>
      <w:rFonts w:ascii="Symbol" w:hAnsi="Symbol"/>
    </w:rPr>
  </w:style>
  <w:style w:type="character" w:customStyle="1" w:styleId="WW8Num39z1">
    <w:name w:val="WW8Num39z1"/>
    <w:rsid w:val="00A35D3F"/>
    <w:rPr>
      <w:rFonts w:ascii="Times New Roman" w:hAnsi="Times New Roman"/>
    </w:rPr>
  </w:style>
  <w:style w:type="character" w:customStyle="1" w:styleId="WW8Num39z3">
    <w:name w:val="WW8Num39z3"/>
    <w:rsid w:val="00A35D3F"/>
    <w:rPr>
      <w:rFonts w:ascii="Symbol" w:hAnsi="Symbol"/>
    </w:rPr>
  </w:style>
  <w:style w:type="character" w:customStyle="1" w:styleId="WW8Num39z4">
    <w:name w:val="WW8Num39z4"/>
    <w:rsid w:val="00A35D3F"/>
    <w:rPr>
      <w:rFonts w:ascii="Courier New" w:hAnsi="Courier New"/>
    </w:rPr>
  </w:style>
  <w:style w:type="character" w:customStyle="1" w:styleId="WW8Num42z1">
    <w:name w:val="WW8Num42z1"/>
    <w:rsid w:val="00A35D3F"/>
    <w:rPr>
      <w:rFonts w:ascii="Courier New" w:hAnsi="Courier New"/>
    </w:rPr>
  </w:style>
  <w:style w:type="character" w:customStyle="1" w:styleId="WW8Num42z3">
    <w:name w:val="WW8Num42z3"/>
    <w:rsid w:val="00A35D3F"/>
    <w:rPr>
      <w:rFonts w:ascii="Symbol" w:hAnsi="Symbol"/>
    </w:rPr>
  </w:style>
  <w:style w:type="character" w:customStyle="1" w:styleId="WW8Num45z0">
    <w:name w:val="WW8Num45z0"/>
    <w:rsid w:val="00A35D3F"/>
    <w:rPr>
      <w:rFonts w:ascii="Wingdings" w:hAnsi="Wingdings"/>
    </w:rPr>
  </w:style>
  <w:style w:type="character" w:customStyle="1" w:styleId="WW8Num45z1">
    <w:name w:val="WW8Num45z1"/>
    <w:rsid w:val="00A35D3F"/>
    <w:rPr>
      <w:rFonts w:ascii="Courier New" w:hAnsi="Courier New"/>
    </w:rPr>
  </w:style>
  <w:style w:type="character" w:customStyle="1" w:styleId="WW8Num45z3">
    <w:name w:val="WW8Num45z3"/>
    <w:rsid w:val="00A35D3F"/>
    <w:rPr>
      <w:rFonts w:ascii="Symbol" w:hAnsi="Symbol"/>
    </w:rPr>
  </w:style>
  <w:style w:type="character" w:customStyle="1" w:styleId="WW8Num46z0">
    <w:name w:val="WW8Num46z0"/>
    <w:rsid w:val="00A35D3F"/>
    <w:rPr>
      <w:rFonts w:ascii="Wingdings" w:hAnsi="Wingdings"/>
    </w:rPr>
  </w:style>
  <w:style w:type="character" w:customStyle="1" w:styleId="WW8Num46z1">
    <w:name w:val="WW8Num46z1"/>
    <w:rsid w:val="00A35D3F"/>
    <w:rPr>
      <w:rFonts w:ascii="Courier New" w:hAnsi="Courier New"/>
    </w:rPr>
  </w:style>
  <w:style w:type="character" w:customStyle="1" w:styleId="WW8Num46z3">
    <w:name w:val="WW8Num46z3"/>
    <w:rsid w:val="00A35D3F"/>
    <w:rPr>
      <w:rFonts w:ascii="Symbol" w:hAnsi="Symbol"/>
    </w:rPr>
  </w:style>
  <w:style w:type="character" w:customStyle="1" w:styleId="WW8Num48z0">
    <w:name w:val="WW8Num48z0"/>
    <w:rsid w:val="00A35D3F"/>
    <w:rPr>
      <w:rFonts w:ascii="Wingdings" w:hAnsi="Wingdings"/>
    </w:rPr>
  </w:style>
  <w:style w:type="character" w:customStyle="1" w:styleId="WW8Num48z1">
    <w:name w:val="WW8Num48z1"/>
    <w:rsid w:val="00A35D3F"/>
    <w:rPr>
      <w:rFonts w:ascii="Courier New" w:hAnsi="Courier New"/>
    </w:rPr>
  </w:style>
  <w:style w:type="character" w:customStyle="1" w:styleId="WW8Num48z3">
    <w:name w:val="WW8Num48z3"/>
    <w:rsid w:val="00A35D3F"/>
    <w:rPr>
      <w:rFonts w:ascii="Symbol" w:hAnsi="Symbol"/>
    </w:rPr>
  </w:style>
  <w:style w:type="character" w:customStyle="1" w:styleId="WW8Num49z0">
    <w:name w:val="WW8Num49z0"/>
    <w:rsid w:val="00A35D3F"/>
    <w:rPr>
      <w:rFonts w:ascii="Wingdings" w:hAnsi="Wingdings"/>
    </w:rPr>
  </w:style>
  <w:style w:type="character" w:customStyle="1" w:styleId="WW8Num49z1">
    <w:name w:val="WW8Num49z1"/>
    <w:rsid w:val="00A35D3F"/>
    <w:rPr>
      <w:rFonts w:ascii="Courier New" w:hAnsi="Courier New"/>
    </w:rPr>
  </w:style>
  <w:style w:type="character" w:customStyle="1" w:styleId="WW8Num49z3">
    <w:name w:val="WW8Num49z3"/>
    <w:rsid w:val="00A35D3F"/>
    <w:rPr>
      <w:rFonts w:ascii="Symbol" w:hAnsi="Symbol"/>
    </w:rPr>
  </w:style>
  <w:style w:type="character" w:customStyle="1" w:styleId="WW8Num50z1">
    <w:name w:val="WW8Num50z1"/>
    <w:rsid w:val="00A35D3F"/>
    <w:rPr>
      <w:rFonts w:ascii="Courier New" w:hAnsi="Courier New"/>
    </w:rPr>
  </w:style>
  <w:style w:type="character" w:customStyle="1" w:styleId="WW8Num50z3">
    <w:name w:val="WW8Num50z3"/>
    <w:rsid w:val="00A35D3F"/>
    <w:rPr>
      <w:rFonts w:ascii="Symbol" w:hAnsi="Symbol"/>
    </w:rPr>
  </w:style>
  <w:style w:type="character" w:customStyle="1" w:styleId="WW8Num51z1">
    <w:name w:val="WW8Num51z1"/>
    <w:rsid w:val="00A35D3F"/>
    <w:rPr>
      <w:rFonts w:ascii="Courier New" w:hAnsi="Courier New"/>
    </w:rPr>
  </w:style>
  <w:style w:type="character" w:customStyle="1" w:styleId="WW8Num51z3">
    <w:name w:val="WW8Num51z3"/>
    <w:rsid w:val="00A35D3F"/>
    <w:rPr>
      <w:rFonts w:ascii="Symbol" w:hAnsi="Symbol"/>
    </w:rPr>
  </w:style>
  <w:style w:type="character" w:customStyle="1" w:styleId="WW-">
    <w:name w:val="WW-Основной шрифт абзаца"/>
    <w:rsid w:val="00A35D3F"/>
  </w:style>
  <w:style w:type="character" w:customStyle="1" w:styleId="FontStyle1600">
    <w:name w:val="Font Style160"/>
    <w:rsid w:val="00A35D3F"/>
    <w:rPr>
      <w:rFonts w:ascii="Bookman Old Style" w:hAnsi="Bookman Old Style"/>
      <w:sz w:val="18"/>
    </w:rPr>
  </w:style>
  <w:style w:type="character" w:customStyle="1" w:styleId="FontStyle116">
    <w:name w:val="Font Style116"/>
    <w:rsid w:val="00A35D3F"/>
    <w:rPr>
      <w:rFonts w:ascii="Bookman Old Style" w:hAnsi="Bookman Old Style"/>
      <w:sz w:val="18"/>
    </w:rPr>
  </w:style>
  <w:style w:type="character" w:customStyle="1" w:styleId="FontStyle131">
    <w:name w:val="Font Style131"/>
    <w:rsid w:val="00A35D3F"/>
    <w:rPr>
      <w:rFonts w:ascii="Arial" w:hAnsi="Arial"/>
      <w:b/>
      <w:sz w:val="16"/>
    </w:rPr>
  </w:style>
  <w:style w:type="character" w:customStyle="1" w:styleId="FontStyle221">
    <w:name w:val="Font Style221"/>
    <w:rsid w:val="00A35D3F"/>
    <w:rPr>
      <w:rFonts w:ascii="Times New Roman" w:hAnsi="Times New Roman"/>
      <w:sz w:val="20"/>
    </w:rPr>
  </w:style>
  <w:style w:type="paragraph" w:customStyle="1" w:styleId="3ffc">
    <w:name w:val="Заголовок оглавления3"/>
    <w:basedOn w:val="11"/>
    <w:next w:val="a3"/>
    <w:rsid w:val="00A35D3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35D3F"/>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35D3F"/>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35D3F"/>
    <w:pPr>
      <w:spacing w:before="100" w:beforeAutospacing="1" w:after="100" w:afterAutospacing="1"/>
    </w:pPr>
  </w:style>
  <w:style w:type="character" w:customStyle="1" w:styleId="31f">
    <w:name w:val="Основной текст + Полужирный31"/>
    <w:rsid w:val="00A35D3F"/>
    <w:rPr>
      <w:rFonts w:ascii="Microsoft Sans Serif" w:hAnsi="Microsoft Sans Serif"/>
      <w:b/>
      <w:spacing w:val="10"/>
      <w:sz w:val="26"/>
    </w:rPr>
  </w:style>
  <w:style w:type="character" w:customStyle="1" w:styleId="303">
    <w:name w:val="Основной текст + Полужирный30"/>
    <w:rsid w:val="00A35D3F"/>
    <w:rPr>
      <w:rFonts w:ascii="Microsoft Sans Serif" w:hAnsi="Microsoft Sans Serif"/>
      <w:b/>
      <w:spacing w:val="10"/>
      <w:sz w:val="26"/>
    </w:rPr>
  </w:style>
  <w:style w:type="character" w:customStyle="1" w:styleId="294">
    <w:name w:val="Основной текст + Полужирный29"/>
    <w:rsid w:val="00A35D3F"/>
    <w:rPr>
      <w:rFonts w:ascii="Microsoft Sans Serif" w:hAnsi="Microsoft Sans Serif"/>
      <w:b/>
      <w:spacing w:val="10"/>
      <w:sz w:val="26"/>
    </w:rPr>
  </w:style>
  <w:style w:type="character" w:customStyle="1" w:styleId="282">
    <w:name w:val="Основной текст + Полужирный28"/>
    <w:rsid w:val="00A35D3F"/>
    <w:rPr>
      <w:rFonts w:ascii="Microsoft Sans Serif" w:hAnsi="Microsoft Sans Serif"/>
      <w:b/>
      <w:spacing w:val="10"/>
      <w:sz w:val="26"/>
    </w:rPr>
  </w:style>
  <w:style w:type="character" w:customStyle="1" w:styleId="274">
    <w:name w:val="Основной текст + Полужирный27"/>
    <w:rsid w:val="00A35D3F"/>
    <w:rPr>
      <w:rFonts w:ascii="Microsoft Sans Serif" w:hAnsi="Microsoft Sans Serif"/>
      <w:b/>
      <w:spacing w:val="10"/>
      <w:sz w:val="26"/>
    </w:rPr>
  </w:style>
  <w:style w:type="character" w:customStyle="1" w:styleId="12pt21">
    <w:name w:val="Основной текст + 12 pt21"/>
    <w:aliases w:val="Курсив31,Интервал 1 pt37"/>
    <w:rsid w:val="00A35D3F"/>
    <w:rPr>
      <w:rFonts w:ascii="Microsoft Sans Serif" w:hAnsi="Microsoft Sans Serif"/>
      <w:i/>
      <w:spacing w:val="30"/>
      <w:sz w:val="24"/>
    </w:rPr>
  </w:style>
  <w:style w:type="character" w:customStyle="1" w:styleId="12pt20">
    <w:name w:val="Основной текст + 12 pt20"/>
    <w:aliases w:val="Курсив30,Интервал 1 pt36"/>
    <w:rsid w:val="00A35D3F"/>
    <w:rPr>
      <w:rFonts w:ascii="Microsoft Sans Serif" w:hAnsi="Microsoft Sans Serif"/>
      <w:i/>
      <w:spacing w:val="30"/>
      <w:sz w:val="24"/>
    </w:rPr>
  </w:style>
  <w:style w:type="character" w:customStyle="1" w:styleId="12pt19">
    <w:name w:val="Основной текст + 12 pt19"/>
    <w:aliases w:val="Курсив29,Интервал 1 pt35"/>
    <w:rsid w:val="00A35D3F"/>
    <w:rPr>
      <w:rFonts w:ascii="Microsoft Sans Serif" w:hAnsi="Microsoft Sans Serif"/>
      <w:i/>
      <w:spacing w:val="30"/>
      <w:sz w:val="24"/>
    </w:rPr>
  </w:style>
  <w:style w:type="character" w:customStyle="1" w:styleId="6f4">
    <w:name w:val="Заголовок №6_"/>
    <w:link w:val="6f5"/>
    <w:locked/>
    <w:rsid w:val="00A35D3F"/>
    <w:rPr>
      <w:rFonts w:ascii="Microsoft Sans Serif" w:hAnsi="Microsoft Sans Serif"/>
      <w:b/>
      <w:spacing w:val="10"/>
      <w:sz w:val="26"/>
      <w:shd w:val="clear" w:color="auto" w:fill="FFFFFF"/>
    </w:rPr>
  </w:style>
  <w:style w:type="paragraph" w:customStyle="1" w:styleId="6f5">
    <w:name w:val="Заголовок №6"/>
    <w:basedOn w:val="a3"/>
    <w:link w:val="6f4"/>
    <w:rsid w:val="00A35D3F"/>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35D3F"/>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35D3F"/>
    <w:rPr>
      <w:rFonts w:ascii="Microsoft Sans Serif" w:hAnsi="Microsoft Sans Serif"/>
      <w:i/>
      <w:spacing w:val="30"/>
      <w:sz w:val="24"/>
    </w:rPr>
  </w:style>
  <w:style w:type="character" w:customStyle="1" w:styleId="12pt17">
    <w:name w:val="Основной текст + 12 pt17"/>
    <w:aliases w:val="Курсив27,Интервал 1 pt33"/>
    <w:rsid w:val="00A35D3F"/>
    <w:rPr>
      <w:rFonts w:ascii="Microsoft Sans Serif" w:hAnsi="Microsoft Sans Serif"/>
      <w:i/>
      <w:spacing w:val="30"/>
      <w:sz w:val="24"/>
    </w:rPr>
  </w:style>
  <w:style w:type="character" w:customStyle="1" w:styleId="266">
    <w:name w:val="Основной текст + Полужирный26"/>
    <w:rsid w:val="00A35D3F"/>
    <w:rPr>
      <w:rFonts w:ascii="Microsoft Sans Serif" w:hAnsi="Microsoft Sans Serif"/>
      <w:b/>
      <w:spacing w:val="10"/>
      <w:sz w:val="26"/>
    </w:rPr>
  </w:style>
  <w:style w:type="character" w:customStyle="1" w:styleId="25c">
    <w:name w:val="Основной текст + Полужирный25"/>
    <w:rsid w:val="00A35D3F"/>
    <w:rPr>
      <w:rFonts w:ascii="Microsoft Sans Serif" w:hAnsi="Microsoft Sans Serif"/>
      <w:b/>
      <w:spacing w:val="10"/>
      <w:sz w:val="26"/>
    </w:rPr>
  </w:style>
  <w:style w:type="character" w:customStyle="1" w:styleId="247">
    <w:name w:val="Основной текст + Полужирный24"/>
    <w:rsid w:val="00A35D3F"/>
    <w:rPr>
      <w:rFonts w:ascii="Microsoft Sans Serif" w:hAnsi="Microsoft Sans Serif"/>
      <w:b/>
      <w:spacing w:val="10"/>
      <w:sz w:val="26"/>
    </w:rPr>
  </w:style>
  <w:style w:type="character" w:customStyle="1" w:styleId="12pt16">
    <w:name w:val="Основной текст + 12 pt16"/>
    <w:aliases w:val="Курсив26,Интервал 1 pt32"/>
    <w:rsid w:val="00A35D3F"/>
    <w:rPr>
      <w:rFonts w:ascii="Microsoft Sans Serif" w:hAnsi="Microsoft Sans Serif"/>
      <w:i/>
      <w:spacing w:val="30"/>
      <w:sz w:val="24"/>
    </w:rPr>
  </w:style>
  <w:style w:type="character" w:customStyle="1" w:styleId="23c">
    <w:name w:val="Основной текст + Полужирный23"/>
    <w:rsid w:val="00A35D3F"/>
    <w:rPr>
      <w:rFonts w:ascii="Microsoft Sans Serif" w:hAnsi="Microsoft Sans Serif"/>
      <w:b/>
      <w:spacing w:val="10"/>
      <w:sz w:val="26"/>
    </w:rPr>
  </w:style>
  <w:style w:type="character" w:customStyle="1" w:styleId="22f0">
    <w:name w:val="Основной текст + Полужирный22"/>
    <w:rsid w:val="00A35D3F"/>
    <w:rPr>
      <w:rFonts w:ascii="Microsoft Sans Serif" w:hAnsi="Microsoft Sans Serif"/>
      <w:b/>
      <w:spacing w:val="10"/>
      <w:sz w:val="26"/>
    </w:rPr>
  </w:style>
  <w:style w:type="character" w:customStyle="1" w:styleId="21ff0">
    <w:name w:val="Основной текст + Полужирный21"/>
    <w:rsid w:val="00A35D3F"/>
    <w:rPr>
      <w:rFonts w:ascii="Microsoft Sans Serif" w:hAnsi="Microsoft Sans Serif"/>
      <w:b/>
      <w:spacing w:val="10"/>
      <w:sz w:val="26"/>
    </w:rPr>
  </w:style>
  <w:style w:type="character" w:customStyle="1" w:styleId="20a">
    <w:name w:val="Основной текст + Полужирный20"/>
    <w:rsid w:val="00A35D3F"/>
    <w:rPr>
      <w:rFonts w:ascii="Microsoft Sans Serif" w:hAnsi="Microsoft Sans Serif"/>
      <w:b/>
      <w:spacing w:val="10"/>
      <w:sz w:val="26"/>
    </w:rPr>
  </w:style>
  <w:style w:type="character" w:customStyle="1" w:styleId="4pt">
    <w:name w:val="Основной текст + Интервал 4 pt"/>
    <w:rsid w:val="00A35D3F"/>
    <w:rPr>
      <w:rFonts w:ascii="Microsoft Sans Serif" w:hAnsi="Microsoft Sans Serif"/>
      <w:spacing w:val="80"/>
      <w:sz w:val="26"/>
    </w:rPr>
  </w:style>
  <w:style w:type="character" w:customStyle="1" w:styleId="19a">
    <w:name w:val="Основной текст + Полужирный19"/>
    <w:rsid w:val="00A35D3F"/>
    <w:rPr>
      <w:rFonts w:ascii="Microsoft Sans Serif" w:hAnsi="Microsoft Sans Serif"/>
      <w:b/>
      <w:spacing w:val="10"/>
      <w:sz w:val="26"/>
    </w:rPr>
  </w:style>
  <w:style w:type="character" w:customStyle="1" w:styleId="189">
    <w:name w:val="Основной текст + Полужирный18"/>
    <w:rsid w:val="00A35D3F"/>
    <w:rPr>
      <w:rFonts w:ascii="Microsoft Sans Serif" w:hAnsi="Microsoft Sans Serif"/>
      <w:b/>
      <w:spacing w:val="10"/>
      <w:sz w:val="26"/>
    </w:rPr>
  </w:style>
  <w:style w:type="character" w:customStyle="1" w:styleId="17a">
    <w:name w:val="Основной текст + Полужирный17"/>
    <w:rsid w:val="00A35D3F"/>
    <w:rPr>
      <w:rFonts w:ascii="Microsoft Sans Serif" w:hAnsi="Microsoft Sans Serif"/>
      <w:b/>
      <w:spacing w:val="10"/>
      <w:sz w:val="26"/>
    </w:rPr>
  </w:style>
  <w:style w:type="character" w:customStyle="1" w:styleId="12pt14">
    <w:name w:val="Основной текст + 12 pt14"/>
    <w:aliases w:val="Курсив24,Интервал 1 pt30"/>
    <w:rsid w:val="00A35D3F"/>
    <w:rPr>
      <w:rFonts w:ascii="Microsoft Sans Serif" w:hAnsi="Microsoft Sans Serif"/>
      <w:i/>
      <w:spacing w:val="30"/>
      <w:sz w:val="24"/>
    </w:rPr>
  </w:style>
  <w:style w:type="character" w:customStyle="1" w:styleId="16a">
    <w:name w:val="Основной текст + Полужирный16"/>
    <w:rsid w:val="00A35D3F"/>
    <w:rPr>
      <w:rFonts w:ascii="Microsoft Sans Serif" w:hAnsi="Microsoft Sans Serif"/>
      <w:b/>
      <w:spacing w:val="10"/>
      <w:sz w:val="26"/>
    </w:rPr>
  </w:style>
  <w:style w:type="character" w:customStyle="1" w:styleId="17b">
    <w:name w:val="Основной текст (17)_"/>
    <w:link w:val="17c"/>
    <w:locked/>
    <w:rsid w:val="00A35D3F"/>
    <w:rPr>
      <w:i/>
      <w:spacing w:val="20"/>
      <w:sz w:val="26"/>
      <w:shd w:val="clear" w:color="auto" w:fill="FFFFFF"/>
      <w:lang w:val="en-US"/>
    </w:rPr>
  </w:style>
  <w:style w:type="paragraph" w:customStyle="1" w:styleId="17c">
    <w:name w:val="Основной текст (17)"/>
    <w:basedOn w:val="a3"/>
    <w:link w:val="17b"/>
    <w:rsid w:val="00A35D3F"/>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35D3F"/>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35D3F"/>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35D3F"/>
    <w:rPr>
      <w:rFonts w:ascii="Microsoft Sans Serif" w:hAnsi="Microsoft Sans Serif"/>
      <w:i/>
      <w:spacing w:val="30"/>
      <w:sz w:val="24"/>
    </w:rPr>
  </w:style>
  <w:style w:type="character" w:customStyle="1" w:styleId="12pt12">
    <w:name w:val="Основной текст + 12 pt12"/>
    <w:aliases w:val="Курсив21,Интервал 1 pt27"/>
    <w:rsid w:val="00A35D3F"/>
    <w:rPr>
      <w:rFonts w:ascii="Microsoft Sans Serif" w:hAnsi="Microsoft Sans Serif"/>
      <w:i/>
      <w:spacing w:val="30"/>
      <w:sz w:val="24"/>
    </w:rPr>
  </w:style>
  <w:style w:type="character" w:customStyle="1" w:styleId="15a">
    <w:name w:val="Основной текст + Полужирный15"/>
    <w:rsid w:val="00A35D3F"/>
    <w:rPr>
      <w:rFonts w:ascii="Microsoft Sans Serif" w:hAnsi="Microsoft Sans Serif"/>
      <w:b/>
      <w:spacing w:val="10"/>
      <w:sz w:val="26"/>
    </w:rPr>
  </w:style>
  <w:style w:type="character" w:customStyle="1" w:styleId="2ffffa">
    <w:name w:val="Основной текст + Полужирный2"/>
    <w:rsid w:val="00A35D3F"/>
    <w:rPr>
      <w:rFonts w:ascii="Microsoft Sans Serif" w:hAnsi="Microsoft Sans Serif"/>
      <w:b/>
      <w:spacing w:val="10"/>
      <w:sz w:val="26"/>
    </w:rPr>
  </w:style>
  <w:style w:type="character" w:customStyle="1" w:styleId="12pt5">
    <w:name w:val="Основной текст + 12 pt5"/>
    <w:aliases w:val="Курсив5,Интервал 1 pt5"/>
    <w:rsid w:val="00A35D3F"/>
    <w:rPr>
      <w:rFonts w:ascii="Microsoft Sans Serif" w:hAnsi="Microsoft Sans Serif"/>
      <w:i/>
      <w:spacing w:val="30"/>
      <w:sz w:val="24"/>
    </w:rPr>
  </w:style>
  <w:style w:type="character" w:customStyle="1" w:styleId="afffffffffffa">
    <w:name w:val="Подпись к картинке_"/>
    <w:link w:val="afffffffffffb"/>
    <w:locked/>
    <w:rsid w:val="00A35D3F"/>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35D3F"/>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35D3F"/>
    <w:rPr>
      <w:rFonts w:ascii="Microsoft Sans Serif" w:hAnsi="Microsoft Sans Serif"/>
      <w:i/>
      <w:spacing w:val="30"/>
      <w:sz w:val="24"/>
    </w:rPr>
  </w:style>
  <w:style w:type="character" w:customStyle="1" w:styleId="afffffffffffc">
    <w:name w:val="Колонтитул_"/>
    <w:link w:val="afffffffffffd"/>
    <w:locked/>
    <w:rsid w:val="00A35D3F"/>
    <w:rPr>
      <w:shd w:val="clear" w:color="auto" w:fill="FFFFFF"/>
    </w:rPr>
  </w:style>
  <w:style w:type="paragraph" w:customStyle="1" w:styleId="afffffffffffd">
    <w:name w:val="Колонтитул"/>
    <w:basedOn w:val="a3"/>
    <w:link w:val="afffffffffffc"/>
    <w:rsid w:val="00A35D3F"/>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35D3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35D3F"/>
    <w:rPr>
      <w:rFonts w:ascii="Microsoft Sans Serif" w:hAnsi="Microsoft Sans Serif"/>
      <w:i/>
      <w:spacing w:val="30"/>
      <w:sz w:val="24"/>
    </w:rPr>
  </w:style>
  <w:style w:type="character" w:customStyle="1" w:styleId="12pt1">
    <w:name w:val="Основной текст + 12 pt1"/>
    <w:aliases w:val="Курсив1,Интервал 1 pt1"/>
    <w:rsid w:val="00A35D3F"/>
    <w:rPr>
      <w:rFonts w:ascii="Microsoft Sans Serif" w:hAnsi="Microsoft Sans Serif"/>
      <w:i/>
      <w:spacing w:val="30"/>
      <w:sz w:val="24"/>
    </w:rPr>
  </w:style>
  <w:style w:type="paragraph" w:customStyle="1" w:styleId="msonospacing0">
    <w:name w:val="msonospacing"/>
    <w:basedOn w:val="a3"/>
    <w:rsid w:val="00A35D3F"/>
    <w:pPr>
      <w:spacing w:before="100" w:beforeAutospacing="1" w:after="100" w:afterAutospacing="1"/>
    </w:pPr>
  </w:style>
  <w:style w:type="paragraph" w:customStyle="1" w:styleId="afffffffffffe">
    <w:name w:val="Стиль Обычный (веб)"/>
    <w:basedOn w:val="afff3"/>
    <w:rsid w:val="00A35D3F"/>
    <w:pPr>
      <w:spacing w:before="0" w:after="0" w:line="233" w:lineRule="auto"/>
      <w:jc w:val="both"/>
    </w:pPr>
    <w:rPr>
      <w:sz w:val="20"/>
      <w:szCs w:val="20"/>
      <w:lang w:bidi="ar-SA"/>
    </w:rPr>
  </w:style>
  <w:style w:type="character" w:customStyle="1" w:styleId="2ffffb">
    <w:name w:val="Основной текст (2) + Полужирный"/>
    <w:rsid w:val="00A35D3F"/>
    <w:rPr>
      <w:rFonts w:ascii="Times New Roman" w:hAnsi="Times New Roman"/>
      <w:b/>
      <w:sz w:val="19"/>
      <w:shd w:val="clear" w:color="auto" w:fill="FFFFFF"/>
    </w:rPr>
  </w:style>
  <w:style w:type="paragraph" w:customStyle="1" w:styleId="pic">
    <w:name w:val="pic"/>
    <w:basedOn w:val="a3"/>
    <w:rsid w:val="00A35D3F"/>
    <w:pPr>
      <w:ind w:firstLine="480"/>
    </w:pPr>
  </w:style>
  <w:style w:type="paragraph" w:customStyle="1" w:styleId="wysiwyg-text-align-center">
    <w:name w:val="wysiwyg-text-align-center"/>
    <w:basedOn w:val="a3"/>
    <w:rsid w:val="00A35D3F"/>
    <w:pPr>
      <w:spacing w:before="100" w:beforeAutospacing="1" w:after="100" w:afterAutospacing="1"/>
    </w:pPr>
  </w:style>
  <w:style w:type="paragraph" w:customStyle="1" w:styleId="wysiwyg-text-align-right">
    <w:name w:val="wysiwyg-text-align-right"/>
    <w:basedOn w:val="a3"/>
    <w:rsid w:val="00A35D3F"/>
    <w:pPr>
      <w:spacing w:before="100" w:beforeAutospacing="1" w:after="100" w:afterAutospacing="1"/>
    </w:pPr>
  </w:style>
  <w:style w:type="character" w:customStyle="1" w:styleId="keyword2">
    <w:name w:val="keyword2"/>
    <w:rsid w:val="00A35D3F"/>
  </w:style>
  <w:style w:type="character" w:customStyle="1" w:styleId="c8">
    <w:name w:val="c8"/>
    <w:rsid w:val="00A35D3F"/>
  </w:style>
  <w:style w:type="character" w:customStyle="1" w:styleId="FontStyle805">
    <w:name w:val="Font Style805"/>
    <w:rsid w:val="00A35D3F"/>
    <w:rPr>
      <w:rFonts w:ascii="Arial Narrow" w:hAnsi="Arial Narrow"/>
      <w:i/>
      <w:sz w:val="12"/>
    </w:rPr>
  </w:style>
  <w:style w:type="character" w:customStyle="1" w:styleId="FontStyle97">
    <w:name w:val="Font Style97"/>
    <w:rsid w:val="00A35D3F"/>
    <w:rPr>
      <w:rFonts w:ascii="Times New Roman" w:hAnsi="Times New Roman"/>
      <w:sz w:val="24"/>
    </w:rPr>
  </w:style>
  <w:style w:type="character" w:customStyle="1" w:styleId="FontStyle764">
    <w:name w:val="Font Style764"/>
    <w:rsid w:val="00A35D3F"/>
    <w:rPr>
      <w:rFonts w:ascii="Times New Roman" w:hAnsi="Times New Roman"/>
      <w:b/>
      <w:i/>
      <w:sz w:val="20"/>
    </w:rPr>
  </w:style>
  <w:style w:type="paragraph" w:customStyle="1" w:styleId="11fa">
    <w:name w:val="Загол11"/>
    <w:basedOn w:val="10e"/>
    <w:rsid w:val="00A35D3F"/>
    <w:rPr>
      <w:sz w:val="22"/>
      <w:szCs w:val="22"/>
    </w:rPr>
  </w:style>
  <w:style w:type="paragraph" w:customStyle="1" w:styleId="10e">
    <w:name w:val="Загол10"/>
    <w:basedOn w:val="9a"/>
    <w:rsid w:val="00A35D3F"/>
    <w:rPr>
      <w:caps/>
      <w:color w:val="auto"/>
      <w:sz w:val="20"/>
      <w:szCs w:val="20"/>
    </w:rPr>
  </w:style>
  <w:style w:type="paragraph" w:customStyle="1" w:styleId="9a">
    <w:name w:val="Загол9"/>
    <w:rsid w:val="00A35D3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35D3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35D3F"/>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35D3F"/>
    <w:pPr>
      <w:keepNext/>
      <w:widowControl w:val="0"/>
      <w:jc w:val="center"/>
    </w:pPr>
    <w:rPr>
      <w:b/>
      <w:sz w:val="26"/>
      <w:szCs w:val="20"/>
    </w:rPr>
  </w:style>
  <w:style w:type="paragraph" w:customStyle="1" w:styleId="22f1">
    <w:name w:val="Текст22"/>
    <w:basedOn w:val="a3"/>
    <w:rsid w:val="00A35D3F"/>
    <w:rPr>
      <w:rFonts w:ascii="Courier New" w:hAnsi="Courier New"/>
      <w:sz w:val="20"/>
      <w:szCs w:val="20"/>
    </w:rPr>
  </w:style>
  <w:style w:type="paragraph" w:customStyle="1" w:styleId="11fb">
    <w:name w:val="Верхний колонтитул11"/>
    <w:basedOn w:val="a3"/>
    <w:rsid w:val="00A35D3F"/>
    <w:pPr>
      <w:tabs>
        <w:tab w:val="center" w:pos="4153"/>
        <w:tab w:val="right" w:pos="8306"/>
      </w:tabs>
    </w:pPr>
    <w:rPr>
      <w:rFonts w:ascii="Arial" w:hAnsi="Arial"/>
      <w:szCs w:val="20"/>
    </w:rPr>
  </w:style>
  <w:style w:type="paragraph" w:customStyle="1" w:styleId="3115">
    <w:name w:val="Заголовок 311"/>
    <w:basedOn w:val="13b"/>
    <w:next w:val="13b"/>
    <w:rsid w:val="00A35D3F"/>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35D3F"/>
    <w:pPr>
      <w:keepNext/>
      <w:widowControl/>
      <w:spacing w:line="240" w:lineRule="auto"/>
      <w:ind w:firstLine="0"/>
      <w:jc w:val="left"/>
    </w:pPr>
    <w:rPr>
      <w:sz w:val="24"/>
    </w:rPr>
  </w:style>
  <w:style w:type="paragraph" w:customStyle="1" w:styleId="11fc">
    <w:name w:val="Без интервала11"/>
    <w:rsid w:val="00A35D3F"/>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35D3F"/>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35D3F"/>
    <w:pPr>
      <w:widowControl/>
      <w:spacing w:line="240" w:lineRule="auto"/>
      <w:ind w:firstLine="0"/>
    </w:pPr>
    <w:rPr>
      <w:i/>
      <w:sz w:val="26"/>
    </w:rPr>
  </w:style>
  <w:style w:type="paragraph" w:customStyle="1" w:styleId="21ff1">
    <w:name w:val="Цитата21"/>
    <w:basedOn w:val="a3"/>
    <w:rsid w:val="00A35D3F"/>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3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35D3F"/>
  </w:style>
  <w:style w:type="character" w:customStyle="1" w:styleId="11fe">
    <w:name w:val="Слабое выделение11"/>
    <w:rsid w:val="00A35D3F"/>
    <w:rPr>
      <w:i/>
      <w:color w:val="808080"/>
    </w:rPr>
  </w:style>
  <w:style w:type="character" w:customStyle="1" w:styleId="11ff">
    <w:name w:val="Сильное выделение11"/>
    <w:rsid w:val="00A35D3F"/>
    <w:rPr>
      <w:b/>
    </w:rPr>
  </w:style>
  <w:style w:type="character" w:customStyle="1" w:styleId="3520">
    <w:name w:val="Знак Знак352"/>
    <w:locked/>
    <w:rsid w:val="00A35D3F"/>
    <w:rPr>
      <w:sz w:val="24"/>
      <w:lang w:val="ru-RU" w:eastAsia="ru-RU"/>
    </w:rPr>
  </w:style>
  <w:style w:type="character" w:customStyle="1" w:styleId="1320">
    <w:name w:val="Знак Знак132"/>
    <w:locked/>
    <w:rsid w:val="00A35D3F"/>
    <w:rPr>
      <w:lang w:val="ru-RU" w:eastAsia="ar-SA" w:bidi="ar-SA"/>
    </w:rPr>
  </w:style>
  <w:style w:type="character" w:customStyle="1" w:styleId="1221">
    <w:name w:val="Знак Знак122"/>
    <w:locked/>
    <w:rsid w:val="00A35D3F"/>
    <w:rPr>
      <w:sz w:val="28"/>
      <w:lang w:val="ru-RU" w:eastAsia="ru-RU"/>
    </w:rPr>
  </w:style>
  <w:style w:type="character" w:customStyle="1" w:styleId="1124">
    <w:name w:val="Знак Знак112"/>
    <w:locked/>
    <w:rsid w:val="00A35D3F"/>
    <w:rPr>
      <w:sz w:val="28"/>
      <w:lang w:val="ru-RU" w:eastAsia="ru-RU"/>
    </w:rPr>
  </w:style>
  <w:style w:type="character" w:customStyle="1" w:styleId="922">
    <w:name w:val="Знак Знак92"/>
    <w:locked/>
    <w:rsid w:val="00A35D3F"/>
    <w:rPr>
      <w:rFonts w:ascii="Tahoma" w:hAnsi="Tahoma"/>
      <w:lang w:val="ru-RU" w:eastAsia="ru-RU"/>
    </w:rPr>
  </w:style>
  <w:style w:type="character" w:customStyle="1" w:styleId="4020">
    <w:name w:val="Знак Знак402"/>
    <w:locked/>
    <w:rsid w:val="00A35D3F"/>
    <w:rPr>
      <w:rFonts w:ascii="Arial" w:hAnsi="Arial"/>
      <w:b/>
      <w:i/>
      <w:sz w:val="28"/>
      <w:lang w:val="ru-RU" w:eastAsia="zh-CN"/>
    </w:rPr>
  </w:style>
  <w:style w:type="character" w:customStyle="1" w:styleId="3920">
    <w:name w:val="Знак Знак392"/>
    <w:locked/>
    <w:rsid w:val="00A35D3F"/>
    <w:rPr>
      <w:b/>
      <w:sz w:val="27"/>
      <w:lang w:val="ru-RU" w:eastAsia="zh-CN"/>
    </w:rPr>
  </w:style>
  <w:style w:type="character" w:customStyle="1" w:styleId="3820">
    <w:name w:val="Знак Знак382"/>
    <w:locked/>
    <w:rsid w:val="00A35D3F"/>
    <w:rPr>
      <w:b/>
      <w:sz w:val="28"/>
      <w:lang w:val="ru-RU" w:eastAsia="ru-RU"/>
    </w:rPr>
  </w:style>
  <w:style w:type="character" w:customStyle="1" w:styleId="3720">
    <w:name w:val="Знак Знак372"/>
    <w:locked/>
    <w:rsid w:val="00A35D3F"/>
    <w:rPr>
      <w:b/>
      <w:i/>
      <w:sz w:val="26"/>
      <w:lang w:val="ru-RU" w:eastAsia="zh-CN"/>
    </w:rPr>
  </w:style>
  <w:style w:type="character" w:customStyle="1" w:styleId="3620">
    <w:name w:val="Знак Знак362"/>
    <w:locked/>
    <w:rsid w:val="00A35D3F"/>
    <w:rPr>
      <w:sz w:val="24"/>
      <w:lang w:val="ru-RU" w:eastAsia="ru-RU"/>
    </w:rPr>
  </w:style>
  <w:style w:type="character" w:customStyle="1" w:styleId="3121">
    <w:name w:val="Знак Знак312"/>
    <w:locked/>
    <w:rsid w:val="00A35D3F"/>
    <w:rPr>
      <w:rFonts w:ascii="Courier New" w:hAnsi="Courier New"/>
      <w:lang w:val="ru-RU" w:eastAsia="ru-RU"/>
    </w:rPr>
  </w:style>
  <w:style w:type="character" w:customStyle="1" w:styleId="3420">
    <w:name w:val="Знак Знак342"/>
    <w:locked/>
    <w:rsid w:val="00A35D3F"/>
    <w:rPr>
      <w:rFonts w:ascii="Calibri" w:hAnsi="Calibri"/>
      <w:i/>
      <w:sz w:val="24"/>
      <w:lang w:val="ru-RU" w:eastAsia="zh-CN"/>
    </w:rPr>
  </w:style>
  <w:style w:type="character" w:customStyle="1" w:styleId="3220">
    <w:name w:val="Знак Знак322"/>
    <w:locked/>
    <w:rsid w:val="00A35D3F"/>
    <w:rPr>
      <w:rFonts w:ascii="Arial" w:hAnsi="Arial"/>
      <w:sz w:val="22"/>
      <w:lang w:val="ru-RU" w:eastAsia="ru-RU"/>
    </w:rPr>
  </w:style>
  <w:style w:type="character" w:customStyle="1" w:styleId="2920">
    <w:name w:val="Знак Знак292"/>
    <w:locked/>
    <w:rsid w:val="00A35D3F"/>
    <w:rPr>
      <w:sz w:val="24"/>
      <w:lang w:val="ru-RU" w:eastAsia="zh-CN"/>
    </w:rPr>
  </w:style>
  <w:style w:type="character" w:customStyle="1" w:styleId="2820">
    <w:name w:val="Знак Знак282"/>
    <w:locked/>
    <w:rsid w:val="00A35D3F"/>
    <w:rPr>
      <w:sz w:val="24"/>
      <w:lang w:val="ru-RU" w:eastAsia="ru-RU"/>
    </w:rPr>
  </w:style>
  <w:style w:type="character" w:customStyle="1" w:styleId="2720">
    <w:name w:val="Знак Знак272"/>
    <w:locked/>
    <w:rsid w:val="00A35D3F"/>
    <w:rPr>
      <w:sz w:val="16"/>
      <w:lang w:val="ru-RU" w:eastAsia="ru-RU"/>
    </w:rPr>
  </w:style>
  <w:style w:type="character" w:customStyle="1" w:styleId="2126">
    <w:name w:val="Знак Знак212"/>
    <w:locked/>
    <w:rsid w:val="00A35D3F"/>
    <w:rPr>
      <w:rFonts w:ascii="Tahoma" w:hAnsi="Tahoma"/>
      <w:lang w:val="ru-RU" w:eastAsia="ru-RU"/>
    </w:rPr>
  </w:style>
  <w:style w:type="character" w:customStyle="1" w:styleId="2620">
    <w:name w:val="Знак Знак262"/>
    <w:rsid w:val="00A35D3F"/>
    <w:rPr>
      <w:rFonts w:ascii="Cambria" w:hAnsi="Cambria"/>
      <w:b/>
      <w:sz w:val="26"/>
    </w:rPr>
  </w:style>
  <w:style w:type="character" w:customStyle="1" w:styleId="2420">
    <w:name w:val="Знак Знак242"/>
    <w:rsid w:val="00A35D3F"/>
    <w:rPr>
      <w:rFonts w:ascii="Times New Roman" w:hAnsi="Times New Roman"/>
      <w:b/>
      <w:i/>
      <w:sz w:val="26"/>
    </w:rPr>
  </w:style>
  <w:style w:type="character" w:customStyle="1" w:styleId="2320">
    <w:name w:val="Знак Знак232"/>
    <w:rsid w:val="00A35D3F"/>
    <w:rPr>
      <w:rFonts w:ascii="Times New Roman" w:hAnsi="Times New Roman"/>
      <w:b/>
      <w:sz w:val="22"/>
    </w:rPr>
  </w:style>
  <w:style w:type="character" w:customStyle="1" w:styleId="3130">
    <w:name w:val="Знак Знак313"/>
    <w:locked/>
    <w:rsid w:val="00A35D3F"/>
    <w:rPr>
      <w:rFonts w:ascii="PragmaticaCTT" w:hAnsi="PragmaticaCTT"/>
      <w:b/>
      <w:sz w:val="24"/>
      <w:lang w:val="ru-RU" w:eastAsia="ru-RU"/>
    </w:rPr>
  </w:style>
  <w:style w:type="character" w:customStyle="1" w:styleId="2015">
    <w:name w:val="Знак Знак2015"/>
    <w:rsid w:val="00A35D3F"/>
    <w:rPr>
      <w:rFonts w:ascii="Arial" w:hAnsi="Arial"/>
      <w:sz w:val="22"/>
    </w:rPr>
  </w:style>
  <w:style w:type="character" w:customStyle="1" w:styleId="font55">
    <w:name w:val="font55"/>
    <w:rsid w:val="00A35D3F"/>
  </w:style>
  <w:style w:type="character" w:customStyle="1" w:styleId="WW8Num24z4">
    <w:name w:val="WW8Num24z4"/>
    <w:rsid w:val="00A35D3F"/>
  </w:style>
  <w:style w:type="character" w:customStyle="1" w:styleId="WW8Num24z5">
    <w:name w:val="WW8Num24z5"/>
    <w:rsid w:val="00A35D3F"/>
  </w:style>
  <w:style w:type="character" w:customStyle="1" w:styleId="WW8Num24z6">
    <w:name w:val="WW8Num24z6"/>
    <w:rsid w:val="00A35D3F"/>
  </w:style>
  <w:style w:type="character" w:customStyle="1" w:styleId="WW8Num24z7">
    <w:name w:val="WW8Num24z7"/>
    <w:rsid w:val="00A35D3F"/>
  </w:style>
  <w:style w:type="character" w:customStyle="1" w:styleId="WW8Num24z8">
    <w:name w:val="WW8Num24z8"/>
    <w:rsid w:val="00A35D3F"/>
  </w:style>
  <w:style w:type="character" w:customStyle="1" w:styleId="WW8Num25z4">
    <w:name w:val="WW8Num25z4"/>
    <w:rsid w:val="00A35D3F"/>
  </w:style>
  <w:style w:type="character" w:customStyle="1" w:styleId="WW8Num25z5">
    <w:name w:val="WW8Num25z5"/>
    <w:rsid w:val="00A35D3F"/>
  </w:style>
  <w:style w:type="character" w:customStyle="1" w:styleId="WW8Num25z6">
    <w:name w:val="WW8Num25z6"/>
    <w:rsid w:val="00A35D3F"/>
  </w:style>
  <w:style w:type="character" w:customStyle="1" w:styleId="WW8Num25z7">
    <w:name w:val="WW8Num25z7"/>
    <w:rsid w:val="00A35D3F"/>
  </w:style>
  <w:style w:type="character" w:customStyle="1" w:styleId="WW8Num25z8">
    <w:name w:val="WW8Num25z8"/>
    <w:rsid w:val="00A35D3F"/>
  </w:style>
  <w:style w:type="character" w:customStyle="1" w:styleId="WW8Num30z2">
    <w:name w:val="WW8Num30z2"/>
    <w:rsid w:val="00A35D3F"/>
  </w:style>
  <w:style w:type="character" w:customStyle="1" w:styleId="WW8Num30z4">
    <w:name w:val="WW8Num30z4"/>
    <w:rsid w:val="00A35D3F"/>
  </w:style>
  <w:style w:type="character" w:customStyle="1" w:styleId="WW8Num30z5">
    <w:name w:val="WW8Num30z5"/>
    <w:rsid w:val="00A35D3F"/>
  </w:style>
  <w:style w:type="character" w:customStyle="1" w:styleId="WW8Num30z6">
    <w:name w:val="WW8Num30z6"/>
    <w:rsid w:val="00A35D3F"/>
  </w:style>
  <w:style w:type="character" w:customStyle="1" w:styleId="WW8Num30z7">
    <w:name w:val="WW8Num30z7"/>
    <w:rsid w:val="00A35D3F"/>
  </w:style>
  <w:style w:type="character" w:customStyle="1" w:styleId="WW8Num30z8">
    <w:name w:val="WW8Num30z8"/>
    <w:rsid w:val="00A35D3F"/>
  </w:style>
  <w:style w:type="character" w:customStyle="1" w:styleId="WW8Num32z4">
    <w:name w:val="WW8Num32z4"/>
    <w:rsid w:val="00A35D3F"/>
  </w:style>
  <w:style w:type="character" w:customStyle="1" w:styleId="WW8Num32z5">
    <w:name w:val="WW8Num32z5"/>
    <w:rsid w:val="00A35D3F"/>
  </w:style>
  <w:style w:type="character" w:customStyle="1" w:styleId="WW8Num32z6">
    <w:name w:val="WW8Num32z6"/>
    <w:rsid w:val="00A35D3F"/>
  </w:style>
  <w:style w:type="character" w:customStyle="1" w:styleId="WW8Num32z7">
    <w:name w:val="WW8Num32z7"/>
    <w:rsid w:val="00A35D3F"/>
  </w:style>
  <w:style w:type="character" w:customStyle="1" w:styleId="WW8Num32z8">
    <w:name w:val="WW8Num32z8"/>
    <w:rsid w:val="00A35D3F"/>
  </w:style>
  <w:style w:type="character" w:customStyle="1" w:styleId="WW8Num33z1">
    <w:name w:val="WW8Num33z1"/>
    <w:rsid w:val="00A35D3F"/>
  </w:style>
  <w:style w:type="character" w:customStyle="1" w:styleId="WW8Num33z2">
    <w:name w:val="WW8Num33z2"/>
    <w:rsid w:val="00A35D3F"/>
  </w:style>
  <w:style w:type="character" w:customStyle="1" w:styleId="WW8Num33z5">
    <w:name w:val="WW8Num33z5"/>
    <w:rsid w:val="00A35D3F"/>
  </w:style>
  <w:style w:type="character" w:customStyle="1" w:styleId="WW8Num33z6">
    <w:name w:val="WW8Num33z6"/>
    <w:rsid w:val="00A35D3F"/>
  </w:style>
  <w:style w:type="character" w:customStyle="1" w:styleId="WW8Num33z7">
    <w:name w:val="WW8Num33z7"/>
    <w:rsid w:val="00A35D3F"/>
  </w:style>
  <w:style w:type="character" w:customStyle="1" w:styleId="WW8Num33z8">
    <w:name w:val="WW8Num33z8"/>
    <w:rsid w:val="00A35D3F"/>
  </w:style>
  <w:style w:type="character" w:customStyle="1" w:styleId="WW8Num35z2">
    <w:name w:val="WW8Num35z2"/>
    <w:rsid w:val="00A35D3F"/>
  </w:style>
  <w:style w:type="character" w:customStyle="1" w:styleId="WW8Num35z4">
    <w:name w:val="WW8Num35z4"/>
    <w:rsid w:val="00A35D3F"/>
  </w:style>
  <w:style w:type="character" w:customStyle="1" w:styleId="WW8Num35z5">
    <w:name w:val="WW8Num35z5"/>
    <w:rsid w:val="00A35D3F"/>
  </w:style>
  <w:style w:type="character" w:customStyle="1" w:styleId="WW8Num35z6">
    <w:name w:val="WW8Num35z6"/>
    <w:rsid w:val="00A35D3F"/>
  </w:style>
  <w:style w:type="character" w:customStyle="1" w:styleId="WW8Num35z7">
    <w:name w:val="WW8Num35z7"/>
    <w:rsid w:val="00A35D3F"/>
  </w:style>
  <w:style w:type="character" w:customStyle="1" w:styleId="WW8Num35z8">
    <w:name w:val="WW8Num35z8"/>
    <w:rsid w:val="00A35D3F"/>
  </w:style>
  <w:style w:type="character" w:customStyle="1" w:styleId="WW8Num37z2">
    <w:name w:val="WW8Num37z2"/>
    <w:rsid w:val="00A35D3F"/>
  </w:style>
  <w:style w:type="character" w:customStyle="1" w:styleId="WW8Num37z4">
    <w:name w:val="WW8Num37z4"/>
    <w:rsid w:val="00A35D3F"/>
  </w:style>
  <w:style w:type="character" w:customStyle="1" w:styleId="WW8Num37z5">
    <w:name w:val="WW8Num37z5"/>
    <w:rsid w:val="00A35D3F"/>
  </w:style>
  <w:style w:type="character" w:customStyle="1" w:styleId="WW8Num37z6">
    <w:name w:val="WW8Num37z6"/>
    <w:rsid w:val="00A35D3F"/>
  </w:style>
  <w:style w:type="character" w:customStyle="1" w:styleId="WW8Num37z7">
    <w:name w:val="WW8Num37z7"/>
    <w:rsid w:val="00A35D3F"/>
  </w:style>
  <w:style w:type="character" w:customStyle="1" w:styleId="WW8Num37z8">
    <w:name w:val="WW8Num37z8"/>
    <w:rsid w:val="00A35D3F"/>
  </w:style>
  <w:style w:type="character" w:customStyle="1" w:styleId="WW8Num38z1">
    <w:name w:val="WW8Num38z1"/>
    <w:rsid w:val="00A35D3F"/>
  </w:style>
  <w:style w:type="character" w:customStyle="1" w:styleId="WW8Num38z2">
    <w:name w:val="WW8Num38z2"/>
    <w:rsid w:val="00A35D3F"/>
  </w:style>
  <w:style w:type="character" w:customStyle="1" w:styleId="WW8Num38z3">
    <w:name w:val="WW8Num38z3"/>
    <w:rsid w:val="00A35D3F"/>
  </w:style>
  <w:style w:type="character" w:customStyle="1" w:styleId="WW8Num38z4">
    <w:name w:val="WW8Num38z4"/>
    <w:rsid w:val="00A35D3F"/>
  </w:style>
  <w:style w:type="character" w:customStyle="1" w:styleId="WW8Num38z5">
    <w:name w:val="WW8Num38z5"/>
    <w:rsid w:val="00A35D3F"/>
  </w:style>
  <w:style w:type="character" w:customStyle="1" w:styleId="WW8Num38z6">
    <w:name w:val="WW8Num38z6"/>
    <w:rsid w:val="00A35D3F"/>
  </w:style>
  <w:style w:type="character" w:customStyle="1" w:styleId="WW8Num38z7">
    <w:name w:val="WW8Num38z7"/>
    <w:rsid w:val="00A35D3F"/>
  </w:style>
  <w:style w:type="character" w:customStyle="1" w:styleId="WW8Num38z8">
    <w:name w:val="WW8Num38z8"/>
    <w:rsid w:val="00A35D3F"/>
  </w:style>
  <w:style w:type="character" w:customStyle="1" w:styleId="WW8Num40z1">
    <w:name w:val="WW8Num40z1"/>
    <w:rsid w:val="00A35D3F"/>
    <w:rPr>
      <w:rFonts w:ascii="Courier New" w:hAnsi="Courier New"/>
    </w:rPr>
  </w:style>
  <w:style w:type="character" w:customStyle="1" w:styleId="WW8Num40z2">
    <w:name w:val="WW8Num40z2"/>
    <w:rsid w:val="00A35D3F"/>
    <w:rPr>
      <w:rFonts w:ascii="Wingdings" w:hAnsi="Wingdings"/>
    </w:rPr>
  </w:style>
  <w:style w:type="character" w:customStyle="1" w:styleId="WW8Num41z1">
    <w:name w:val="WW8Num41z1"/>
    <w:rsid w:val="00A35D3F"/>
  </w:style>
  <w:style w:type="character" w:customStyle="1" w:styleId="WW8Num41z2">
    <w:name w:val="WW8Num41z2"/>
    <w:rsid w:val="00A35D3F"/>
  </w:style>
  <w:style w:type="character" w:customStyle="1" w:styleId="WW8Num41z3">
    <w:name w:val="WW8Num41z3"/>
    <w:rsid w:val="00A35D3F"/>
  </w:style>
  <w:style w:type="character" w:customStyle="1" w:styleId="WW8Num41z4">
    <w:name w:val="WW8Num41z4"/>
    <w:rsid w:val="00A35D3F"/>
  </w:style>
  <w:style w:type="character" w:customStyle="1" w:styleId="WW8Num41z5">
    <w:name w:val="WW8Num41z5"/>
    <w:rsid w:val="00A35D3F"/>
  </w:style>
  <w:style w:type="character" w:customStyle="1" w:styleId="WW8Num41z6">
    <w:name w:val="WW8Num41z6"/>
    <w:rsid w:val="00A35D3F"/>
  </w:style>
  <w:style w:type="character" w:customStyle="1" w:styleId="WW8Num41z7">
    <w:name w:val="WW8Num41z7"/>
    <w:rsid w:val="00A35D3F"/>
  </w:style>
  <w:style w:type="character" w:customStyle="1" w:styleId="WW8Num41z8">
    <w:name w:val="WW8Num41z8"/>
    <w:rsid w:val="00A35D3F"/>
  </w:style>
  <w:style w:type="character" w:customStyle="1" w:styleId="WW8Num43z1">
    <w:name w:val="WW8Num43z1"/>
    <w:rsid w:val="00A35D3F"/>
  </w:style>
  <w:style w:type="character" w:customStyle="1" w:styleId="WW8Num43z2">
    <w:name w:val="WW8Num43z2"/>
    <w:rsid w:val="00A35D3F"/>
  </w:style>
  <w:style w:type="character" w:customStyle="1" w:styleId="WW8Num43z3">
    <w:name w:val="WW8Num43z3"/>
    <w:rsid w:val="00A35D3F"/>
  </w:style>
  <w:style w:type="character" w:customStyle="1" w:styleId="WW8Num43z4">
    <w:name w:val="WW8Num43z4"/>
    <w:rsid w:val="00A35D3F"/>
  </w:style>
  <w:style w:type="character" w:customStyle="1" w:styleId="WW8Num43z5">
    <w:name w:val="WW8Num43z5"/>
    <w:rsid w:val="00A35D3F"/>
  </w:style>
  <w:style w:type="character" w:customStyle="1" w:styleId="WW8Num43z6">
    <w:name w:val="WW8Num43z6"/>
    <w:rsid w:val="00A35D3F"/>
  </w:style>
  <w:style w:type="character" w:customStyle="1" w:styleId="WW8Num43z7">
    <w:name w:val="WW8Num43z7"/>
    <w:rsid w:val="00A35D3F"/>
  </w:style>
  <w:style w:type="character" w:customStyle="1" w:styleId="WW8Num43z8">
    <w:name w:val="WW8Num43z8"/>
    <w:rsid w:val="00A35D3F"/>
  </w:style>
  <w:style w:type="character" w:customStyle="1" w:styleId="WW8Num44z2">
    <w:name w:val="WW8Num44z2"/>
    <w:rsid w:val="00A35D3F"/>
    <w:rPr>
      <w:rFonts w:ascii="Wingdings" w:hAnsi="Wingdings"/>
    </w:rPr>
  </w:style>
  <w:style w:type="character" w:customStyle="1" w:styleId="WW8Num46z2">
    <w:name w:val="WW8Num46z2"/>
    <w:rsid w:val="00A35D3F"/>
    <w:rPr>
      <w:rFonts w:ascii="Wingdings" w:hAnsi="Wingdings"/>
    </w:rPr>
  </w:style>
  <w:style w:type="character" w:customStyle="1" w:styleId="WW8Num47z2">
    <w:name w:val="WW8Num47z2"/>
    <w:rsid w:val="00A35D3F"/>
    <w:rPr>
      <w:rFonts w:ascii="Wingdings" w:hAnsi="Wingdings"/>
    </w:rPr>
  </w:style>
  <w:style w:type="character" w:customStyle="1" w:styleId="WW8NumSt31z0">
    <w:name w:val="WW8NumSt31z0"/>
    <w:rsid w:val="00A35D3F"/>
    <w:rPr>
      <w:rFonts w:ascii="Times New Roman" w:hAnsi="Times New Roman"/>
      <w:sz w:val="20"/>
    </w:rPr>
  </w:style>
  <w:style w:type="character" w:customStyle="1" w:styleId="FootnoteCharacters">
    <w:name w:val="Footnote Characters"/>
    <w:rsid w:val="00A35D3F"/>
    <w:rPr>
      <w:vertAlign w:val="superscript"/>
    </w:rPr>
  </w:style>
  <w:style w:type="character" w:customStyle="1" w:styleId="1fffffff6">
    <w:name w:val="Знак примечания1"/>
    <w:rsid w:val="00A35D3F"/>
    <w:rPr>
      <w:sz w:val="16"/>
    </w:rPr>
  </w:style>
  <w:style w:type="character" w:customStyle="1" w:styleId="EndnoteCharacters">
    <w:name w:val="Endnote Characters"/>
    <w:rsid w:val="00A35D3F"/>
    <w:rPr>
      <w:vertAlign w:val="superscript"/>
    </w:rPr>
  </w:style>
  <w:style w:type="paragraph" w:customStyle="1" w:styleId="LO-Normal1">
    <w:name w:val="LO-Normal1"/>
    <w:rsid w:val="00A35D3F"/>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35D3F"/>
    <w:pPr>
      <w:shd w:val="clear" w:color="auto" w:fill="000080"/>
      <w:suppressAutoHyphens/>
    </w:pPr>
    <w:rPr>
      <w:rFonts w:ascii="Tahoma" w:hAnsi="Tahoma" w:cs="Tahoma"/>
      <w:lang w:eastAsia="zh-CN"/>
    </w:rPr>
  </w:style>
  <w:style w:type="paragraph" w:customStyle="1" w:styleId="22f2">
    <w:name w:val="Список 22"/>
    <w:basedOn w:val="a3"/>
    <w:rsid w:val="00A35D3F"/>
    <w:pPr>
      <w:suppressAutoHyphens/>
      <w:ind w:left="566" w:hanging="283"/>
    </w:pPr>
    <w:rPr>
      <w:lang w:eastAsia="zh-CN"/>
    </w:rPr>
  </w:style>
  <w:style w:type="paragraph" w:customStyle="1" w:styleId="31f0">
    <w:name w:val="Список 31"/>
    <w:basedOn w:val="a3"/>
    <w:rsid w:val="00A35D3F"/>
    <w:pPr>
      <w:suppressAutoHyphens/>
      <w:ind w:left="849" w:hanging="283"/>
    </w:pPr>
    <w:rPr>
      <w:lang w:eastAsia="zh-CN"/>
    </w:rPr>
  </w:style>
  <w:style w:type="paragraph" w:customStyle="1" w:styleId="1fffffff7">
    <w:name w:val="Обычный отступ1"/>
    <w:basedOn w:val="a3"/>
    <w:rsid w:val="00A35D3F"/>
    <w:pPr>
      <w:suppressAutoHyphens/>
      <w:ind w:firstLine="720"/>
      <w:jc w:val="both"/>
    </w:pPr>
    <w:rPr>
      <w:sz w:val="28"/>
      <w:szCs w:val="20"/>
      <w:lang w:eastAsia="zh-CN"/>
    </w:rPr>
  </w:style>
  <w:style w:type="paragraph" w:customStyle="1" w:styleId="2ffffd">
    <w:name w:val="Нумерованный список2"/>
    <w:basedOn w:val="a3"/>
    <w:rsid w:val="00A35D3F"/>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35D3F"/>
    <w:pPr>
      <w:suppressAutoHyphens/>
      <w:ind w:firstLine="210"/>
    </w:pPr>
    <w:rPr>
      <w:sz w:val="20"/>
      <w:lang w:eastAsia="zh-CN"/>
    </w:rPr>
  </w:style>
  <w:style w:type="paragraph" w:customStyle="1" w:styleId="21ff2">
    <w:name w:val="Нумерованный список 21"/>
    <w:basedOn w:val="a3"/>
    <w:rsid w:val="00A35D3F"/>
    <w:pPr>
      <w:tabs>
        <w:tab w:val="left" w:pos="720"/>
      </w:tabs>
      <w:suppressAutoHyphens/>
      <w:ind w:left="720" w:hanging="360"/>
    </w:pPr>
    <w:rPr>
      <w:lang w:eastAsia="zh-CN"/>
    </w:rPr>
  </w:style>
  <w:style w:type="paragraph" w:customStyle="1" w:styleId="42a">
    <w:name w:val="Список 42"/>
    <w:basedOn w:val="a3"/>
    <w:rsid w:val="00A35D3F"/>
    <w:pPr>
      <w:suppressAutoHyphens/>
      <w:ind w:left="1132" w:hanging="283"/>
    </w:pPr>
    <w:rPr>
      <w:lang w:eastAsia="zh-CN"/>
    </w:rPr>
  </w:style>
  <w:style w:type="paragraph" w:customStyle="1" w:styleId="22f3">
    <w:name w:val="Маркированный список 22"/>
    <w:basedOn w:val="a3"/>
    <w:rsid w:val="00A35D3F"/>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35D3F"/>
    <w:pPr>
      <w:tabs>
        <w:tab w:val="left" w:pos="708"/>
      </w:tabs>
      <w:suppressAutoHyphens/>
      <w:jc w:val="both"/>
    </w:pPr>
    <w:rPr>
      <w:bCs/>
      <w:iCs/>
      <w:sz w:val="28"/>
      <w:szCs w:val="28"/>
      <w:lang w:eastAsia="zh-CN"/>
    </w:rPr>
  </w:style>
  <w:style w:type="paragraph" w:customStyle="1" w:styleId="2ffffe">
    <w:name w:val="Текст примечания2"/>
    <w:basedOn w:val="a3"/>
    <w:rsid w:val="00A35D3F"/>
    <w:pPr>
      <w:suppressAutoHyphens/>
    </w:pPr>
    <w:rPr>
      <w:sz w:val="20"/>
      <w:szCs w:val="20"/>
      <w:lang w:eastAsia="zh-CN"/>
    </w:rPr>
  </w:style>
  <w:style w:type="paragraph" w:customStyle="1" w:styleId="2fffff">
    <w:name w:val="Название объекта2"/>
    <w:basedOn w:val="a3"/>
    <w:next w:val="a3"/>
    <w:rsid w:val="00A35D3F"/>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35D3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35D3F"/>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35D3F"/>
    <w:pPr>
      <w:suppressAutoHyphens/>
      <w:ind w:firstLine="210"/>
    </w:pPr>
    <w:rPr>
      <w:rFonts w:cs="PragmaticaCTT"/>
      <w:sz w:val="20"/>
      <w:lang w:eastAsia="zh-CN"/>
    </w:rPr>
  </w:style>
  <w:style w:type="paragraph" w:customStyle="1" w:styleId="WW-Heading">
    <w:name w:val="WW-Heading"/>
    <w:rsid w:val="00A35D3F"/>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35D3F"/>
    <w:pPr>
      <w:suppressAutoHyphens/>
      <w:spacing w:before="280" w:after="280"/>
    </w:pPr>
    <w:rPr>
      <w:lang w:eastAsia="zh-CN"/>
    </w:rPr>
  </w:style>
  <w:style w:type="paragraph" w:customStyle="1" w:styleId="1fffffffa">
    <w:name w:val="Текст макроса1"/>
    <w:rsid w:val="00A35D3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35D3F"/>
    <w:pPr>
      <w:suppressAutoHyphens/>
      <w:ind w:left="720" w:hanging="360"/>
    </w:pPr>
    <w:rPr>
      <w:lang w:eastAsia="zh-CN"/>
    </w:rPr>
  </w:style>
  <w:style w:type="paragraph" w:customStyle="1" w:styleId="WW-TextBody">
    <w:name w:val="WW-Text Body"/>
    <w:basedOn w:val="a3"/>
    <w:rsid w:val="00A35D3F"/>
    <w:pPr>
      <w:suppressAutoHyphens/>
      <w:spacing w:after="120"/>
    </w:pPr>
    <w:rPr>
      <w:lang w:val="en-US" w:eastAsia="zh-CN"/>
    </w:rPr>
  </w:style>
  <w:style w:type="paragraph" w:customStyle="1" w:styleId="WW-Heading4">
    <w:name w:val="WW-Heading 4"/>
    <w:basedOn w:val="a3"/>
    <w:next w:val="a3"/>
    <w:rsid w:val="00A35D3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35D3F"/>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35D3F"/>
    <w:pPr>
      <w:suppressAutoHyphens/>
      <w:spacing w:after="120"/>
      <w:ind w:left="566"/>
    </w:pPr>
    <w:rPr>
      <w:sz w:val="20"/>
      <w:szCs w:val="20"/>
      <w:lang w:eastAsia="zh-CN"/>
    </w:rPr>
  </w:style>
  <w:style w:type="paragraph" w:customStyle="1" w:styleId="31f2">
    <w:name w:val="Нумерованный список 31"/>
    <w:basedOn w:val="a3"/>
    <w:rsid w:val="00A35D3F"/>
    <w:pPr>
      <w:tabs>
        <w:tab w:val="left" w:pos="360"/>
      </w:tabs>
      <w:suppressAutoHyphens/>
      <w:ind w:left="360" w:hanging="360"/>
    </w:pPr>
    <w:rPr>
      <w:lang w:eastAsia="zh-CN"/>
    </w:rPr>
  </w:style>
  <w:style w:type="paragraph" w:customStyle="1" w:styleId="TableContents">
    <w:name w:val="Table Contents"/>
    <w:basedOn w:val="a3"/>
    <w:rsid w:val="00A35D3F"/>
    <w:pPr>
      <w:suppressLineNumbers/>
      <w:suppressAutoHyphens/>
    </w:pPr>
    <w:rPr>
      <w:lang w:eastAsia="zh-CN"/>
    </w:rPr>
  </w:style>
  <w:style w:type="paragraph" w:customStyle="1" w:styleId="TableHeading">
    <w:name w:val="Table Heading"/>
    <w:basedOn w:val="TableContents"/>
    <w:rsid w:val="00A35D3F"/>
    <w:pPr>
      <w:jc w:val="center"/>
    </w:pPr>
    <w:rPr>
      <w:b/>
      <w:bCs/>
    </w:rPr>
  </w:style>
  <w:style w:type="character" w:customStyle="1" w:styleId="InternetLink">
    <w:name w:val="Internet Link"/>
    <w:rsid w:val="00A35D3F"/>
    <w:rPr>
      <w:color w:val="0000FF"/>
      <w:u w:val="single"/>
    </w:rPr>
  </w:style>
  <w:style w:type="character" w:customStyle="1" w:styleId="23d">
    <w:name w:val="Основной текст с отступом 2 Знак3"/>
    <w:rsid w:val="00A35D3F"/>
    <w:rPr>
      <w:rFonts w:ascii="Microsoft Sans Serif" w:hAnsi="Microsoft Sans Serif"/>
      <w:b/>
      <w:spacing w:val="10"/>
      <w:sz w:val="26"/>
    </w:rPr>
  </w:style>
  <w:style w:type="character" w:customStyle="1" w:styleId="34b">
    <w:name w:val="Основной текст с отступом 3 Знак4"/>
    <w:locked/>
    <w:rsid w:val="00A35D3F"/>
    <w:rPr>
      <w:rFonts w:ascii="Times New Roman" w:hAnsi="Times New Roman"/>
      <w:sz w:val="24"/>
      <w:lang w:val="en-US"/>
    </w:rPr>
  </w:style>
  <w:style w:type="character" w:customStyle="1" w:styleId="ListLabel7">
    <w:name w:val="ListLabel 7"/>
    <w:rsid w:val="00A35D3F"/>
  </w:style>
  <w:style w:type="character" w:customStyle="1" w:styleId="ListLabel8">
    <w:name w:val="ListLabel 8"/>
    <w:rsid w:val="00A35D3F"/>
  </w:style>
  <w:style w:type="character" w:customStyle="1" w:styleId="ListLabel9">
    <w:name w:val="ListLabel 9"/>
    <w:rsid w:val="00A35D3F"/>
  </w:style>
  <w:style w:type="character" w:customStyle="1" w:styleId="ListLabel10">
    <w:name w:val="ListLabel 10"/>
    <w:rsid w:val="00A35D3F"/>
  </w:style>
  <w:style w:type="character" w:customStyle="1" w:styleId="ListLabel11">
    <w:name w:val="ListLabel 11"/>
    <w:rsid w:val="00A35D3F"/>
  </w:style>
  <w:style w:type="character" w:customStyle="1" w:styleId="ListLabel12">
    <w:name w:val="ListLabel 12"/>
    <w:rsid w:val="00A35D3F"/>
  </w:style>
  <w:style w:type="character" w:customStyle="1" w:styleId="ListLabel13">
    <w:name w:val="ListLabel 13"/>
    <w:rsid w:val="00A35D3F"/>
  </w:style>
  <w:style w:type="character" w:customStyle="1" w:styleId="ListLabel14">
    <w:name w:val="ListLabel 14"/>
    <w:rsid w:val="00A35D3F"/>
  </w:style>
  <w:style w:type="character" w:customStyle="1" w:styleId="ListLabel15">
    <w:name w:val="ListLabel 15"/>
    <w:rsid w:val="00A35D3F"/>
  </w:style>
  <w:style w:type="character" w:customStyle="1" w:styleId="ListLabel16">
    <w:name w:val="ListLabel 16"/>
    <w:rsid w:val="00A35D3F"/>
  </w:style>
  <w:style w:type="character" w:customStyle="1" w:styleId="ListLabel17">
    <w:name w:val="ListLabel 17"/>
    <w:rsid w:val="00A35D3F"/>
  </w:style>
  <w:style w:type="character" w:customStyle="1" w:styleId="ListLabel18">
    <w:name w:val="ListLabel 18"/>
    <w:rsid w:val="00A35D3F"/>
  </w:style>
  <w:style w:type="character" w:customStyle="1" w:styleId="ListLabel19">
    <w:name w:val="ListLabel 19"/>
    <w:rsid w:val="00A35D3F"/>
  </w:style>
  <w:style w:type="character" w:customStyle="1" w:styleId="ListLabel20">
    <w:name w:val="ListLabel 20"/>
    <w:rsid w:val="00A35D3F"/>
  </w:style>
  <w:style w:type="character" w:customStyle="1" w:styleId="ListLabel21">
    <w:name w:val="ListLabel 21"/>
    <w:rsid w:val="00A35D3F"/>
  </w:style>
  <w:style w:type="character" w:customStyle="1" w:styleId="ListLabel22">
    <w:name w:val="ListLabel 22"/>
    <w:rsid w:val="00A35D3F"/>
  </w:style>
  <w:style w:type="character" w:customStyle="1" w:styleId="ListLabel23">
    <w:name w:val="ListLabel 23"/>
    <w:rsid w:val="00A35D3F"/>
  </w:style>
  <w:style w:type="character" w:customStyle="1" w:styleId="ListLabel24">
    <w:name w:val="ListLabel 24"/>
    <w:rsid w:val="00A35D3F"/>
  </w:style>
  <w:style w:type="character" w:customStyle="1" w:styleId="ListLabel25">
    <w:name w:val="ListLabel 25"/>
    <w:rsid w:val="00A35D3F"/>
  </w:style>
  <w:style w:type="character" w:customStyle="1" w:styleId="ListLabel26">
    <w:name w:val="ListLabel 26"/>
    <w:rsid w:val="00A35D3F"/>
  </w:style>
  <w:style w:type="character" w:customStyle="1" w:styleId="ListLabel27">
    <w:name w:val="ListLabel 27"/>
    <w:rsid w:val="00A35D3F"/>
  </w:style>
  <w:style w:type="character" w:customStyle="1" w:styleId="ListLabel28">
    <w:name w:val="ListLabel 28"/>
    <w:rsid w:val="00A35D3F"/>
  </w:style>
  <w:style w:type="character" w:customStyle="1" w:styleId="ListLabel29">
    <w:name w:val="ListLabel 29"/>
    <w:rsid w:val="00A35D3F"/>
  </w:style>
  <w:style w:type="character" w:customStyle="1" w:styleId="ListLabel30">
    <w:name w:val="ListLabel 30"/>
    <w:rsid w:val="00A35D3F"/>
  </w:style>
  <w:style w:type="character" w:customStyle="1" w:styleId="ListLabel31">
    <w:name w:val="ListLabel 31"/>
    <w:rsid w:val="00A35D3F"/>
  </w:style>
  <w:style w:type="character" w:customStyle="1" w:styleId="ListLabel32">
    <w:name w:val="ListLabel 32"/>
    <w:rsid w:val="00A35D3F"/>
  </w:style>
  <w:style w:type="character" w:customStyle="1" w:styleId="ListLabel33">
    <w:name w:val="ListLabel 33"/>
    <w:rsid w:val="00A35D3F"/>
  </w:style>
  <w:style w:type="character" w:customStyle="1" w:styleId="ListLabel34">
    <w:name w:val="ListLabel 34"/>
    <w:rsid w:val="00A35D3F"/>
    <w:rPr>
      <w:color w:val="00000A"/>
    </w:rPr>
  </w:style>
  <w:style w:type="character" w:customStyle="1" w:styleId="ListLabel35">
    <w:name w:val="ListLabel 35"/>
    <w:rsid w:val="00A35D3F"/>
  </w:style>
  <w:style w:type="character" w:customStyle="1" w:styleId="ListLabel36">
    <w:name w:val="ListLabel 36"/>
    <w:rsid w:val="00A35D3F"/>
  </w:style>
  <w:style w:type="character" w:customStyle="1" w:styleId="ListLabel37">
    <w:name w:val="ListLabel 37"/>
    <w:rsid w:val="00A35D3F"/>
  </w:style>
  <w:style w:type="character" w:customStyle="1" w:styleId="ListLabel38">
    <w:name w:val="ListLabel 38"/>
    <w:rsid w:val="00A35D3F"/>
  </w:style>
  <w:style w:type="character" w:customStyle="1" w:styleId="ListLabel39">
    <w:name w:val="ListLabel 39"/>
    <w:rsid w:val="00A35D3F"/>
  </w:style>
  <w:style w:type="character" w:customStyle="1" w:styleId="ListLabel40">
    <w:name w:val="ListLabel 40"/>
    <w:rsid w:val="00A35D3F"/>
  </w:style>
  <w:style w:type="character" w:customStyle="1" w:styleId="ListLabel41">
    <w:name w:val="ListLabel 41"/>
    <w:rsid w:val="00A35D3F"/>
  </w:style>
  <w:style w:type="character" w:customStyle="1" w:styleId="ListLabel42">
    <w:name w:val="ListLabel 42"/>
    <w:rsid w:val="00A35D3F"/>
  </w:style>
  <w:style w:type="character" w:customStyle="1" w:styleId="ListLabel43">
    <w:name w:val="ListLabel 43"/>
    <w:rsid w:val="00A35D3F"/>
  </w:style>
  <w:style w:type="character" w:customStyle="1" w:styleId="ListLabel44">
    <w:name w:val="ListLabel 44"/>
    <w:rsid w:val="00A35D3F"/>
  </w:style>
  <w:style w:type="character" w:customStyle="1" w:styleId="ListLabel45">
    <w:name w:val="ListLabel 45"/>
    <w:rsid w:val="00A35D3F"/>
  </w:style>
  <w:style w:type="character" w:customStyle="1" w:styleId="ListLabel46">
    <w:name w:val="ListLabel 46"/>
    <w:rsid w:val="00A35D3F"/>
  </w:style>
  <w:style w:type="character" w:customStyle="1" w:styleId="ListLabel47">
    <w:name w:val="ListLabel 47"/>
    <w:rsid w:val="00A35D3F"/>
  </w:style>
  <w:style w:type="character" w:customStyle="1" w:styleId="ListLabel48">
    <w:name w:val="ListLabel 48"/>
    <w:rsid w:val="00A35D3F"/>
  </w:style>
  <w:style w:type="character" w:customStyle="1" w:styleId="ListLabel49">
    <w:name w:val="ListLabel 49"/>
    <w:rsid w:val="00A35D3F"/>
  </w:style>
  <w:style w:type="character" w:customStyle="1" w:styleId="ListLabel50">
    <w:name w:val="ListLabel 50"/>
    <w:rsid w:val="00A35D3F"/>
  </w:style>
  <w:style w:type="character" w:customStyle="1" w:styleId="ListLabel51">
    <w:name w:val="ListLabel 51"/>
    <w:rsid w:val="00A35D3F"/>
  </w:style>
  <w:style w:type="character" w:customStyle="1" w:styleId="ListLabel52">
    <w:name w:val="ListLabel 52"/>
    <w:rsid w:val="00A35D3F"/>
  </w:style>
  <w:style w:type="character" w:customStyle="1" w:styleId="ListLabel53">
    <w:name w:val="ListLabel 53"/>
    <w:rsid w:val="00A35D3F"/>
    <w:rPr>
      <w:color w:val="00000A"/>
      <w:position w:val="0"/>
      <w:sz w:val="24"/>
      <w:u w:val="none"/>
      <w:vertAlign w:val="baseline"/>
    </w:rPr>
  </w:style>
  <w:style w:type="character" w:customStyle="1" w:styleId="ListLabel54">
    <w:name w:val="ListLabel 54"/>
    <w:rsid w:val="00A35D3F"/>
    <w:rPr>
      <w:position w:val="0"/>
      <w:sz w:val="20"/>
      <w:u w:val="none"/>
      <w:vertAlign w:val="baseline"/>
    </w:rPr>
  </w:style>
  <w:style w:type="character" w:customStyle="1" w:styleId="ListLabel55">
    <w:name w:val="ListLabel 55"/>
    <w:rsid w:val="00A35D3F"/>
    <w:rPr>
      <w:position w:val="0"/>
      <w:sz w:val="20"/>
      <w:u w:val="none"/>
      <w:vertAlign w:val="baseline"/>
    </w:rPr>
  </w:style>
  <w:style w:type="character" w:customStyle="1" w:styleId="ListLabel56">
    <w:name w:val="ListLabel 56"/>
    <w:rsid w:val="00A35D3F"/>
  </w:style>
  <w:style w:type="character" w:customStyle="1" w:styleId="ListLabel57">
    <w:name w:val="ListLabel 57"/>
    <w:rsid w:val="00A35D3F"/>
  </w:style>
  <w:style w:type="character" w:customStyle="1" w:styleId="ListLabel58">
    <w:name w:val="ListLabel 58"/>
    <w:rsid w:val="00A35D3F"/>
  </w:style>
  <w:style w:type="character" w:customStyle="1" w:styleId="ListLabel59">
    <w:name w:val="ListLabel 59"/>
    <w:rsid w:val="00A35D3F"/>
  </w:style>
  <w:style w:type="character" w:customStyle="1" w:styleId="ListLabel60">
    <w:name w:val="ListLabel 60"/>
    <w:rsid w:val="00A35D3F"/>
  </w:style>
  <w:style w:type="character" w:customStyle="1" w:styleId="ListLabel61">
    <w:name w:val="ListLabel 61"/>
    <w:rsid w:val="00A35D3F"/>
  </w:style>
  <w:style w:type="character" w:customStyle="1" w:styleId="ListLabel62">
    <w:name w:val="ListLabel 62"/>
    <w:rsid w:val="00A35D3F"/>
  </w:style>
  <w:style w:type="character" w:customStyle="1" w:styleId="ListLabel63">
    <w:name w:val="ListLabel 63"/>
    <w:rsid w:val="00A35D3F"/>
    <w:rPr>
      <w:sz w:val="24"/>
    </w:rPr>
  </w:style>
  <w:style w:type="character" w:customStyle="1" w:styleId="ListLabel64">
    <w:name w:val="ListLabel 64"/>
    <w:rsid w:val="00A35D3F"/>
  </w:style>
  <w:style w:type="character" w:customStyle="1" w:styleId="ListLabel65">
    <w:name w:val="ListLabel 65"/>
    <w:rsid w:val="00A35D3F"/>
  </w:style>
  <w:style w:type="character" w:customStyle="1" w:styleId="ListLabel66">
    <w:name w:val="ListLabel 66"/>
    <w:rsid w:val="00A35D3F"/>
  </w:style>
  <w:style w:type="character" w:customStyle="1" w:styleId="ListLabel67">
    <w:name w:val="ListLabel 67"/>
    <w:rsid w:val="00A35D3F"/>
  </w:style>
  <w:style w:type="character" w:customStyle="1" w:styleId="ListLabel68">
    <w:name w:val="ListLabel 68"/>
    <w:rsid w:val="00A35D3F"/>
  </w:style>
  <w:style w:type="character" w:customStyle="1" w:styleId="ListLabel69">
    <w:name w:val="ListLabel 69"/>
    <w:rsid w:val="00A35D3F"/>
  </w:style>
  <w:style w:type="character" w:customStyle="1" w:styleId="ListLabel70">
    <w:name w:val="ListLabel 70"/>
    <w:rsid w:val="00A35D3F"/>
  </w:style>
  <w:style w:type="character" w:customStyle="1" w:styleId="ListLabel71">
    <w:name w:val="ListLabel 71"/>
    <w:rsid w:val="00A35D3F"/>
  </w:style>
  <w:style w:type="character" w:customStyle="1" w:styleId="ListLabel72">
    <w:name w:val="ListLabel 72"/>
    <w:rsid w:val="00A35D3F"/>
  </w:style>
  <w:style w:type="character" w:customStyle="1" w:styleId="ListLabel73">
    <w:name w:val="ListLabel 73"/>
    <w:rsid w:val="00A35D3F"/>
  </w:style>
  <w:style w:type="character" w:customStyle="1" w:styleId="ListLabel74">
    <w:name w:val="ListLabel 74"/>
    <w:rsid w:val="00A35D3F"/>
  </w:style>
  <w:style w:type="character" w:customStyle="1" w:styleId="ListLabel75">
    <w:name w:val="ListLabel 75"/>
    <w:rsid w:val="00A35D3F"/>
  </w:style>
  <w:style w:type="character" w:customStyle="1" w:styleId="ListLabel76">
    <w:name w:val="ListLabel 76"/>
    <w:rsid w:val="00A35D3F"/>
  </w:style>
  <w:style w:type="character" w:customStyle="1" w:styleId="ListLabel77">
    <w:name w:val="ListLabel 77"/>
    <w:rsid w:val="00A35D3F"/>
  </w:style>
  <w:style w:type="character" w:customStyle="1" w:styleId="ListLabel78">
    <w:name w:val="ListLabel 78"/>
    <w:rsid w:val="00A35D3F"/>
    <w:rPr>
      <w:sz w:val="24"/>
    </w:rPr>
  </w:style>
  <w:style w:type="character" w:customStyle="1" w:styleId="ListLabel79">
    <w:name w:val="ListLabel 79"/>
    <w:rsid w:val="00A35D3F"/>
  </w:style>
  <w:style w:type="character" w:customStyle="1" w:styleId="ListLabel80">
    <w:name w:val="ListLabel 80"/>
    <w:rsid w:val="00A35D3F"/>
  </w:style>
  <w:style w:type="character" w:customStyle="1" w:styleId="ListLabel81">
    <w:name w:val="ListLabel 81"/>
    <w:rsid w:val="00A35D3F"/>
  </w:style>
  <w:style w:type="character" w:customStyle="1" w:styleId="ListLabel82">
    <w:name w:val="ListLabel 82"/>
    <w:rsid w:val="00A35D3F"/>
  </w:style>
  <w:style w:type="character" w:customStyle="1" w:styleId="ListLabel83">
    <w:name w:val="ListLabel 83"/>
    <w:rsid w:val="00A35D3F"/>
  </w:style>
  <w:style w:type="character" w:customStyle="1" w:styleId="ListLabel84">
    <w:name w:val="ListLabel 84"/>
    <w:rsid w:val="00A35D3F"/>
  </w:style>
  <w:style w:type="character" w:customStyle="1" w:styleId="ListLabel85">
    <w:name w:val="ListLabel 85"/>
    <w:rsid w:val="00A35D3F"/>
  </w:style>
  <w:style w:type="character" w:customStyle="1" w:styleId="ListLabel86">
    <w:name w:val="ListLabel 86"/>
    <w:rsid w:val="00A35D3F"/>
  </w:style>
  <w:style w:type="character" w:customStyle="1" w:styleId="ListLabel87">
    <w:name w:val="ListLabel 87"/>
    <w:rsid w:val="00A35D3F"/>
  </w:style>
  <w:style w:type="character" w:customStyle="1" w:styleId="ListLabel88">
    <w:name w:val="ListLabel 88"/>
    <w:rsid w:val="00A35D3F"/>
  </w:style>
  <w:style w:type="character" w:customStyle="1" w:styleId="ListLabel89">
    <w:name w:val="ListLabel 89"/>
    <w:rsid w:val="00A35D3F"/>
  </w:style>
  <w:style w:type="character" w:customStyle="1" w:styleId="ListLabel90">
    <w:name w:val="ListLabel 90"/>
    <w:rsid w:val="00A35D3F"/>
  </w:style>
  <w:style w:type="character" w:customStyle="1" w:styleId="ListLabel91">
    <w:name w:val="ListLabel 91"/>
    <w:rsid w:val="00A35D3F"/>
  </w:style>
  <w:style w:type="character" w:customStyle="1" w:styleId="ListLabel92">
    <w:name w:val="ListLabel 92"/>
    <w:rsid w:val="00A35D3F"/>
  </w:style>
  <w:style w:type="character" w:customStyle="1" w:styleId="ListLabel93">
    <w:name w:val="ListLabel 93"/>
    <w:rsid w:val="00A35D3F"/>
  </w:style>
  <w:style w:type="character" w:customStyle="1" w:styleId="ListLabel94">
    <w:name w:val="ListLabel 94"/>
    <w:rsid w:val="00A35D3F"/>
  </w:style>
  <w:style w:type="character" w:customStyle="1" w:styleId="ListLabel95">
    <w:name w:val="ListLabel 95"/>
    <w:rsid w:val="00A35D3F"/>
  </w:style>
  <w:style w:type="character" w:customStyle="1" w:styleId="ListLabel96">
    <w:name w:val="ListLabel 96"/>
    <w:rsid w:val="00A35D3F"/>
    <w:rPr>
      <w:sz w:val="24"/>
    </w:rPr>
  </w:style>
  <w:style w:type="character" w:customStyle="1" w:styleId="ListLabel97">
    <w:name w:val="ListLabel 97"/>
    <w:rsid w:val="00A35D3F"/>
  </w:style>
  <w:style w:type="character" w:customStyle="1" w:styleId="ListLabel98">
    <w:name w:val="ListLabel 98"/>
    <w:rsid w:val="00A35D3F"/>
  </w:style>
  <w:style w:type="character" w:customStyle="1" w:styleId="ListLabel99">
    <w:name w:val="ListLabel 99"/>
    <w:rsid w:val="00A35D3F"/>
  </w:style>
  <w:style w:type="character" w:customStyle="1" w:styleId="ListLabel100">
    <w:name w:val="ListLabel 100"/>
    <w:rsid w:val="00A35D3F"/>
  </w:style>
  <w:style w:type="character" w:customStyle="1" w:styleId="ListLabel101">
    <w:name w:val="ListLabel 101"/>
    <w:rsid w:val="00A35D3F"/>
  </w:style>
  <w:style w:type="character" w:customStyle="1" w:styleId="ListLabel102">
    <w:name w:val="ListLabel 102"/>
    <w:rsid w:val="00A35D3F"/>
  </w:style>
  <w:style w:type="character" w:customStyle="1" w:styleId="ListLabel103">
    <w:name w:val="ListLabel 103"/>
    <w:rsid w:val="00A35D3F"/>
  </w:style>
  <w:style w:type="character" w:customStyle="1" w:styleId="ListLabel104">
    <w:name w:val="ListLabel 104"/>
    <w:rsid w:val="00A35D3F"/>
  </w:style>
  <w:style w:type="character" w:customStyle="1" w:styleId="ListLabel105">
    <w:name w:val="ListLabel 105"/>
    <w:rsid w:val="00A35D3F"/>
  </w:style>
  <w:style w:type="character" w:customStyle="1" w:styleId="ListLabel106">
    <w:name w:val="ListLabel 106"/>
    <w:rsid w:val="00A35D3F"/>
  </w:style>
  <w:style w:type="character" w:customStyle="1" w:styleId="ListLabel107">
    <w:name w:val="ListLabel 107"/>
    <w:rsid w:val="00A35D3F"/>
  </w:style>
  <w:style w:type="character" w:customStyle="1" w:styleId="ListLabel108">
    <w:name w:val="ListLabel 108"/>
    <w:rsid w:val="00A35D3F"/>
  </w:style>
  <w:style w:type="character" w:customStyle="1" w:styleId="ListLabel109">
    <w:name w:val="ListLabel 109"/>
    <w:rsid w:val="00A35D3F"/>
  </w:style>
  <w:style w:type="character" w:customStyle="1" w:styleId="ListLabel110">
    <w:name w:val="ListLabel 110"/>
    <w:rsid w:val="00A35D3F"/>
  </w:style>
  <w:style w:type="character" w:customStyle="1" w:styleId="ListLabel111">
    <w:name w:val="ListLabel 111"/>
    <w:rsid w:val="00A35D3F"/>
  </w:style>
  <w:style w:type="character" w:customStyle="1" w:styleId="ListLabel112">
    <w:name w:val="ListLabel 112"/>
    <w:rsid w:val="00A35D3F"/>
  </w:style>
  <w:style w:type="character" w:customStyle="1" w:styleId="ListLabel113">
    <w:name w:val="ListLabel 113"/>
    <w:rsid w:val="00A35D3F"/>
  </w:style>
  <w:style w:type="character" w:customStyle="1" w:styleId="ListLabel114">
    <w:name w:val="ListLabel 114"/>
    <w:rsid w:val="00A35D3F"/>
    <w:rPr>
      <w:sz w:val="24"/>
    </w:rPr>
  </w:style>
  <w:style w:type="character" w:customStyle="1" w:styleId="ListLabel115">
    <w:name w:val="ListLabel 115"/>
    <w:rsid w:val="00A35D3F"/>
  </w:style>
  <w:style w:type="character" w:customStyle="1" w:styleId="ListLabel116">
    <w:name w:val="ListLabel 116"/>
    <w:rsid w:val="00A35D3F"/>
  </w:style>
  <w:style w:type="character" w:customStyle="1" w:styleId="ListLabel117">
    <w:name w:val="ListLabel 117"/>
    <w:rsid w:val="00A35D3F"/>
  </w:style>
  <w:style w:type="character" w:customStyle="1" w:styleId="ListLabel118">
    <w:name w:val="ListLabel 118"/>
    <w:rsid w:val="00A35D3F"/>
  </w:style>
  <w:style w:type="character" w:customStyle="1" w:styleId="ListLabel119">
    <w:name w:val="ListLabel 119"/>
    <w:rsid w:val="00A35D3F"/>
  </w:style>
  <w:style w:type="character" w:customStyle="1" w:styleId="ListLabel120">
    <w:name w:val="ListLabel 120"/>
    <w:rsid w:val="00A35D3F"/>
  </w:style>
  <w:style w:type="character" w:customStyle="1" w:styleId="ListLabel121">
    <w:name w:val="ListLabel 121"/>
    <w:rsid w:val="00A35D3F"/>
  </w:style>
  <w:style w:type="character" w:customStyle="1" w:styleId="ListLabel122">
    <w:name w:val="ListLabel 122"/>
    <w:rsid w:val="00A35D3F"/>
  </w:style>
  <w:style w:type="character" w:customStyle="1" w:styleId="ListLabel123">
    <w:name w:val="ListLabel 123"/>
    <w:rsid w:val="00A35D3F"/>
  </w:style>
  <w:style w:type="character" w:customStyle="1" w:styleId="ListLabel124">
    <w:name w:val="ListLabel 124"/>
    <w:rsid w:val="00A35D3F"/>
  </w:style>
  <w:style w:type="character" w:customStyle="1" w:styleId="ListLabel125">
    <w:name w:val="ListLabel 125"/>
    <w:rsid w:val="00A35D3F"/>
  </w:style>
  <w:style w:type="character" w:customStyle="1" w:styleId="ListLabel126">
    <w:name w:val="ListLabel 126"/>
    <w:rsid w:val="00A35D3F"/>
  </w:style>
  <w:style w:type="character" w:customStyle="1" w:styleId="ListLabel127">
    <w:name w:val="ListLabel 127"/>
    <w:rsid w:val="00A35D3F"/>
  </w:style>
  <w:style w:type="character" w:customStyle="1" w:styleId="ListLabel128">
    <w:name w:val="ListLabel 128"/>
    <w:rsid w:val="00A35D3F"/>
  </w:style>
  <w:style w:type="character" w:customStyle="1" w:styleId="ListLabel129">
    <w:name w:val="ListLabel 129"/>
    <w:rsid w:val="00A35D3F"/>
  </w:style>
  <w:style w:type="character" w:customStyle="1" w:styleId="ListLabel130">
    <w:name w:val="ListLabel 130"/>
    <w:rsid w:val="00A35D3F"/>
  </w:style>
  <w:style w:type="character" w:customStyle="1" w:styleId="ListLabel131">
    <w:name w:val="ListLabel 131"/>
    <w:rsid w:val="00A35D3F"/>
  </w:style>
  <w:style w:type="character" w:customStyle="1" w:styleId="ListLabel132">
    <w:name w:val="ListLabel 132"/>
    <w:rsid w:val="00A35D3F"/>
  </w:style>
  <w:style w:type="character" w:customStyle="1" w:styleId="ListLabel133">
    <w:name w:val="ListLabel 133"/>
    <w:rsid w:val="00A35D3F"/>
  </w:style>
  <w:style w:type="character" w:customStyle="1" w:styleId="ListLabel134">
    <w:name w:val="ListLabel 134"/>
    <w:rsid w:val="00A35D3F"/>
  </w:style>
  <w:style w:type="character" w:customStyle="1" w:styleId="ListLabel135">
    <w:name w:val="ListLabel 135"/>
    <w:rsid w:val="00A35D3F"/>
  </w:style>
  <w:style w:type="character" w:customStyle="1" w:styleId="ListLabel136">
    <w:name w:val="ListLabel 136"/>
    <w:rsid w:val="00A35D3F"/>
  </w:style>
  <w:style w:type="character" w:customStyle="1" w:styleId="ListLabel137">
    <w:name w:val="ListLabel 137"/>
    <w:rsid w:val="00A35D3F"/>
  </w:style>
  <w:style w:type="character" w:customStyle="1" w:styleId="ListLabel138">
    <w:name w:val="ListLabel 138"/>
    <w:rsid w:val="00A35D3F"/>
  </w:style>
  <w:style w:type="character" w:customStyle="1" w:styleId="ListLabel139">
    <w:name w:val="ListLabel 139"/>
    <w:rsid w:val="00A35D3F"/>
  </w:style>
  <w:style w:type="character" w:customStyle="1" w:styleId="ListLabel140">
    <w:name w:val="ListLabel 140"/>
    <w:rsid w:val="00A35D3F"/>
  </w:style>
  <w:style w:type="character" w:customStyle="1" w:styleId="ListLabel141">
    <w:name w:val="ListLabel 141"/>
    <w:rsid w:val="00A35D3F"/>
  </w:style>
  <w:style w:type="character" w:customStyle="1" w:styleId="ListLabel142">
    <w:name w:val="ListLabel 142"/>
    <w:rsid w:val="00A35D3F"/>
  </w:style>
  <w:style w:type="character" w:customStyle="1" w:styleId="ListLabel143">
    <w:name w:val="ListLabel 143"/>
    <w:rsid w:val="00A35D3F"/>
  </w:style>
  <w:style w:type="character" w:customStyle="1" w:styleId="ListLabel144">
    <w:name w:val="ListLabel 144"/>
    <w:rsid w:val="00A35D3F"/>
  </w:style>
  <w:style w:type="character" w:customStyle="1" w:styleId="ListLabel145">
    <w:name w:val="ListLabel 145"/>
    <w:rsid w:val="00A35D3F"/>
  </w:style>
  <w:style w:type="character" w:customStyle="1" w:styleId="ListLabel146">
    <w:name w:val="ListLabel 146"/>
    <w:rsid w:val="00A35D3F"/>
  </w:style>
  <w:style w:type="character" w:customStyle="1" w:styleId="ListLabel147">
    <w:name w:val="ListLabel 147"/>
    <w:rsid w:val="00A35D3F"/>
  </w:style>
  <w:style w:type="character" w:customStyle="1" w:styleId="ListLabel148">
    <w:name w:val="ListLabel 148"/>
    <w:rsid w:val="00A35D3F"/>
  </w:style>
  <w:style w:type="character" w:customStyle="1" w:styleId="ListLabel149">
    <w:name w:val="ListLabel 149"/>
    <w:rsid w:val="00A35D3F"/>
  </w:style>
  <w:style w:type="character" w:customStyle="1" w:styleId="ListLabel150">
    <w:name w:val="ListLabel 150"/>
    <w:rsid w:val="00A35D3F"/>
    <w:rPr>
      <w:sz w:val="24"/>
    </w:rPr>
  </w:style>
  <w:style w:type="character" w:customStyle="1" w:styleId="ListLabel151">
    <w:name w:val="ListLabel 151"/>
    <w:rsid w:val="00A35D3F"/>
  </w:style>
  <w:style w:type="character" w:customStyle="1" w:styleId="ListLabel152">
    <w:name w:val="ListLabel 152"/>
    <w:rsid w:val="00A35D3F"/>
  </w:style>
  <w:style w:type="character" w:customStyle="1" w:styleId="ListLabel153">
    <w:name w:val="ListLabel 153"/>
    <w:rsid w:val="00A35D3F"/>
  </w:style>
  <w:style w:type="character" w:customStyle="1" w:styleId="ListLabel154">
    <w:name w:val="ListLabel 154"/>
    <w:rsid w:val="00A35D3F"/>
  </w:style>
  <w:style w:type="character" w:customStyle="1" w:styleId="ListLabel155">
    <w:name w:val="ListLabel 155"/>
    <w:rsid w:val="00A35D3F"/>
  </w:style>
  <w:style w:type="character" w:customStyle="1" w:styleId="ListLabel156">
    <w:name w:val="ListLabel 156"/>
    <w:rsid w:val="00A35D3F"/>
  </w:style>
  <w:style w:type="character" w:customStyle="1" w:styleId="ListLabel157">
    <w:name w:val="ListLabel 157"/>
    <w:rsid w:val="00A35D3F"/>
  </w:style>
  <w:style w:type="character" w:customStyle="1" w:styleId="ListLabel158">
    <w:name w:val="ListLabel 158"/>
    <w:rsid w:val="00A35D3F"/>
  </w:style>
  <w:style w:type="character" w:customStyle="1" w:styleId="ListLabel159">
    <w:name w:val="ListLabel 159"/>
    <w:rsid w:val="00A35D3F"/>
    <w:rPr>
      <w:sz w:val="24"/>
    </w:rPr>
  </w:style>
  <w:style w:type="character" w:customStyle="1" w:styleId="ListLabel160">
    <w:name w:val="ListLabel 160"/>
    <w:rsid w:val="00A35D3F"/>
  </w:style>
  <w:style w:type="character" w:customStyle="1" w:styleId="ListLabel161">
    <w:name w:val="ListLabel 161"/>
    <w:rsid w:val="00A35D3F"/>
  </w:style>
  <w:style w:type="character" w:customStyle="1" w:styleId="ListLabel162">
    <w:name w:val="ListLabel 162"/>
    <w:rsid w:val="00A35D3F"/>
  </w:style>
  <w:style w:type="character" w:customStyle="1" w:styleId="ListLabel163">
    <w:name w:val="ListLabel 163"/>
    <w:rsid w:val="00A35D3F"/>
  </w:style>
  <w:style w:type="character" w:customStyle="1" w:styleId="ListLabel164">
    <w:name w:val="ListLabel 164"/>
    <w:rsid w:val="00A35D3F"/>
  </w:style>
  <w:style w:type="character" w:customStyle="1" w:styleId="ListLabel165">
    <w:name w:val="ListLabel 165"/>
    <w:rsid w:val="00A35D3F"/>
  </w:style>
  <w:style w:type="character" w:customStyle="1" w:styleId="ListLabel166">
    <w:name w:val="ListLabel 166"/>
    <w:rsid w:val="00A35D3F"/>
  </w:style>
  <w:style w:type="character" w:customStyle="1" w:styleId="ListLabel167">
    <w:name w:val="ListLabel 167"/>
    <w:rsid w:val="00A35D3F"/>
  </w:style>
  <w:style w:type="character" w:customStyle="1" w:styleId="ListLabel168">
    <w:name w:val="ListLabel 168"/>
    <w:rsid w:val="00A35D3F"/>
    <w:rPr>
      <w:sz w:val="24"/>
    </w:rPr>
  </w:style>
  <w:style w:type="character" w:customStyle="1" w:styleId="ListLabel169">
    <w:name w:val="ListLabel 169"/>
    <w:rsid w:val="00A35D3F"/>
  </w:style>
  <w:style w:type="character" w:customStyle="1" w:styleId="ListLabel170">
    <w:name w:val="ListLabel 170"/>
    <w:rsid w:val="00A35D3F"/>
  </w:style>
  <w:style w:type="character" w:customStyle="1" w:styleId="ListLabel171">
    <w:name w:val="ListLabel 171"/>
    <w:rsid w:val="00A35D3F"/>
  </w:style>
  <w:style w:type="character" w:customStyle="1" w:styleId="ListLabel172">
    <w:name w:val="ListLabel 172"/>
    <w:rsid w:val="00A35D3F"/>
  </w:style>
  <w:style w:type="character" w:customStyle="1" w:styleId="ListLabel173">
    <w:name w:val="ListLabel 173"/>
    <w:rsid w:val="00A35D3F"/>
  </w:style>
  <w:style w:type="character" w:customStyle="1" w:styleId="ListLabel174">
    <w:name w:val="ListLabel 174"/>
    <w:rsid w:val="00A35D3F"/>
  </w:style>
  <w:style w:type="character" w:customStyle="1" w:styleId="ListLabel175">
    <w:name w:val="ListLabel 175"/>
    <w:rsid w:val="00A35D3F"/>
  </w:style>
  <w:style w:type="character" w:customStyle="1" w:styleId="ListLabel176">
    <w:name w:val="ListLabel 176"/>
    <w:rsid w:val="00A35D3F"/>
  </w:style>
  <w:style w:type="character" w:customStyle="1" w:styleId="ListLabel177">
    <w:name w:val="ListLabel 177"/>
    <w:rsid w:val="00A35D3F"/>
  </w:style>
  <w:style w:type="character" w:customStyle="1" w:styleId="ListLabel178">
    <w:name w:val="ListLabel 178"/>
    <w:rsid w:val="00A35D3F"/>
  </w:style>
  <w:style w:type="character" w:customStyle="1" w:styleId="ListLabel179">
    <w:name w:val="ListLabel 179"/>
    <w:rsid w:val="00A35D3F"/>
  </w:style>
  <w:style w:type="character" w:customStyle="1" w:styleId="ListLabel180">
    <w:name w:val="ListLabel 180"/>
    <w:rsid w:val="00A35D3F"/>
  </w:style>
  <w:style w:type="character" w:customStyle="1" w:styleId="ListLabel181">
    <w:name w:val="ListLabel 181"/>
    <w:rsid w:val="00A35D3F"/>
  </w:style>
  <w:style w:type="character" w:customStyle="1" w:styleId="ListLabel182">
    <w:name w:val="ListLabel 182"/>
    <w:rsid w:val="00A35D3F"/>
  </w:style>
  <w:style w:type="character" w:customStyle="1" w:styleId="ListLabel183">
    <w:name w:val="ListLabel 183"/>
    <w:rsid w:val="00A35D3F"/>
  </w:style>
  <w:style w:type="character" w:customStyle="1" w:styleId="ListLabel184">
    <w:name w:val="ListLabel 184"/>
    <w:rsid w:val="00A35D3F"/>
  </w:style>
  <w:style w:type="character" w:customStyle="1" w:styleId="ListLabel185">
    <w:name w:val="ListLabel 185"/>
    <w:rsid w:val="00A35D3F"/>
  </w:style>
  <w:style w:type="character" w:customStyle="1" w:styleId="ListLabel186">
    <w:name w:val="ListLabel 186"/>
    <w:rsid w:val="00A35D3F"/>
    <w:rPr>
      <w:sz w:val="20"/>
    </w:rPr>
  </w:style>
  <w:style w:type="character" w:customStyle="1" w:styleId="ListLabel187">
    <w:name w:val="ListLabel 187"/>
    <w:rsid w:val="00A35D3F"/>
  </w:style>
  <w:style w:type="character" w:customStyle="1" w:styleId="ListLabel188">
    <w:name w:val="ListLabel 188"/>
    <w:rsid w:val="00A35D3F"/>
  </w:style>
  <w:style w:type="character" w:customStyle="1" w:styleId="ListLabel189">
    <w:name w:val="ListLabel 189"/>
    <w:rsid w:val="00A35D3F"/>
  </w:style>
  <w:style w:type="character" w:customStyle="1" w:styleId="ListLabel190">
    <w:name w:val="ListLabel 190"/>
    <w:rsid w:val="00A35D3F"/>
  </w:style>
  <w:style w:type="character" w:customStyle="1" w:styleId="ListLabel191">
    <w:name w:val="ListLabel 191"/>
    <w:rsid w:val="00A35D3F"/>
  </w:style>
  <w:style w:type="character" w:customStyle="1" w:styleId="ListLabel192">
    <w:name w:val="ListLabel 192"/>
    <w:rsid w:val="00A35D3F"/>
  </w:style>
  <w:style w:type="character" w:customStyle="1" w:styleId="ListLabel193">
    <w:name w:val="ListLabel 193"/>
    <w:rsid w:val="00A35D3F"/>
  </w:style>
  <w:style w:type="character" w:customStyle="1" w:styleId="ListLabel194">
    <w:name w:val="ListLabel 194"/>
    <w:rsid w:val="00A35D3F"/>
  </w:style>
  <w:style w:type="character" w:customStyle="1" w:styleId="ListLabel195">
    <w:name w:val="ListLabel 195"/>
    <w:rsid w:val="00A35D3F"/>
    <w:rPr>
      <w:sz w:val="20"/>
    </w:rPr>
  </w:style>
  <w:style w:type="character" w:customStyle="1" w:styleId="ListLabel196">
    <w:name w:val="ListLabel 196"/>
    <w:rsid w:val="00A35D3F"/>
  </w:style>
  <w:style w:type="character" w:customStyle="1" w:styleId="ListLabel197">
    <w:name w:val="ListLabel 197"/>
    <w:rsid w:val="00A35D3F"/>
  </w:style>
  <w:style w:type="character" w:customStyle="1" w:styleId="ListLabel198">
    <w:name w:val="ListLabel 198"/>
    <w:rsid w:val="00A35D3F"/>
  </w:style>
  <w:style w:type="character" w:customStyle="1" w:styleId="ListLabel199">
    <w:name w:val="ListLabel 199"/>
    <w:rsid w:val="00A35D3F"/>
  </w:style>
  <w:style w:type="character" w:customStyle="1" w:styleId="ListLabel200">
    <w:name w:val="ListLabel 200"/>
    <w:rsid w:val="00A35D3F"/>
  </w:style>
  <w:style w:type="character" w:customStyle="1" w:styleId="ListLabel201">
    <w:name w:val="ListLabel 201"/>
    <w:rsid w:val="00A35D3F"/>
  </w:style>
  <w:style w:type="character" w:customStyle="1" w:styleId="ListLabel202">
    <w:name w:val="ListLabel 202"/>
    <w:rsid w:val="00A35D3F"/>
  </w:style>
  <w:style w:type="character" w:customStyle="1" w:styleId="ListLabel203">
    <w:name w:val="ListLabel 203"/>
    <w:rsid w:val="00A35D3F"/>
  </w:style>
  <w:style w:type="character" w:customStyle="1" w:styleId="ListLabel204">
    <w:name w:val="ListLabel 204"/>
    <w:rsid w:val="00A35D3F"/>
  </w:style>
  <w:style w:type="character" w:customStyle="1" w:styleId="ListLabel205">
    <w:name w:val="ListLabel 205"/>
    <w:rsid w:val="00A35D3F"/>
  </w:style>
  <w:style w:type="character" w:customStyle="1" w:styleId="ListLabel206">
    <w:name w:val="ListLabel 206"/>
    <w:rsid w:val="00A35D3F"/>
  </w:style>
  <w:style w:type="character" w:customStyle="1" w:styleId="ListLabel207">
    <w:name w:val="ListLabel 207"/>
    <w:rsid w:val="00A35D3F"/>
  </w:style>
  <w:style w:type="character" w:customStyle="1" w:styleId="ListLabel208">
    <w:name w:val="ListLabel 208"/>
    <w:rsid w:val="00A35D3F"/>
  </w:style>
  <w:style w:type="character" w:customStyle="1" w:styleId="ListLabel209">
    <w:name w:val="ListLabel 209"/>
    <w:rsid w:val="00A35D3F"/>
  </w:style>
  <w:style w:type="character" w:customStyle="1" w:styleId="ListLabel210">
    <w:name w:val="ListLabel 210"/>
    <w:rsid w:val="00A35D3F"/>
  </w:style>
  <w:style w:type="character" w:customStyle="1" w:styleId="ListLabel211">
    <w:name w:val="ListLabel 211"/>
    <w:rsid w:val="00A35D3F"/>
  </w:style>
  <w:style w:type="character" w:customStyle="1" w:styleId="ListLabel212">
    <w:name w:val="ListLabel 212"/>
    <w:rsid w:val="00A35D3F"/>
  </w:style>
  <w:style w:type="character" w:customStyle="1" w:styleId="ListLabel213">
    <w:name w:val="ListLabel 213"/>
    <w:rsid w:val="00A35D3F"/>
  </w:style>
  <w:style w:type="character" w:customStyle="1" w:styleId="ListLabel214">
    <w:name w:val="ListLabel 214"/>
    <w:rsid w:val="00A35D3F"/>
  </w:style>
  <w:style w:type="character" w:customStyle="1" w:styleId="ListLabel215">
    <w:name w:val="ListLabel 215"/>
    <w:rsid w:val="00A35D3F"/>
  </w:style>
  <w:style w:type="character" w:customStyle="1" w:styleId="ListLabel216">
    <w:name w:val="ListLabel 216"/>
    <w:rsid w:val="00A35D3F"/>
  </w:style>
  <w:style w:type="character" w:customStyle="1" w:styleId="ListLabel217">
    <w:name w:val="ListLabel 217"/>
    <w:rsid w:val="00A35D3F"/>
  </w:style>
  <w:style w:type="character" w:customStyle="1" w:styleId="ListLabel218">
    <w:name w:val="ListLabel 218"/>
    <w:rsid w:val="00A35D3F"/>
  </w:style>
  <w:style w:type="character" w:customStyle="1" w:styleId="ListLabel219">
    <w:name w:val="ListLabel 219"/>
    <w:rsid w:val="00A35D3F"/>
  </w:style>
  <w:style w:type="character" w:customStyle="1" w:styleId="ListLabel220">
    <w:name w:val="ListLabel 220"/>
    <w:rsid w:val="00A35D3F"/>
  </w:style>
  <w:style w:type="character" w:customStyle="1" w:styleId="ListLabel221">
    <w:name w:val="ListLabel 221"/>
    <w:rsid w:val="00A35D3F"/>
  </w:style>
  <w:style w:type="character" w:customStyle="1" w:styleId="ListLabel222">
    <w:name w:val="ListLabel 222"/>
    <w:rsid w:val="00A35D3F"/>
  </w:style>
  <w:style w:type="character" w:customStyle="1" w:styleId="ListLabel223">
    <w:name w:val="ListLabel 223"/>
    <w:rsid w:val="00A35D3F"/>
  </w:style>
  <w:style w:type="character" w:customStyle="1" w:styleId="ListLabel224">
    <w:name w:val="ListLabel 224"/>
    <w:rsid w:val="00A35D3F"/>
  </w:style>
  <w:style w:type="character" w:customStyle="1" w:styleId="ListLabel225">
    <w:name w:val="ListLabel 225"/>
    <w:rsid w:val="00A35D3F"/>
  </w:style>
  <w:style w:type="character" w:customStyle="1" w:styleId="ListLabel226">
    <w:name w:val="ListLabel 226"/>
    <w:rsid w:val="00A35D3F"/>
    <w:rPr>
      <w:b/>
      <w:sz w:val="20"/>
    </w:rPr>
  </w:style>
  <w:style w:type="character" w:customStyle="1" w:styleId="ListLabel227">
    <w:name w:val="ListLabel 227"/>
    <w:rsid w:val="00A35D3F"/>
  </w:style>
  <w:style w:type="character" w:customStyle="1" w:styleId="ListLabel228">
    <w:name w:val="ListLabel 228"/>
    <w:rsid w:val="00A35D3F"/>
  </w:style>
  <w:style w:type="character" w:customStyle="1" w:styleId="ListLabel229">
    <w:name w:val="ListLabel 229"/>
    <w:rsid w:val="00A35D3F"/>
  </w:style>
  <w:style w:type="character" w:customStyle="1" w:styleId="ListLabel230">
    <w:name w:val="ListLabel 230"/>
    <w:rsid w:val="00A35D3F"/>
  </w:style>
  <w:style w:type="character" w:customStyle="1" w:styleId="ListLabel231">
    <w:name w:val="ListLabel 231"/>
    <w:rsid w:val="00A35D3F"/>
  </w:style>
  <w:style w:type="character" w:customStyle="1" w:styleId="ListLabel232">
    <w:name w:val="ListLabel 232"/>
    <w:rsid w:val="00A35D3F"/>
  </w:style>
  <w:style w:type="character" w:customStyle="1" w:styleId="ListLabel233">
    <w:name w:val="ListLabel 233"/>
    <w:rsid w:val="00A35D3F"/>
  </w:style>
  <w:style w:type="character" w:customStyle="1" w:styleId="ListLabel234">
    <w:name w:val="ListLabel 234"/>
    <w:rsid w:val="00A35D3F"/>
  </w:style>
  <w:style w:type="character" w:customStyle="1" w:styleId="ListLabel235">
    <w:name w:val="ListLabel 235"/>
    <w:rsid w:val="00A35D3F"/>
    <w:rPr>
      <w:sz w:val="20"/>
    </w:rPr>
  </w:style>
  <w:style w:type="character" w:customStyle="1" w:styleId="ListLabel236">
    <w:name w:val="ListLabel 236"/>
    <w:rsid w:val="00A35D3F"/>
  </w:style>
  <w:style w:type="character" w:customStyle="1" w:styleId="ListLabel237">
    <w:name w:val="ListLabel 237"/>
    <w:rsid w:val="00A35D3F"/>
  </w:style>
  <w:style w:type="character" w:customStyle="1" w:styleId="ListLabel238">
    <w:name w:val="ListLabel 238"/>
    <w:rsid w:val="00A35D3F"/>
  </w:style>
  <w:style w:type="character" w:customStyle="1" w:styleId="ListLabel239">
    <w:name w:val="ListLabel 239"/>
    <w:rsid w:val="00A35D3F"/>
  </w:style>
  <w:style w:type="character" w:customStyle="1" w:styleId="ListLabel240">
    <w:name w:val="ListLabel 240"/>
    <w:rsid w:val="00A35D3F"/>
  </w:style>
  <w:style w:type="character" w:customStyle="1" w:styleId="ListLabel241">
    <w:name w:val="ListLabel 241"/>
    <w:rsid w:val="00A35D3F"/>
  </w:style>
  <w:style w:type="character" w:customStyle="1" w:styleId="ListLabel242">
    <w:name w:val="ListLabel 242"/>
    <w:rsid w:val="00A35D3F"/>
  </w:style>
  <w:style w:type="character" w:customStyle="1" w:styleId="ListLabel243">
    <w:name w:val="ListLabel 243"/>
    <w:rsid w:val="00A35D3F"/>
  </w:style>
  <w:style w:type="character" w:customStyle="1" w:styleId="ListLabel244">
    <w:name w:val="ListLabel 244"/>
    <w:rsid w:val="00A35D3F"/>
    <w:rPr>
      <w:sz w:val="20"/>
    </w:rPr>
  </w:style>
  <w:style w:type="character" w:customStyle="1" w:styleId="ListLabel245">
    <w:name w:val="ListLabel 245"/>
    <w:rsid w:val="00A35D3F"/>
  </w:style>
  <w:style w:type="character" w:customStyle="1" w:styleId="ListLabel246">
    <w:name w:val="ListLabel 246"/>
    <w:rsid w:val="00A35D3F"/>
  </w:style>
  <w:style w:type="character" w:customStyle="1" w:styleId="ListLabel247">
    <w:name w:val="ListLabel 247"/>
    <w:rsid w:val="00A35D3F"/>
  </w:style>
  <w:style w:type="character" w:customStyle="1" w:styleId="ListLabel248">
    <w:name w:val="ListLabel 248"/>
    <w:rsid w:val="00A35D3F"/>
  </w:style>
  <w:style w:type="character" w:customStyle="1" w:styleId="ListLabel249">
    <w:name w:val="ListLabel 249"/>
    <w:rsid w:val="00A35D3F"/>
  </w:style>
  <w:style w:type="character" w:customStyle="1" w:styleId="ListLabel250">
    <w:name w:val="ListLabel 250"/>
    <w:rsid w:val="00A35D3F"/>
  </w:style>
  <w:style w:type="character" w:customStyle="1" w:styleId="ListLabel251">
    <w:name w:val="ListLabel 251"/>
    <w:rsid w:val="00A35D3F"/>
  </w:style>
  <w:style w:type="character" w:customStyle="1" w:styleId="ListLabel252">
    <w:name w:val="ListLabel 252"/>
    <w:rsid w:val="00A35D3F"/>
  </w:style>
  <w:style w:type="character" w:customStyle="1" w:styleId="ListLabel253">
    <w:name w:val="ListLabel 253"/>
    <w:rsid w:val="00A35D3F"/>
    <w:rPr>
      <w:sz w:val="20"/>
    </w:rPr>
  </w:style>
  <w:style w:type="character" w:customStyle="1" w:styleId="ListLabel254">
    <w:name w:val="ListLabel 254"/>
    <w:rsid w:val="00A35D3F"/>
  </w:style>
  <w:style w:type="character" w:customStyle="1" w:styleId="ListLabel255">
    <w:name w:val="ListLabel 255"/>
    <w:rsid w:val="00A35D3F"/>
  </w:style>
  <w:style w:type="character" w:customStyle="1" w:styleId="ListLabel256">
    <w:name w:val="ListLabel 256"/>
    <w:rsid w:val="00A35D3F"/>
  </w:style>
  <w:style w:type="character" w:customStyle="1" w:styleId="ListLabel257">
    <w:name w:val="ListLabel 257"/>
    <w:rsid w:val="00A35D3F"/>
  </w:style>
  <w:style w:type="character" w:customStyle="1" w:styleId="ListLabel258">
    <w:name w:val="ListLabel 258"/>
    <w:rsid w:val="00A35D3F"/>
  </w:style>
  <w:style w:type="character" w:customStyle="1" w:styleId="ListLabel259">
    <w:name w:val="ListLabel 259"/>
    <w:rsid w:val="00A35D3F"/>
  </w:style>
  <w:style w:type="character" w:customStyle="1" w:styleId="ListLabel260">
    <w:name w:val="ListLabel 260"/>
    <w:rsid w:val="00A35D3F"/>
  </w:style>
  <w:style w:type="character" w:customStyle="1" w:styleId="ListLabel261">
    <w:name w:val="ListLabel 261"/>
    <w:rsid w:val="00A35D3F"/>
  </w:style>
  <w:style w:type="character" w:customStyle="1" w:styleId="ListLabel262">
    <w:name w:val="ListLabel 262"/>
    <w:rsid w:val="00A35D3F"/>
    <w:rPr>
      <w:sz w:val="20"/>
    </w:rPr>
  </w:style>
  <w:style w:type="character" w:customStyle="1" w:styleId="ListLabel263">
    <w:name w:val="ListLabel 263"/>
    <w:rsid w:val="00A35D3F"/>
  </w:style>
  <w:style w:type="character" w:customStyle="1" w:styleId="ListLabel264">
    <w:name w:val="ListLabel 264"/>
    <w:rsid w:val="00A35D3F"/>
  </w:style>
  <w:style w:type="character" w:customStyle="1" w:styleId="ListLabel265">
    <w:name w:val="ListLabel 265"/>
    <w:rsid w:val="00A35D3F"/>
  </w:style>
  <w:style w:type="character" w:customStyle="1" w:styleId="ListLabel266">
    <w:name w:val="ListLabel 266"/>
    <w:rsid w:val="00A35D3F"/>
  </w:style>
  <w:style w:type="character" w:customStyle="1" w:styleId="ListLabel267">
    <w:name w:val="ListLabel 267"/>
    <w:rsid w:val="00A35D3F"/>
  </w:style>
  <w:style w:type="character" w:customStyle="1" w:styleId="ListLabel268">
    <w:name w:val="ListLabel 268"/>
    <w:rsid w:val="00A35D3F"/>
  </w:style>
  <w:style w:type="character" w:customStyle="1" w:styleId="ListLabel269">
    <w:name w:val="ListLabel 269"/>
    <w:rsid w:val="00A35D3F"/>
  </w:style>
  <w:style w:type="character" w:customStyle="1" w:styleId="ListLabel270">
    <w:name w:val="ListLabel 270"/>
    <w:rsid w:val="00A35D3F"/>
  </w:style>
  <w:style w:type="character" w:customStyle="1" w:styleId="ListLabel271">
    <w:name w:val="ListLabel 271"/>
    <w:rsid w:val="00A35D3F"/>
    <w:rPr>
      <w:sz w:val="20"/>
    </w:rPr>
  </w:style>
  <w:style w:type="character" w:customStyle="1" w:styleId="ListLabel272">
    <w:name w:val="ListLabel 272"/>
    <w:rsid w:val="00A35D3F"/>
  </w:style>
  <w:style w:type="character" w:customStyle="1" w:styleId="ListLabel273">
    <w:name w:val="ListLabel 273"/>
    <w:rsid w:val="00A35D3F"/>
  </w:style>
  <w:style w:type="character" w:customStyle="1" w:styleId="ListLabel274">
    <w:name w:val="ListLabel 274"/>
    <w:rsid w:val="00A35D3F"/>
  </w:style>
  <w:style w:type="character" w:customStyle="1" w:styleId="ListLabel275">
    <w:name w:val="ListLabel 275"/>
    <w:rsid w:val="00A35D3F"/>
  </w:style>
  <w:style w:type="character" w:customStyle="1" w:styleId="ListLabel276">
    <w:name w:val="ListLabel 276"/>
    <w:rsid w:val="00A35D3F"/>
  </w:style>
  <w:style w:type="character" w:customStyle="1" w:styleId="ListLabel277">
    <w:name w:val="ListLabel 277"/>
    <w:rsid w:val="00A35D3F"/>
  </w:style>
  <w:style w:type="character" w:customStyle="1" w:styleId="ListLabel278">
    <w:name w:val="ListLabel 278"/>
    <w:rsid w:val="00A35D3F"/>
  </w:style>
  <w:style w:type="character" w:customStyle="1" w:styleId="ListLabel279">
    <w:name w:val="ListLabel 279"/>
    <w:rsid w:val="00A35D3F"/>
  </w:style>
  <w:style w:type="character" w:customStyle="1" w:styleId="ListLabel280">
    <w:name w:val="ListLabel 280"/>
    <w:rsid w:val="00A35D3F"/>
    <w:rPr>
      <w:sz w:val="20"/>
    </w:rPr>
  </w:style>
  <w:style w:type="character" w:customStyle="1" w:styleId="ListLabel281">
    <w:name w:val="ListLabel 281"/>
    <w:rsid w:val="00A35D3F"/>
  </w:style>
  <w:style w:type="character" w:customStyle="1" w:styleId="ListLabel282">
    <w:name w:val="ListLabel 282"/>
    <w:rsid w:val="00A35D3F"/>
  </w:style>
  <w:style w:type="character" w:customStyle="1" w:styleId="ListLabel283">
    <w:name w:val="ListLabel 283"/>
    <w:rsid w:val="00A35D3F"/>
  </w:style>
  <w:style w:type="character" w:customStyle="1" w:styleId="ListLabel284">
    <w:name w:val="ListLabel 284"/>
    <w:rsid w:val="00A35D3F"/>
  </w:style>
  <w:style w:type="character" w:customStyle="1" w:styleId="ListLabel285">
    <w:name w:val="ListLabel 285"/>
    <w:rsid w:val="00A35D3F"/>
  </w:style>
  <w:style w:type="character" w:customStyle="1" w:styleId="ListLabel286">
    <w:name w:val="ListLabel 286"/>
    <w:rsid w:val="00A35D3F"/>
  </w:style>
  <w:style w:type="character" w:customStyle="1" w:styleId="ListLabel287">
    <w:name w:val="ListLabel 287"/>
    <w:rsid w:val="00A35D3F"/>
  </w:style>
  <w:style w:type="character" w:customStyle="1" w:styleId="ListLabel288">
    <w:name w:val="ListLabel 288"/>
    <w:rsid w:val="00A35D3F"/>
  </w:style>
  <w:style w:type="character" w:customStyle="1" w:styleId="ListLabel289">
    <w:name w:val="ListLabel 289"/>
    <w:rsid w:val="00A35D3F"/>
    <w:rPr>
      <w:b/>
      <w:color w:val="00000A"/>
      <w:sz w:val="20"/>
    </w:rPr>
  </w:style>
  <w:style w:type="character" w:customStyle="1" w:styleId="ListLabel290">
    <w:name w:val="ListLabel 290"/>
    <w:rsid w:val="00A35D3F"/>
  </w:style>
  <w:style w:type="character" w:customStyle="1" w:styleId="ListLabel291">
    <w:name w:val="ListLabel 291"/>
    <w:rsid w:val="00A35D3F"/>
  </w:style>
  <w:style w:type="character" w:customStyle="1" w:styleId="ListLabel292">
    <w:name w:val="ListLabel 292"/>
    <w:rsid w:val="00A35D3F"/>
  </w:style>
  <w:style w:type="character" w:customStyle="1" w:styleId="ListLabel293">
    <w:name w:val="ListLabel 293"/>
    <w:rsid w:val="00A35D3F"/>
  </w:style>
  <w:style w:type="character" w:customStyle="1" w:styleId="ListLabel294">
    <w:name w:val="ListLabel 294"/>
    <w:rsid w:val="00A35D3F"/>
  </w:style>
  <w:style w:type="character" w:customStyle="1" w:styleId="ListLabel295">
    <w:name w:val="ListLabel 295"/>
    <w:rsid w:val="00A35D3F"/>
  </w:style>
  <w:style w:type="character" w:customStyle="1" w:styleId="ListLabel296">
    <w:name w:val="ListLabel 296"/>
    <w:rsid w:val="00A35D3F"/>
  </w:style>
  <w:style w:type="character" w:customStyle="1" w:styleId="ListLabel297">
    <w:name w:val="ListLabel 297"/>
    <w:rsid w:val="00A35D3F"/>
  </w:style>
  <w:style w:type="character" w:customStyle="1" w:styleId="ListLabel298">
    <w:name w:val="ListLabel 298"/>
    <w:rsid w:val="00A35D3F"/>
    <w:rPr>
      <w:b/>
      <w:color w:val="00000A"/>
      <w:sz w:val="20"/>
    </w:rPr>
  </w:style>
  <w:style w:type="character" w:customStyle="1" w:styleId="Bullets">
    <w:name w:val="Bullets"/>
    <w:rsid w:val="00A35D3F"/>
    <w:rPr>
      <w:rFonts w:ascii="OpenSymbol" w:hAnsi="OpenSymbol"/>
    </w:rPr>
  </w:style>
  <w:style w:type="character" w:customStyle="1" w:styleId="StrongEmphasis">
    <w:name w:val="Strong Emphasis"/>
    <w:rsid w:val="00A35D3F"/>
    <w:rPr>
      <w:b/>
    </w:rPr>
  </w:style>
  <w:style w:type="character" w:customStyle="1" w:styleId="ListLabel299">
    <w:name w:val="ListLabel 299"/>
    <w:rsid w:val="00A35D3F"/>
    <w:rPr>
      <w:sz w:val="20"/>
    </w:rPr>
  </w:style>
  <w:style w:type="character" w:customStyle="1" w:styleId="ListLabel300">
    <w:name w:val="ListLabel 300"/>
    <w:rsid w:val="00A35D3F"/>
  </w:style>
  <w:style w:type="character" w:customStyle="1" w:styleId="ListLabel301">
    <w:name w:val="ListLabel 301"/>
    <w:rsid w:val="00A35D3F"/>
  </w:style>
  <w:style w:type="character" w:customStyle="1" w:styleId="ListLabel302">
    <w:name w:val="ListLabel 302"/>
    <w:rsid w:val="00A35D3F"/>
  </w:style>
  <w:style w:type="character" w:customStyle="1" w:styleId="ListLabel303">
    <w:name w:val="ListLabel 303"/>
    <w:rsid w:val="00A35D3F"/>
  </w:style>
  <w:style w:type="character" w:customStyle="1" w:styleId="ListLabel304">
    <w:name w:val="ListLabel 304"/>
    <w:rsid w:val="00A35D3F"/>
  </w:style>
  <w:style w:type="character" w:customStyle="1" w:styleId="ListLabel305">
    <w:name w:val="ListLabel 305"/>
    <w:rsid w:val="00A35D3F"/>
  </w:style>
  <w:style w:type="character" w:customStyle="1" w:styleId="ListLabel306">
    <w:name w:val="ListLabel 306"/>
    <w:rsid w:val="00A35D3F"/>
  </w:style>
  <w:style w:type="character" w:customStyle="1" w:styleId="ListLabel307">
    <w:name w:val="ListLabel 307"/>
    <w:rsid w:val="00A35D3F"/>
  </w:style>
  <w:style w:type="character" w:customStyle="1" w:styleId="ListLabel308">
    <w:name w:val="ListLabel 308"/>
    <w:rsid w:val="00A35D3F"/>
    <w:rPr>
      <w:sz w:val="20"/>
    </w:rPr>
  </w:style>
  <w:style w:type="character" w:customStyle="1" w:styleId="ListLabel309">
    <w:name w:val="ListLabel 309"/>
    <w:rsid w:val="00A35D3F"/>
    <w:rPr>
      <w:sz w:val="20"/>
    </w:rPr>
  </w:style>
  <w:style w:type="character" w:customStyle="1" w:styleId="ListLabel310">
    <w:name w:val="ListLabel 310"/>
    <w:rsid w:val="00A35D3F"/>
  </w:style>
  <w:style w:type="character" w:customStyle="1" w:styleId="ListLabel311">
    <w:name w:val="ListLabel 311"/>
    <w:rsid w:val="00A35D3F"/>
  </w:style>
  <w:style w:type="character" w:customStyle="1" w:styleId="ListLabel312">
    <w:name w:val="ListLabel 312"/>
    <w:rsid w:val="00A35D3F"/>
  </w:style>
  <w:style w:type="character" w:customStyle="1" w:styleId="ListLabel313">
    <w:name w:val="ListLabel 313"/>
    <w:rsid w:val="00A35D3F"/>
  </w:style>
  <w:style w:type="character" w:customStyle="1" w:styleId="ListLabel314">
    <w:name w:val="ListLabel 314"/>
    <w:rsid w:val="00A35D3F"/>
  </w:style>
  <w:style w:type="character" w:customStyle="1" w:styleId="ListLabel315">
    <w:name w:val="ListLabel 315"/>
    <w:rsid w:val="00A35D3F"/>
  </w:style>
  <w:style w:type="character" w:customStyle="1" w:styleId="ListLabel316">
    <w:name w:val="ListLabel 316"/>
    <w:rsid w:val="00A35D3F"/>
  </w:style>
  <w:style w:type="character" w:customStyle="1" w:styleId="ListLabel317">
    <w:name w:val="ListLabel 317"/>
    <w:rsid w:val="00A35D3F"/>
  </w:style>
  <w:style w:type="character" w:customStyle="1" w:styleId="ListLabel318">
    <w:name w:val="ListLabel 318"/>
    <w:rsid w:val="00A35D3F"/>
    <w:rPr>
      <w:sz w:val="20"/>
    </w:rPr>
  </w:style>
  <w:style w:type="character" w:customStyle="1" w:styleId="ListLabel319">
    <w:name w:val="ListLabel 319"/>
    <w:rsid w:val="00A35D3F"/>
  </w:style>
  <w:style w:type="character" w:customStyle="1" w:styleId="ListLabel320">
    <w:name w:val="ListLabel 320"/>
    <w:rsid w:val="00A35D3F"/>
  </w:style>
  <w:style w:type="character" w:customStyle="1" w:styleId="ListLabel321">
    <w:name w:val="ListLabel 321"/>
    <w:rsid w:val="00A35D3F"/>
  </w:style>
  <w:style w:type="character" w:customStyle="1" w:styleId="ListLabel322">
    <w:name w:val="ListLabel 322"/>
    <w:rsid w:val="00A35D3F"/>
  </w:style>
  <w:style w:type="character" w:customStyle="1" w:styleId="ListLabel323">
    <w:name w:val="ListLabel 323"/>
    <w:rsid w:val="00A35D3F"/>
  </w:style>
  <w:style w:type="character" w:customStyle="1" w:styleId="ListLabel324">
    <w:name w:val="ListLabel 324"/>
    <w:rsid w:val="00A35D3F"/>
  </w:style>
  <w:style w:type="character" w:customStyle="1" w:styleId="ListLabel325">
    <w:name w:val="ListLabel 325"/>
    <w:rsid w:val="00A35D3F"/>
  </w:style>
  <w:style w:type="character" w:customStyle="1" w:styleId="ListLabel326">
    <w:name w:val="ListLabel 326"/>
    <w:rsid w:val="00A35D3F"/>
  </w:style>
  <w:style w:type="character" w:customStyle="1" w:styleId="ListLabel327">
    <w:name w:val="ListLabel 327"/>
    <w:rsid w:val="00A35D3F"/>
    <w:rPr>
      <w:b/>
      <w:sz w:val="20"/>
    </w:rPr>
  </w:style>
  <w:style w:type="character" w:customStyle="1" w:styleId="ListLabel328">
    <w:name w:val="ListLabel 328"/>
    <w:rsid w:val="00A35D3F"/>
  </w:style>
  <w:style w:type="character" w:customStyle="1" w:styleId="ListLabel329">
    <w:name w:val="ListLabel 329"/>
    <w:rsid w:val="00A35D3F"/>
  </w:style>
  <w:style w:type="character" w:customStyle="1" w:styleId="ListLabel330">
    <w:name w:val="ListLabel 330"/>
    <w:rsid w:val="00A35D3F"/>
  </w:style>
  <w:style w:type="character" w:customStyle="1" w:styleId="ListLabel331">
    <w:name w:val="ListLabel 331"/>
    <w:rsid w:val="00A35D3F"/>
  </w:style>
  <w:style w:type="character" w:customStyle="1" w:styleId="ListLabel332">
    <w:name w:val="ListLabel 332"/>
    <w:rsid w:val="00A35D3F"/>
  </w:style>
  <w:style w:type="character" w:customStyle="1" w:styleId="ListLabel333">
    <w:name w:val="ListLabel 333"/>
    <w:rsid w:val="00A35D3F"/>
  </w:style>
  <w:style w:type="character" w:customStyle="1" w:styleId="ListLabel334">
    <w:name w:val="ListLabel 334"/>
    <w:rsid w:val="00A35D3F"/>
  </w:style>
  <w:style w:type="character" w:customStyle="1" w:styleId="ListLabel335">
    <w:name w:val="ListLabel 335"/>
    <w:rsid w:val="00A35D3F"/>
  </w:style>
  <w:style w:type="character" w:customStyle="1" w:styleId="ListLabel336">
    <w:name w:val="ListLabel 336"/>
    <w:rsid w:val="00A35D3F"/>
    <w:rPr>
      <w:sz w:val="20"/>
    </w:rPr>
  </w:style>
  <w:style w:type="character" w:customStyle="1" w:styleId="ListLabel337">
    <w:name w:val="ListLabel 337"/>
    <w:rsid w:val="00A35D3F"/>
  </w:style>
  <w:style w:type="character" w:customStyle="1" w:styleId="ListLabel338">
    <w:name w:val="ListLabel 338"/>
    <w:rsid w:val="00A35D3F"/>
  </w:style>
  <w:style w:type="character" w:customStyle="1" w:styleId="ListLabel339">
    <w:name w:val="ListLabel 339"/>
    <w:rsid w:val="00A35D3F"/>
  </w:style>
  <w:style w:type="character" w:customStyle="1" w:styleId="ListLabel340">
    <w:name w:val="ListLabel 340"/>
    <w:rsid w:val="00A35D3F"/>
  </w:style>
  <w:style w:type="character" w:customStyle="1" w:styleId="ListLabel341">
    <w:name w:val="ListLabel 341"/>
    <w:rsid w:val="00A35D3F"/>
  </w:style>
  <w:style w:type="character" w:customStyle="1" w:styleId="ListLabel342">
    <w:name w:val="ListLabel 342"/>
    <w:rsid w:val="00A35D3F"/>
  </w:style>
  <w:style w:type="character" w:customStyle="1" w:styleId="ListLabel343">
    <w:name w:val="ListLabel 343"/>
    <w:rsid w:val="00A35D3F"/>
  </w:style>
  <w:style w:type="character" w:customStyle="1" w:styleId="ListLabel344">
    <w:name w:val="ListLabel 344"/>
    <w:rsid w:val="00A35D3F"/>
  </w:style>
  <w:style w:type="character" w:customStyle="1" w:styleId="ListLabel345">
    <w:name w:val="ListLabel 345"/>
    <w:rsid w:val="00A35D3F"/>
    <w:rPr>
      <w:sz w:val="20"/>
    </w:rPr>
  </w:style>
  <w:style w:type="character" w:customStyle="1" w:styleId="ListLabel346">
    <w:name w:val="ListLabel 346"/>
    <w:rsid w:val="00A35D3F"/>
  </w:style>
  <w:style w:type="character" w:customStyle="1" w:styleId="ListLabel347">
    <w:name w:val="ListLabel 347"/>
    <w:rsid w:val="00A35D3F"/>
  </w:style>
  <w:style w:type="character" w:customStyle="1" w:styleId="ListLabel348">
    <w:name w:val="ListLabel 348"/>
    <w:rsid w:val="00A35D3F"/>
  </w:style>
  <w:style w:type="character" w:customStyle="1" w:styleId="ListLabel349">
    <w:name w:val="ListLabel 349"/>
    <w:rsid w:val="00A35D3F"/>
  </w:style>
  <w:style w:type="character" w:customStyle="1" w:styleId="ListLabel350">
    <w:name w:val="ListLabel 350"/>
    <w:rsid w:val="00A35D3F"/>
  </w:style>
  <w:style w:type="character" w:customStyle="1" w:styleId="ListLabel351">
    <w:name w:val="ListLabel 351"/>
    <w:rsid w:val="00A35D3F"/>
  </w:style>
  <w:style w:type="character" w:customStyle="1" w:styleId="ListLabel352">
    <w:name w:val="ListLabel 352"/>
    <w:rsid w:val="00A35D3F"/>
  </w:style>
  <w:style w:type="character" w:customStyle="1" w:styleId="ListLabel353">
    <w:name w:val="ListLabel 353"/>
    <w:rsid w:val="00A35D3F"/>
  </w:style>
  <w:style w:type="character" w:customStyle="1" w:styleId="ListLabel354">
    <w:name w:val="ListLabel 354"/>
    <w:rsid w:val="00A35D3F"/>
    <w:rPr>
      <w:sz w:val="20"/>
    </w:rPr>
  </w:style>
  <w:style w:type="character" w:customStyle="1" w:styleId="ListLabel355">
    <w:name w:val="ListLabel 355"/>
    <w:rsid w:val="00A35D3F"/>
  </w:style>
  <w:style w:type="character" w:customStyle="1" w:styleId="ListLabel356">
    <w:name w:val="ListLabel 356"/>
    <w:rsid w:val="00A35D3F"/>
  </w:style>
  <w:style w:type="character" w:customStyle="1" w:styleId="ListLabel357">
    <w:name w:val="ListLabel 357"/>
    <w:rsid w:val="00A35D3F"/>
  </w:style>
  <w:style w:type="character" w:customStyle="1" w:styleId="ListLabel358">
    <w:name w:val="ListLabel 358"/>
    <w:rsid w:val="00A35D3F"/>
  </w:style>
  <w:style w:type="character" w:customStyle="1" w:styleId="ListLabel359">
    <w:name w:val="ListLabel 359"/>
    <w:rsid w:val="00A35D3F"/>
  </w:style>
  <w:style w:type="character" w:customStyle="1" w:styleId="ListLabel360">
    <w:name w:val="ListLabel 360"/>
    <w:rsid w:val="00A35D3F"/>
  </w:style>
  <w:style w:type="character" w:customStyle="1" w:styleId="ListLabel361">
    <w:name w:val="ListLabel 361"/>
    <w:rsid w:val="00A35D3F"/>
  </w:style>
  <w:style w:type="character" w:customStyle="1" w:styleId="ListLabel362">
    <w:name w:val="ListLabel 362"/>
    <w:rsid w:val="00A35D3F"/>
  </w:style>
  <w:style w:type="character" w:customStyle="1" w:styleId="ListLabel363">
    <w:name w:val="ListLabel 363"/>
    <w:rsid w:val="00A35D3F"/>
    <w:rPr>
      <w:sz w:val="20"/>
    </w:rPr>
  </w:style>
  <w:style w:type="character" w:customStyle="1" w:styleId="ListLabel364">
    <w:name w:val="ListLabel 364"/>
    <w:rsid w:val="00A35D3F"/>
  </w:style>
  <w:style w:type="character" w:customStyle="1" w:styleId="ListLabel365">
    <w:name w:val="ListLabel 365"/>
    <w:rsid w:val="00A35D3F"/>
  </w:style>
  <w:style w:type="character" w:customStyle="1" w:styleId="ListLabel366">
    <w:name w:val="ListLabel 366"/>
    <w:rsid w:val="00A35D3F"/>
  </w:style>
  <w:style w:type="character" w:customStyle="1" w:styleId="ListLabel367">
    <w:name w:val="ListLabel 367"/>
    <w:rsid w:val="00A35D3F"/>
  </w:style>
  <w:style w:type="character" w:customStyle="1" w:styleId="ListLabel368">
    <w:name w:val="ListLabel 368"/>
    <w:rsid w:val="00A35D3F"/>
  </w:style>
  <w:style w:type="character" w:customStyle="1" w:styleId="ListLabel369">
    <w:name w:val="ListLabel 369"/>
    <w:rsid w:val="00A35D3F"/>
  </w:style>
  <w:style w:type="character" w:customStyle="1" w:styleId="ListLabel370">
    <w:name w:val="ListLabel 370"/>
    <w:rsid w:val="00A35D3F"/>
  </w:style>
  <w:style w:type="character" w:customStyle="1" w:styleId="ListLabel371">
    <w:name w:val="ListLabel 371"/>
    <w:rsid w:val="00A35D3F"/>
  </w:style>
  <w:style w:type="character" w:customStyle="1" w:styleId="ListLabel372">
    <w:name w:val="ListLabel 372"/>
    <w:rsid w:val="00A35D3F"/>
    <w:rPr>
      <w:sz w:val="20"/>
    </w:rPr>
  </w:style>
  <w:style w:type="character" w:customStyle="1" w:styleId="ListLabel373">
    <w:name w:val="ListLabel 373"/>
    <w:rsid w:val="00A35D3F"/>
  </w:style>
  <w:style w:type="character" w:customStyle="1" w:styleId="ListLabel374">
    <w:name w:val="ListLabel 374"/>
    <w:rsid w:val="00A35D3F"/>
  </w:style>
  <w:style w:type="character" w:customStyle="1" w:styleId="ListLabel375">
    <w:name w:val="ListLabel 375"/>
    <w:rsid w:val="00A35D3F"/>
  </w:style>
  <w:style w:type="character" w:customStyle="1" w:styleId="ListLabel376">
    <w:name w:val="ListLabel 376"/>
    <w:rsid w:val="00A35D3F"/>
  </w:style>
  <w:style w:type="character" w:customStyle="1" w:styleId="ListLabel377">
    <w:name w:val="ListLabel 377"/>
    <w:rsid w:val="00A35D3F"/>
  </w:style>
  <w:style w:type="character" w:customStyle="1" w:styleId="ListLabel378">
    <w:name w:val="ListLabel 378"/>
    <w:rsid w:val="00A35D3F"/>
  </w:style>
  <w:style w:type="character" w:customStyle="1" w:styleId="ListLabel379">
    <w:name w:val="ListLabel 379"/>
    <w:rsid w:val="00A35D3F"/>
  </w:style>
  <w:style w:type="character" w:customStyle="1" w:styleId="ListLabel380">
    <w:name w:val="ListLabel 380"/>
    <w:rsid w:val="00A35D3F"/>
  </w:style>
  <w:style w:type="character" w:customStyle="1" w:styleId="ListLabel381">
    <w:name w:val="ListLabel 381"/>
    <w:rsid w:val="00A35D3F"/>
    <w:rPr>
      <w:b/>
      <w:color w:val="00000A"/>
      <w:sz w:val="20"/>
    </w:rPr>
  </w:style>
  <w:style w:type="character" w:customStyle="1" w:styleId="ListLabel382">
    <w:name w:val="ListLabel 382"/>
    <w:rsid w:val="00A35D3F"/>
  </w:style>
  <w:style w:type="character" w:customStyle="1" w:styleId="ListLabel383">
    <w:name w:val="ListLabel 383"/>
    <w:rsid w:val="00A35D3F"/>
  </w:style>
  <w:style w:type="character" w:customStyle="1" w:styleId="ListLabel384">
    <w:name w:val="ListLabel 384"/>
    <w:rsid w:val="00A35D3F"/>
  </w:style>
  <w:style w:type="character" w:customStyle="1" w:styleId="ListLabel385">
    <w:name w:val="ListLabel 385"/>
    <w:rsid w:val="00A35D3F"/>
  </w:style>
  <w:style w:type="character" w:customStyle="1" w:styleId="ListLabel386">
    <w:name w:val="ListLabel 386"/>
    <w:rsid w:val="00A35D3F"/>
  </w:style>
  <w:style w:type="character" w:customStyle="1" w:styleId="ListLabel387">
    <w:name w:val="ListLabel 387"/>
    <w:rsid w:val="00A35D3F"/>
  </w:style>
  <w:style w:type="character" w:customStyle="1" w:styleId="ListLabel388">
    <w:name w:val="ListLabel 388"/>
    <w:rsid w:val="00A35D3F"/>
  </w:style>
  <w:style w:type="character" w:customStyle="1" w:styleId="ListLabel389">
    <w:name w:val="ListLabel 389"/>
    <w:rsid w:val="00A35D3F"/>
  </w:style>
  <w:style w:type="character" w:customStyle="1" w:styleId="ListLabel390">
    <w:name w:val="ListLabel 390"/>
    <w:rsid w:val="00A35D3F"/>
    <w:rPr>
      <w:b/>
      <w:color w:val="00000A"/>
      <w:sz w:val="20"/>
    </w:rPr>
  </w:style>
  <w:style w:type="character" w:customStyle="1" w:styleId="ListLabel391">
    <w:name w:val="ListLabel 391"/>
    <w:rsid w:val="00A35D3F"/>
  </w:style>
  <w:style w:type="character" w:customStyle="1" w:styleId="ListLabel392">
    <w:name w:val="ListLabel 392"/>
    <w:rsid w:val="00A35D3F"/>
  </w:style>
  <w:style w:type="character" w:customStyle="1" w:styleId="ListLabel393">
    <w:name w:val="ListLabel 393"/>
    <w:rsid w:val="00A35D3F"/>
  </w:style>
  <w:style w:type="character" w:customStyle="1" w:styleId="ListLabel394">
    <w:name w:val="ListLabel 394"/>
    <w:rsid w:val="00A35D3F"/>
  </w:style>
  <w:style w:type="character" w:customStyle="1" w:styleId="ListLabel395">
    <w:name w:val="ListLabel 395"/>
    <w:rsid w:val="00A35D3F"/>
  </w:style>
  <w:style w:type="character" w:customStyle="1" w:styleId="ListLabel396">
    <w:name w:val="ListLabel 396"/>
    <w:rsid w:val="00A35D3F"/>
  </w:style>
  <w:style w:type="character" w:customStyle="1" w:styleId="ListLabel397">
    <w:name w:val="ListLabel 397"/>
    <w:rsid w:val="00A35D3F"/>
  </w:style>
  <w:style w:type="character" w:customStyle="1" w:styleId="ListLabel398">
    <w:name w:val="ListLabel 398"/>
    <w:rsid w:val="00A35D3F"/>
  </w:style>
  <w:style w:type="paragraph" w:customStyle="1" w:styleId="Caption1">
    <w:name w:val="Caption1"/>
    <w:basedOn w:val="a3"/>
    <w:rsid w:val="00A35D3F"/>
    <w:pPr>
      <w:suppressLineNumbers/>
      <w:spacing w:before="120" w:after="120"/>
    </w:pPr>
    <w:rPr>
      <w:rFonts w:cs="FreeSans"/>
      <w:i/>
      <w:iCs/>
      <w:color w:val="00000A"/>
    </w:rPr>
  </w:style>
  <w:style w:type="paragraph" w:customStyle="1" w:styleId="Footer1">
    <w:name w:val="Footer1"/>
    <w:basedOn w:val="a3"/>
    <w:rsid w:val="00A35D3F"/>
    <w:pPr>
      <w:tabs>
        <w:tab w:val="center" w:pos="4677"/>
        <w:tab w:val="right" w:pos="9355"/>
      </w:tabs>
    </w:pPr>
    <w:rPr>
      <w:color w:val="00000A"/>
    </w:rPr>
  </w:style>
  <w:style w:type="paragraph" w:customStyle="1" w:styleId="Header2">
    <w:name w:val="Header2"/>
    <w:basedOn w:val="a3"/>
    <w:rsid w:val="00A35D3F"/>
    <w:pPr>
      <w:tabs>
        <w:tab w:val="center" w:pos="4677"/>
        <w:tab w:val="right" w:pos="9355"/>
      </w:tabs>
    </w:pPr>
    <w:rPr>
      <w:color w:val="00000A"/>
    </w:rPr>
  </w:style>
  <w:style w:type="paragraph" w:customStyle="1" w:styleId="TOC11">
    <w:name w:val="TOC 11"/>
    <w:basedOn w:val="a3"/>
    <w:rsid w:val="00A35D3F"/>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35D3F"/>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35D3F"/>
    <w:pPr>
      <w:ind w:left="238"/>
    </w:pPr>
    <w:rPr>
      <w:color w:val="00000A"/>
    </w:rPr>
  </w:style>
  <w:style w:type="paragraph" w:customStyle="1" w:styleId="1fffffffc">
    <w:name w:val="ͮ𬠫1"/>
    <w:rsid w:val="00A35D3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35D3F"/>
    <w:pPr>
      <w:ind w:left="480"/>
    </w:pPr>
    <w:rPr>
      <w:color w:val="00000A"/>
    </w:rPr>
  </w:style>
  <w:style w:type="paragraph" w:customStyle="1" w:styleId="TOC41">
    <w:name w:val="TOC 41"/>
    <w:basedOn w:val="a3"/>
    <w:rsid w:val="00A35D3F"/>
    <w:pPr>
      <w:widowControl w:val="0"/>
      <w:tabs>
        <w:tab w:val="left" w:pos="502"/>
        <w:tab w:val="left" w:pos="3330"/>
      </w:tabs>
      <w:ind w:left="502" w:hanging="720"/>
    </w:pPr>
    <w:rPr>
      <w:color w:val="00000A"/>
    </w:rPr>
  </w:style>
  <w:style w:type="paragraph" w:customStyle="1" w:styleId="TOC51">
    <w:name w:val="TOC 51"/>
    <w:basedOn w:val="a3"/>
    <w:rsid w:val="00A35D3F"/>
    <w:pPr>
      <w:spacing w:after="100" w:line="276" w:lineRule="auto"/>
      <w:ind w:left="880"/>
    </w:pPr>
    <w:rPr>
      <w:rFonts w:ascii="Calibri" w:hAnsi="Calibri"/>
      <w:color w:val="00000A"/>
      <w:sz w:val="22"/>
      <w:szCs w:val="22"/>
    </w:rPr>
  </w:style>
  <w:style w:type="paragraph" w:customStyle="1" w:styleId="TOC61">
    <w:name w:val="TOC 61"/>
    <w:basedOn w:val="a3"/>
    <w:rsid w:val="00A35D3F"/>
    <w:pPr>
      <w:spacing w:after="100" w:line="276" w:lineRule="auto"/>
      <w:ind w:left="1100"/>
    </w:pPr>
    <w:rPr>
      <w:rFonts w:ascii="Calibri" w:hAnsi="Calibri"/>
      <w:color w:val="00000A"/>
      <w:sz w:val="22"/>
      <w:szCs w:val="22"/>
    </w:rPr>
  </w:style>
  <w:style w:type="paragraph" w:customStyle="1" w:styleId="TOC71">
    <w:name w:val="TOC 71"/>
    <w:basedOn w:val="a3"/>
    <w:rsid w:val="00A35D3F"/>
    <w:pPr>
      <w:spacing w:after="100" w:line="276" w:lineRule="auto"/>
      <w:ind w:left="1320"/>
    </w:pPr>
    <w:rPr>
      <w:rFonts w:ascii="Calibri" w:hAnsi="Calibri"/>
      <w:color w:val="00000A"/>
      <w:sz w:val="22"/>
      <w:szCs w:val="22"/>
    </w:rPr>
  </w:style>
  <w:style w:type="paragraph" w:customStyle="1" w:styleId="TOC81">
    <w:name w:val="TOC 81"/>
    <w:basedOn w:val="a3"/>
    <w:rsid w:val="00A35D3F"/>
    <w:pPr>
      <w:spacing w:after="100" w:line="276" w:lineRule="auto"/>
      <w:ind w:left="1540"/>
    </w:pPr>
    <w:rPr>
      <w:rFonts w:ascii="Calibri" w:hAnsi="Calibri"/>
      <w:color w:val="00000A"/>
      <w:sz w:val="22"/>
      <w:szCs w:val="22"/>
    </w:rPr>
  </w:style>
  <w:style w:type="paragraph" w:customStyle="1" w:styleId="TOC91">
    <w:name w:val="TOC 91"/>
    <w:basedOn w:val="a3"/>
    <w:rsid w:val="00A35D3F"/>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35D3F"/>
    <w:rPr>
      <w:color w:val="00000A"/>
    </w:rPr>
  </w:style>
  <w:style w:type="paragraph" w:customStyle="1" w:styleId="9b">
    <w:name w:val="Стиль9"/>
    <w:rsid w:val="00A35D3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35D3F"/>
    <w:rPr>
      <w:sz w:val="16"/>
    </w:rPr>
  </w:style>
  <w:style w:type="paragraph" w:customStyle="1" w:styleId="7f0">
    <w:name w:val="Знак7"/>
    <w:basedOn w:val="a3"/>
    <w:rsid w:val="00A35D3F"/>
    <w:pPr>
      <w:spacing w:after="160" w:line="240" w:lineRule="exact"/>
    </w:pPr>
    <w:rPr>
      <w:rFonts w:ascii="Verdana" w:hAnsi="Verdana"/>
      <w:sz w:val="20"/>
      <w:szCs w:val="20"/>
      <w:lang w:val="en-US" w:eastAsia="en-US"/>
    </w:rPr>
  </w:style>
  <w:style w:type="character" w:customStyle="1" w:styleId="6230">
    <w:name w:val="Знак Знак623"/>
    <w:rsid w:val="00A35D3F"/>
    <w:rPr>
      <w:rFonts w:ascii="Cambria" w:hAnsi="Cambria"/>
      <w:b/>
      <w:kern w:val="1"/>
      <w:sz w:val="32"/>
      <w:lang w:val="ru-RU" w:eastAsia="ar-SA" w:bidi="ar-SA"/>
    </w:rPr>
  </w:style>
  <w:style w:type="paragraph" w:customStyle="1" w:styleId="TOCHeading1">
    <w:name w:val="TOC Heading1"/>
    <w:basedOn w:val="11"/>
    <w:next w:val="a3"/>
    <w:rsid w:val="00A35D3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35D3F"/>
    <w:rPr>
      <w:i/>
      <w:color w:val="000000"/>
      <w:sz w:val="24"/>
    </w:rPr>
  </w:style>
  <w:style w:type="character" w:customStyle="1" w:styleId="IntenseQuoteChar5">
    <w:name w:val="Intense Quote Char5"/>
    <w:locked/>
    <w:rsid w:val="00A35D3F"/>
    <w:rPr>
      <w:b/>
      <w:i/>
      <w:color w:val="4F81BD"/>
      <w:sz w:val="24"/>
    </w:rPr>
  </w:style>
  <w:style w:type="paragraph" w:customStyle="1" w:styleId="11ff0">
    <w:name w:val="Знак Знак Знак Знак Знак Знак Знак Знак Знак Знак Знак Знак Знак11"/>
    <w:basedOn w:val="a3"/>
    <w:rsid w:val="00A35D3F"/>
    <w:pPr>
      <w:spacing w:after="160" w:line="240" w:lineRule="exact"/>
    </w:pPr>
    <w:rPr>
      <w:rFonts w:ascii="Verdana" w:hAnsi="Verdana"/>
      <w:lang w:val="en-US" w:eastAsia="en-US"/>
    </w:rPr>
  </w:style>
  <w:style w:type="paragraph" w:customStyle="1" w:styleId="BodyText221">
    <w:name w:val="Body Text 221"/>
    <w:basedOn w:val="a3"/>
    <w:rsid w:val="00A35D3F"/>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35D3F"/>
    <w:pPr>
      <w:suppressAutoHyphens/>
      <w:ind w:firstLine="454"/>
    </w:pPr>
    <w:rPr>
      <w:b/>
      <w:caps/>
      <w:lang w:eastAsia="zh-CN"/>
    </w:rPr>
  </w:style>
  <w:style w:type="paragraph" w:customStyle="1" w:styleId="Heading212">
    <w:name w:val="Heading 212"/>
    <w:basedOn w:val="a3"/>
    <w:next w:val="a3"/>
    <w:rsid w:val="00A35D3F"/>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35D3F"/>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35D3F"/>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35D3F"/>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35D3F"/>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35D3F"/>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35D3F"/>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35D3F"/>
    <w:rPr>
      <w:rFonts w:ascii="Cambria" w:hAnsi="Cambria"/>
      <w:b/>
      <w:i/>
      <w:sz w:val="28"/>
    </w:rPr>
  </w:style>
  <w:style w:type="character" w:customStyle="1" w:styleId="7110">
    <w:name w:val="Знак Знак711"/>
    <w:rsid w:val="00A35D3F"/>
    <w:rPr>
      <w:sz w:val="16"/>
      <w:lang w:val="ru-RU" w:eastAsia="ru-RU"/>
    </w:rPr>
  </w:style>
  <w:style w:type="character" w:customStyle="1" w:styleId="1890">
    <w:name w:val="Знак Знак189"/>
    <w:rsid w:val="00A35D3F"/>
    <w:rPr>
      <w:rFonts w:ascii="Courier New" w:hAnsi="Courier New"/>
    </w:rPr>
  </w:style>
  <w:style w:type="character" w:customStyle="1" w:styleId="931">
    <w:name w:val="Знак Знак93"/>
    <w:locked/>
    <w:rsid w:val="00A35D3F"/>
    <w:rPr>
      <w:rFonts w:ascii="Tahoma" w:hAnsi="Tahoma"/>
      <w:lang w:val="ru-RU" w:eastAsia="ru-RU"/>
    </w:rPr>
  </w:style>
  <w:style w:type="character" w:customStyle="1" w:styleId="1330">
    <w:name w:val="Знак Знак133"/>
    <w:locked/>
    <w:rsid w:val="00A35D3F"/>
    <w:rPr>
      <w:lang w:val="ru-RU" w:eastAsia="ar-SA" w:bidi="ar-SA"/>
    </w:rPr>
  </w:style>
  <w:style w:type="character" w:customStyle="1" w:styleId="1133">
    <w:name w:val="Знак Знак113"/>
    <w:locked/>
    <w:rsid w:val="00A35D3F"/>
    <w:rPr>
      <w:sz w:val="28"/>
      <w:lang w:val="ru-RU" w:eastAsia="ru-RU"/>
    </w:rPr>
  </w:style>
  <w:style w:type="character" w:customStyle="1" w:styleId="1192">
    <w:name w:val="Знак1 Знак Знак19"/>
    <w:locked/>
    <w:rsid w:val="00A35D3F"/>
    <w:rPr>
      <w:rFonts w:ascii="Times New Roman" w:hAnsi="Times New Roman"/>
      <w:sz w:val="24"/>
      <w:lang w:eastAsia="ru-RU"/>
    </w:rPr>
  </w:style>
  <w:style w:type="character" w:customStyle="1" w:styleId="694">
    <w:name w:val="Знак6 Знак Знак9"/>
    <w:rsid w:val="00A35D3F"/>
    <w:rPr>
      <w:sz w:val="24"/>
      <w:lang w:val="ru-RU" w:eastAsia="ru-RU"/>
    </w:rPr>
  </w:style>
  <w:style w:type="character" w:customStyle="1" w:styleId="QuoteChar6">
    <w:name w:val="Quote Char6"/>
    <w:locked/>
    <w:rsid w:val="00A35D3F"/>
    <w:rPr>
      <w:rFonts w:ascii="Times New Roman" w:hAnsi="Times New Roman"/>
      <w:i/>
      <w:color w:val="000000"/>
      <w:sz w:val="24"/>
    </w:rPr>
  </w:style>
  <w:style w:type="character" w:customStyle="1" w:styleId="IntenseQuoteChar6">
    <w:name w:val="Intense Quote Char6"/>
    <w:locked/>
    <w:rsid w:val="00A35D3F"/>
    <w:rPr>
      <w:rFonts w:ascii="Times New Roman" w:hAnsi="Times New Roman"/>
      <w:b/>
      <w:i/>
      <w:color w:val="4F81BD"/>
      <w:sz w:val="24"/>
    </w:rPr>
  </w:style>
  <w:style w:type="character" w:customStyle="1" w:styleId="821">
    <w:name w:val="Знак Знак82"/>
    <w:locked/>
    <w:rsid w:val="00A35D3F"/>
    <w:rPr>
      <w:rFonts w:ascii="Arial" w:hAnsi="Arial"/>
      <w:sz w:val="24"/>
      <w:lang w:val="ru-RU" w:eastAsia="ru-RU"/>
    </w:rPr>
  </w:style>
  <w:style w:type="character" w:customStyle="1" w:styleId="2012">
    <w:name w:val="Знак Знак2012"/>
    <w:rsid w:val="00A35D3F"/>
    <w:rPr>
      <w:rFonts w:ascii="Arial" w:hAnsi="Arial"/>
      <w:sz w:val="22"/>
    </w:rPr>
  </w:style>
  <w:style w:type="character" w:customStyle="1" w:styleId="2014">
    <w:name w:val="Знак Знак2014"/>
    <w:rsid w:val="00A35D3F"/>
    <w:rPr>
      <w:rFonts w:ascii="Arial" w:hAnsi="Arial"/>
      <w:sz w:val="22"/>
    </w:rPr>
  </w:style>
  <w:style w:type="paragraph" w:customStyle="1" w:styleId="89">
    <w:name w:val="Абзац списка8"/>
    <w:basedOn w:val="a3"/>
    <w:rsid w:val="00A35D3F"/>
    <w:pPr>
      <w:spacing w:after="200" w:line="276" w:lineRule="auto"/>
      <w:ind w:left="720"/>
    </w:pPr>
    <w:rPr>
      <w:rFonts w:ascii="Calibri" w:hAnsi="Calibri"/>
      <w:sz w:val="22"/>
      <w:szCs w:val="22"/>
      <w:lang w:eastAsia="en-US"/>
    </w:rPr>
  </w:style>
  <w:style w:type="paragraph" w:customStyle="1" w:styleId="14a">
    <w:name w:val="Обычный14"/>
    <w:rsid w:val="00A35D3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35D3F"/>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35D3F"/>
    <w:pPr>
      <w:keepNext/>
      <w:widowControl/>
      <w:snapToGrid/>
      <w:ind w:left="0" w:firstLine="0"/>
      <w:outlineLvl w:val="2"/>
    </w:pPr>
    <w:rPr>
      <w:sz w:val="24"/>
    </w:rPr>
  </w:style>
  <w:style w:type="paragraph" w:customStyle="1" w:styleId="8a">
    <w:name w:val="Основной текст8"/>
    <w:basedOn w:val="14a"/>
    <w:rsid w:val="00A35D3F"/>
    <w:pPr>
      <w:widowControl/>
      <w:snapToGrid/>
      <w:spacing w:line="360" w:lineRule="auto"/>
      <w:ind w:left="0" w:firstLine="0"/>
    </w:pPr>
    <w:rPr>
      <w:sz w:val="24"/>
    </w:rPr>
  </w:style>
  <w:style w:type="numbering" w:customStyle="1" w:styleId="224">
    <w:name w:val="Стиль Стиль нумерованный + многоуровневый224"/>
    <w:rsid w:val="00A35D3F"/>
    <w:pPr>
      <w:numPr>
        <w:numId w:val="34"/>
      </w:numPr>
    </w:pPr>
  </w:style>
  <w:style w:type="paragraph" w:styleId="affe">
    <w:name w:val="Title"/>
    <w:basedOn w:val="a3"/>
    <w:next w:val="a3"/>
    <w:link w:val="54"/>
    <w:qFormat/>
    <w:rsid w:val="00A35D3F"/>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35D3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25366">
      <w:bodyDiv w:val="1"/>
      <w:marLeft w:val="0"/>
      <w:marRight w:val="0"/>
      <w:marTop w:val="0"/>
      <w:marBottom w:val="0"/>
      <w:divBdr>
        <w:top w:val="none" w:sz="0" w:space="0" w:color="auto"/>
        <w:left w:val="none" w:sz="0" w:space="0" w:color="auto"/>
        <w:bottom w:val="none" w:sz="0" w:space="0" w:color="auto"/>
        <w:right w:val="none" w:sz="0" w:space="0" w:color="auto"/>
      </w:divBdr>
    </w:div>
    <w:div w:id="266887139">
      <w:bodyDiv w:val="1"/>
      <w:marLeft w:val="0"/>
      <w:marRight w:val="0"/>
      <w:marTop w:val="0"/>
      <w:marBottom w:val="0"/>
      <w:divBdr>
        <w:top w:val="none" w:sz="0" w:space="0" w:color="auto"/>
        <w:left w:val="none" w:sz="0" w:space="0" w:color="auto"/>
        <w:bottom w:val="none" w:sz="0" w:space="0" w:color="auto"/>
        <w:right w:val="none" w:sz="0" w:space="0" w:color="auto"/>
      </w:divBdr>
    </w:div>
    <w:div w:id="40861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4407</Words>
  <Characters>25126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2023-01-25T12:14:00Z</cp:lastPrinted>
  <dcterms:created xsi:type="dcterms:W3CDTF">2022-01-28T09:02:00Z</dcterms:created>
  <dcterms:modified xsi:type="dcterms:W3CDTF">2023-04-24T15:41:00Z</dcterms:modified>
</cp:coreProperties>
</file>